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2F9" w:rsidRPr="00365321" w:rsidRDefault="002132F9" w:rsidP="002132F9">
      <w:pPr>
        <w:jc w:val="center"/>
        <w:rPr>
          <w:b/>
          <w:sz w:val="28"/>
          <w:szCs w:val="28"/>
        </w:rPr>
      </w:pPr>
      <w:r w:rsidRPr="00365321">
        <w:rPr>
          <w:b/>
          <w:sz w:val="28"/>
          <w:szCs w:val="28"/>
        </w:rPr>
        <w:t>Автономная некоммерческая организация высшего образования</w:t>
      </w:r>
    </w:p>
    <w:p w:rsidR="002132F9" w:rsidRPr="00365321" w:rsidRDefault="002132F9" w:rsidP="002132F9">
      <w:pPr>
        <w:jc w:val="center"/>
        <w:rPr>
          <w:b/>
          <w:sz w:val="28"/>
          <w:szCs w:val="28"/>
        </w:rPr>
      </w:pPr>
      <w:r w:rsidRPr="00365321">
        <w:rPr>
          <w:b/>
          <w:sz w:val="28"/>
          <w:szCs w:val="28"/>
        </w:rPr>
        <w:t>«Открытый университет экономики, управления и права»</w:t>
      </w:r>
    </w:p>
    <w:p w:rsidR="002132F9" w:rsidRPr="00365321" w:rsidRDefault="002132F9" w:rsidP="002132F9">
      <w:pPr>
        <w:jc w:val="center"/>
        <w:rPr>
          <w:sz w:val="28"/>
          <w:szCs w:val="28"/>
        </w:rPr>
      </w:pPr>
      <w:r w:rsidRPr="00365321">
        <w:rPr>
          <w:b/>
          <w:sz w:val="28"/>
          <w:szCs w:val="28"/>
        </w:rPr>
        <w:t>(АНО ВО ОУЭП)</w:t>
      </w:r>
    </w:p>
    <w:p w:rsidR="002132F9" w:rsidRPr="00365321" w:rsidRDefault="002132F9" w:rsidP="002132F9">
      <w:pPr>
        <w:tabs>
          <w:tab w:val="left" w:pos="900"/>
          <w:tab w:val="left" w:pos="1080"/>
        </w:tabs>
        <w:suppressAutoHyphens/>
        <w:ind w:firstLine="709"/>
        <w:jc w:val="both"/>
        <w:rPr>
          <w:b/>
          <w:sz w:val="20"/>
          <w:szCs w:val="20"/>
        </w:rPr>
      </w:pPr>
    </w:p>
    <w:p w:rsidR="002132F9" w:rsidRPr="00365321" w:rsidRDefault="002132F9" w:rsidP="002132F9">
      <w:pPr>
        <w:tabs>
          <w:tab w:val="left" w:pos="900"/>
          <w:tab w:val="left" w:pos="1080"/>
        </w:tabs>
        <w:suppressAutoHyphens/>
        <w:ind w:firstLine="709"/>
        <w:jc w:val="both"/>
        <w:rPr>
          <w:b/>
          <w:sz w:val="20"/>
          <w:szCs w:val="20"/>
        </w:rPr>
      </w:pPr>
    </w:p>
    <w:p w:rsidR="002132F9" w:rsidRPr="00365321" w:rsidRDefault="002132F9" w:rsidP="002132F9">
      <w:pPr>
        <w:tabs>
          <w:tab w:val="left" w:pos="900"/>
          <w:tab w:val="left" w:pos="1080"/>
        </w:tabs>
        <w:suppressAutoHyphens/>
        <w:ind w:firstLine="709"/>
        <w:jc w:val="both"/>
        <w:rPr>
          <w:b/>
          <w:sz w:val="20"/>
          <w:szCs w:val="20"/>
        </w:rPr>
      </w:pPr>
    </w:p>
    <w:p w:rsidR="002132F9" w:rsidRPr="00365321" w:rsidRDefault="002132F9" w:rsidP="002132F9">
      <w:pPr>
        <w:tabs>
          <w:tab w:val="left" w:pos="900"/>
          <w:tab w:val="left" w:pos="1080"/>
        </w:tabs>
        <w:suppressAutoHyphens/>
        <w:ind w:firstLine="709"/>
        <w:jc w:val="both"/>
        <w:rPr>
          <w:b/>
          <w:sz w:val="20"/>
          <w:szCs w:val="20"/>
        </w:rPr>
      </w:pPr>
    </w:p>
    <w:p w:rsidR="002132F9" w:rsidRPr="000C11EC" w:rsidRDefault="002132F9" w:rsidP="002132F9">
      <w:pPr>
        <w:tabs>
          <w:tab w:val="left" w:pos="900"/>
          <w:tab w:val="left" w:pos="1080"/>
        </w:tabs>
        <w:suppressAutoHyphens/>
        <w:ind w:firstLine="709"/>
        <w:jc w:val="right"/>
        <w:rPr>
          <w:b/>
          <w:sz w:val="20"/>
          <w:szCs w:val="20"/>
        </w:rPr>
      </w:pPr>
      <w:r w:rsidRPr="000C11EC">
        <w:rPr>
          <w:b/>
          <w:sz w:val="20"/>
          <w:szCs w:val="20"/>
        </w:rPr>
        <w:t>УТВЕРЖДАЮ:</w:t>
      </w:r>
    </w:p>
    <w:p w:rsidR="002132F9" w:rsidRPr="000C11EC" w:rsidRDefault="002132F9" w:rsidP="002132F9">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2132F9" w:rsidRPr="000C11EC" w:rsidRDefault="002132F9" w:rsidP="002132F9">
      <w:pPr>
        <w:tabs>
          <w:tab w:val="left" w:pos="900"/>
          <w:tab w:val="left" w:pos="1080"/>
        </w:tabs>
        <w:suppressAutoHyphens/>
        <w:ind w:firstLine="709"/>
        <w:jc w:val="right"/>
        <w:rPr>
          <w:sz w:val="20"/>
          <w:szCs w:val="20"/>
        </w:rPr>
      </w:pPr>
    </w:p>
    <w:p w:rsidR="002132F9" w:rsidRPr="000C11EC" w:rsidRDefault="002132F9" w:rsidP="002132F9">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132F9" w:rsidRPr="000C11EC" w:rsidRDefault="002132F9" w:rsidP="002132F9">
      <w:pPr>
        <w:tabs>
          <w:tab w:val="left" w:pos="900"/>
          <w:tab w:val="left" w:pos="1080"/>
        </w:tabs>
        <w:suppressAutoHyphens/>
        <w:ind w:firstLine="709"/>
        <w:jc w:val="right"/>
        <w:rPr>
          <w:sz w:val="20"/>
          <w:szCs w:val="20"/>
        </w:rPr>
      </w:pPr>
      <w:r w:rsidRPr="000C11EC">
        <w:rPr>
          <w:sz w:val="20"/>
          <w:szCs w:val="20"/>
        </w:rPr>
        <w:t>19 апреля 2023 г.</w:t>
      </w:r>
    </w:p>
    <w:p w:rsidR="002132F9" w:rsidRPr="000C11EC" w:rsidRDefault="002132F9" w:rsidP="002132F9">
      <w:pPr>
        <w:tabs>
          <w:tab w:val="left" w:pos="900"/>
          <w:tab w:val="left" w:pos="1080"/>
        </w:tabs>
        <w:suppressAutoHyphens/>
        <w:ind w:firstLine="709"/>
        <w:jc w:val="right"/>
        <w:rPr>
          <w:sz w:val="20"/>
          <w:szCs w:val="20"/>
        </w:rPr>
      </w:pPr>
    </w:p>
    <w:p w:rsidR="002132F9" w:rsidRPr="000C11EC" w:rsidRDefault="002132F9" w:rsidP="002132F9">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2132F9" w:rsidRPr="000C11EC" w:rsidRDefault="002132F9" w:rsidP="002132F9">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2B1D3F" w:rsidRDefault="002B1D3F" w:rsidP="00087CE6">
      <w:pPr>
        <w:tabs>
          <w:tab w:val="left" w:pos="900"/>
          <w:tab w:val="left" w:pos="1080"/>
        </w:tabs>
        <w:suppressAutoHyphens/>
        <w:ind w:firstLine="709"/>
        <w:jc w:val="center"/>
        <w:rPr>
          <w:b/>
        </w:rPr>
      </w:pPr>
    </w:p>
    <w:p w:rsidR="002132F9" w:rsidRDefault="002132F9" w:rsidP="00087CE6">
      <w:pPr>
        <w:tabs>
          <w:tab w:val="left" w:pos="900"/>
          <w:tab w:val="left" w:pos="1080"/>
        </w:tabs>
        <w:suppressAutoHyphens/>
        <w:ind w:firstLine="709"/>
        <w:jc w:val="center"/>
        <w:rPr>
          <w:b/>
        </w:rPr>
      </w:pPr>
    </w:p>
    <w:p w:rsidR="00087CE6" w:rsidRPr="003D14DD" w:rsidRDefault="00087CE6" w:rsidP="00087CE6">
      <w:pPr>
        <w:tabs>
          <w:tab w:val="left" w:pos="900"/>
          <w:tab w:val="left" w:pos="1080"/>
        </w:tabs>
        <w:suppressAutoHyphens/>
        <w:ind w:firstLine="709"/>
        <w:jc w:val="center"/>
        <w:rPr>
          <w:b/>
        </w:rPr>
      </w:pPr>
      <w:r w:rsidRPr="003D14DD">
        <w:rPr>
          <w:b/>
        </w:rPr>
        <w:t>РАБОЧАЯ ПРОГРАММА</w:t>
      </w:r>
    </w:p>
    <w:p w:rsidR="00087CE6" w:rsidRPr="003D14DD" w:rsidRDefault="00087CE6" w:rsidP="00087CE6">
      <w:pPr>
        <w:jc w:val="center"/>
      </w:pPr>
    </w:p>
    <w:p w:rsidR="00087CE6" w:rsidRPr="003D14DD" w:rsidRDefault="00087CE6" w:rsidP="00087CE6">
      <w:pPr>
        <w:jc w:val="center"/>
        <w:rPr>
          <w:b/>
        </w:rPr>
      </w:pPr>
      <w:r w:rsidRPr="003D14DD">
        <w:rPr>
          <w:b/>
        </w:rPr>
        <w:t>по дисциплине</w:t>
      </w:r>
    </w:p>
    <w:p w:rsidR="00087CE6" w:rsidRPr="003D14DD" w:rsidRDefault="00087CE6" w:rsidP="00087CE6">
      <w:pPr>
        <w:jc w:val="both"/>
      </w:pPr>
    </w:p>
    <w:p w:rsidR="00087CE6" w:rsidRPr="003D14DD" w:rsidRDefault="00087CE6" w:rsidP="000F73AB">
      <w:pPr>
        <w:tabs>
          <w:tab w:val="left" w:pos="900"/>
          <w:tab w:val="left" w:pos="1080"/>
        </w:tabs>
        <w:suppressAutoHyphens/>
        <w:ind w:firstLine="709"/>
        <w:jc w:val="center"/>
      </w:pPr>
      <w:r w:rsidRPr="003D14DD">
        <w:t>Наименование дисциплины Б1.В.ДВ.02.01 Проектирование и реализация образовательных программ</w:t>
      </w:r>
    </w:p>
    <w:p w:rsidR="00087CE6" w:rsidRPr="003D14DD" w:rsidRDefault="00087CE6" w:rsidP="000F73AB">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087CE6" w:rsidRPr="003D14DD" w:rsidRDefault="00087CE6" w:rsidP="00087CE6">
      <w:pPr>
        <w:jc w:val="center"/>
      </w:pPr>
    </w:p>
    <w:p w:rsidR="00087CE6" w:rsidRPr="003D14DD" w:rsidRDefault="00087CE6" w:rsidP="00087CE6">
      <w:pPr>
        <w:jc w:val="center"/>
      </w:pPr>
    </w:p>
    <w:p w:rsidR="00087CE6" w:rsidRPr="003D14DD" w:rsidRDefault="00087CE6" w:rsidP="00087CE6">
      <w:pPr>
        <w:jc w:val="center"/>
      </w:pPr>
    </w:p>
    <w:p w:rsidR="00087CE6" w:rsidRPr="003D14DD" w:rsidRDefault="00087CE6" w:rsidP="00087CE6">
      <w:pPr>
        <w:jc w:val="center"/>
      </w:pPr>
    </w:p>
    <w:p w:rsidR="00087CE6" w:rsidRPr="003D14DD" w:rsidRDefault="00087CE6" w:rsidP="00087CE6">
      <w:pPr>
        <w:jc w:val="right"/>
      </w:pPr>
    </w:p>
    <w:p w:rsidR="00087CE6" w:rsidRPr="003D14DD" w:rsidRDefault="00087CE6" w:rsidP="00087CE6">
      <w:pPr>
        <w:ind w:firstLine="680"/>
        <w:jc w:val="right"/>
        <w:rPr>
          <w:u w:val="single"/>
        </w:rPr>
      </w:pPr>
    </w:p>
    <w:p w:rsidR="00087CE6" w:rsidRPr="003D14DD" w:rsidRDefault="00087CE6" w:rsidP="00087CE6">
      <w:pPr>
        <w:tabs>
          <w:tab w:val="left" w:pos="6405"/>
        </w:tabs>
        <w:rPr>
          <w:sz w:val="20"/>
          <w:szCs w:val="20"/>
        </w:rPr>
      </w:pPr>
      <w:r w:rsidRPr="003D14DD">
        <w:rPr>
          <w:sz w:val="20"/>
          <w:szCs w:val="20"/>
        </w:rPr>
        <w:tab/>
      </w:r>
    </w:p>
    <w:p w:rsidR="00087CE6" w:rsidRPr="00F05DA4" w:rsidRDefault="00087CE6" w:rsidP="002B569B"/>
    <w:p w:rsidR="00087CE6" w:rsidRPr="003D14DD" w:rsidRDefault="00087CE6" w:rsidP="00087CE6">
      <w:pPr>
        <w:jc w:val="right"/>
      </w:pPr>
    </w:p>
    <w:p w:rsidR="00087CE6" w:rsidRPr="003D14DD" w:rsidRDefault="00087CE6" w:rsidP="00087CE6">
      <w:pPr>
        <w:jc w:val="right"/>
      </w:pPr>
    </w:p>
    <w:p w:rsidR="00087CE6" w:rsidRPr="003D14DD" w:rsidRDefault="00087CE6" w:rsidP="00087CE6">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087CE6" w:rsidRPr="003D14DD" w:rsidRDefault="00087CE6" w:rsidP="00087CE6">
      <w:pPr>
        <w:tabs>
          <w:tab w:val="left" w:pos="900"/>
          <w:tab w:val="left" w:pos="1080"/>
        </w:tabs>
        <w:suppressAutoHyphens/>
        <w:ind w:firstLine="709"/>
        <w:rPr>
          <w:sz w:val="20"/>
          <w:szCs w:val="20"/>
          <w:u w:val="single"/>
        </w:rPr>
      </w:pPr>
    </w:p>
    <w:p w:rsidR="00087CE6" w:rsidRPr="003D14DD" w:rsidRDefault="00087CE6" w:rsidP="00087CE6">
      <w:pPr>
        <w:tabs>
          <w:tab w:val="left" w:pos="900"/>
          <w:tab w:val="left" w:pos="1080"/>
        </w:tabs>
        <w:suppressAutoHyphens/>
        <w:ind w:firstLine="709"/>
        <w:rPr>
          <w:sz w:val="20"/>
          <w:szCs w:val="20"/>
          <w:u w:val="single"/>
        </w:rPr>
      </w:pPr>
    </w:p>
    <w:p w:rsidR="00087CE6" w:rsidRPr="003D14DD" w:rsidRDefault="00087CE6" w:rsidP="00087CE6">
      <w:pPr>
        <w:suppressAutoHyphens/>
        <w:ind w:firstLine="709"/>
        <w:rPr>
          <w:b/>
          <w:sz w:val="20"/>
          <w:szCs w:val="20"/>
        </w:rPr>
      </w:pPr>
      <w:r w:rsidRPr="003D14DD">
        <w:rPr>
          <w:b/>
          <w:sz w:val="20"/>
          <w:szCs w:val="20"/>
        </w:rPr>
        <w:t xml:space="preserve">Разработчик: </w:t>
      </w:r>
    </w:p>
    <w:p w:rsidR="00087CE6" w:rsidRPr="003D14DD" w:rsidRDefault="00087CE6" w:rsidP="00087CE6">
      <w:pPr>
        <w:tabs>
          <w:tab w:val="left" w:pos="900"/>
          <w:tab w:val="left" w:pos="1080"/>
        </w:tabs>
        <w:suppressAutoHyphens/>
        <w:ind w:firstLine="709"/>
        <w:rPr>
          <w:sz w:val="20"/>
          <w:szCs w:val="20"/>
          <w:u w:val="single"/>
        </w:rPr>
      </w:pPr>
      <w:proofErr w:type="spellStart"/>
      <w:r w:rsidRPr="003D14DD">
        <w:rPr>
          <w:bCs/>
          <w:sz w:val="20"/>
          <w:szCs w:val="20"/>
        </w:rPr>
        <w:t>Масягин</w:t>
      </w:r>
      <w:proofErr w:type="spellEnd"/>
      <w:r w:rsidRPr="003D14DD">
        <w:rPr>
          <w:bCs/>
          <w:sz w:val="20"/>
          <w:szCs w:val="20"/>
        </w:rPr>
        <w:t xml:space="preserve"> В.П., </w:t>
      </w:r>
      <w:proofErr w:type="spellStart"/>
      <w:r w:rsidRPr="003D14DD">
        <w:rPr>
          <w:bCs/>
          <w:sz w:val="20"/>
          <w:szCs w:val="20"/>
        </w:rPr>
        <w:t>д.пед.н</w:t>
      </w:r>
      <w:proofErr w:type="spellEnd"/>
      <w:r w:rsidRPr="003D14DD">
        <w:rPr>
          <w:bCs/>
          <w:sz w:val="20"/>
          <w:szCs w:val="20"/>
        </w:rPr>
        <w:t>., проф.</w:t>
      </w:r>
    </w:p>
    <w:p w:rsidR="00087CE6" w:rsidRPr="003D14DD" w:rsidRDefault="00087CE6" w:rsidP="00087CE6">
      <w:pPr>
        <w:ind w:firstLine="720"/>
        <w:jc w:val="center"/>
        <w:rPr>
          <w:sz w:val="20"/>
          <w:szCs w:val="20"/>
        </w:rPr>
      </w:pPr>
    </w:p>
    <w:p w:rsidR="00087CE6" w:rsidRPr="003D14DD" w:rsidRDefault="00087CE6" w:rsidP="00087CE6">
      <w:pPr>
        <w:ind w:firstLine="720"/>
        <w:jc w:val="center"/>
        <w:rPr>
          <w:sz w:val="20"/>
          <w:szCs w:val="20"/>
        </w:rPr>
      </w:pPr>
    </w:p>
    <w:p w:rsidR="00087CE6" w:rsidRPr="003D14DD" w:rsidRDefault="00087CE6" w:rsidP="00087CE6">
      <w:pPr>
        <w:ind w:firstLine="720"/>
        <w:jc w:val="center"/>
        <w:rPr>
          <w:sz w:val="20"/>
          <w:szCs w:val="20"/>
        </w:rPr>
      </w:pPr>
    </w:p>
    <w:p w:rsidR="00087CE6" w:rsidRPr="003D14DD" w:rsidRDefault="00087CE6" w:rsidP="00087CE6">
      <w:pPr>
        <w:ind w:firstLine="720"/>
        <w:jc w:val="center"/>
        <w:rPr>
          <w:sz w:val="20"/>
          <w:szCs w:val="20"/>
        </w:rPr>
      </w:pPr>
    </w:p>
    <w:p w:rsidR="00087CE6" w:rsidRPr="003D14DD" w:rsidRDefault="00087CE6" w:rsidP="00087CE6">
      <w:pPr>
        <w:ind w:firstLine="720"/>
        <w:jc w:val="center"/>
        <w:rPr>
          <w:sz w:val="20"/>
          <w:szCs w:val="20"/>
        </w:rPr>
      </w:pPr>
    </w:p>
    <w:p w:rsidR="000F73AB" w:rsidRPr="00F05DA4" w:rsidRDefault="000F73AB" w:rsidP="002B569B">
      <w:pPr>
        <w:rPr>
          <w:sz w:val="20"/>
          <w:szCs w:val="20"/>
        </w:rPr>
      </w:pPr>
    </w:p>
    <w:p w:rsidR="000F73AB" w:rsidRDefault="000F73AB" w:rsidP="00087CE6">
      <w:pPr>
        <w:ind w:firstLine="720"/>
        <w:jc w:val="center"/>
        <w:rPr>
          <w:sz w:val="20"/>
          <w:szCs w:val="20"/>
        </w:rPr>
      </w:pPr>
    </w:p>
    <w:p w:rsidR="000F73AB" w:rsidRDefault="000F73AB" w:rsidP="00087CE6">
      <w:pPr>
        <w:ind w:firstLine="720"/>
        <w:jc w:val="center"/>
        <w:rPr>
          <w:sz w:val="20"/>
          <w:szCs w:val="20"/>
        </w:rPr>
      </w:pPr>
    </w:p>
    <w:p w:rsidR="000F73AB" w:rsidRPr="003D14DD" w:rsidRDefault="000F73AB" w:rsidP="00087CE6">
      <w:pPr>
        <w:ind w:firstLine="720"/>
        <w:jc w:val="center"/>
        <w:rPr>
          <w:sz w:val="20"/>
          <w:szCs w:val="20"/>
        </w:rPr>
      </w:pPr>
    </w:p>
    <w:p w:rsidR="00087CE6" w:rsidRPr="003D14DD" w:rsidRDefault="002B1D3F" w:rsidP="00087CE6">
      <w:pPr>
        <w:ind w:firstLine="709"/>
        <w:jc w:val="center"/>
        <w:rPr>
          <w:sz w:val="20"/>
          <w:szCs w:val="20"/>
        </w:rPr>
      </w:pPr>
      <w:r>
        <w:rPr>
          <w:sz w:val="20"/>
          <w:szCs w:val="20"/>
        </w:rPr>
        <w:t>Москва 202</w:t>
      </w:r>
      <w:r w:rsidR="002132F9">
        <w:rPr>
          <w:sz w:val="20"/>
          <w:szCs w:val="20"/>
        </w:rPr>
        <w:t>3</w:t>
      </w:r>
      <w:bookmarkStart w:id="0" w:name="_GoBack"/>
      <w:bookmarkEnd w:id="0"/>
    </w:p>
    <w:p w:rsidR="00087CE6" w:rsidRPr="003D14DD" w:rsidRDefault="00087CE6" w:rsidP="00087CE6">
      <w:pPr>
        <w:ind w:firstLine="720"/>
        <w:rPr>
          <w:b/>
          <w:sz w:val="20"/>
          <w:szCs w:val="20"/>
        </w:rPr>
      </w:pPr>
      <w:r w:rsidRPr="003D14DD">
        <w:rPr>
          <w:sz w:val="20"/>
          <w:szCs w:val="20"/>
        </w:rPr>
        <w:br w:type="page"/>
      </w:r>
    </w:p>
    <w:p w:rsidR="00087CE6" w:rsidRPr="003D14DD" w:rsidRDefault="00087CE6" w:rsidP="00087CE6">
      <w:pPr>
        <w:tabs>
          <w:tab w:val="left" w:pos="900"/>
        </w:tabs>
        <w:suppressAutoHyphens/>
        <w:ind w:firstLine="709"/>
        <w:jc w:val="both"/>
        <w:rPr>
          <w:sz w:val="20"/>
          <w:szCs w:val="20"/>
        </w:rPr>
      </w:pPr>
      <w:r w:rsidRPr="003D14DD">
        <w:rPr>
          <w:b/>
          <w:sz w:val="20"/>
          <w:szCs w:val="20"/>
        </w:rPr>
        <w:lastRenderedPageBreak/>
        <w:t>1. Цели и задачи дисциплины</w:t>
      </w:r>
    </w:p>
    <w:p w:rsidR="00087CE6" w:rsidRPr="003D14DD" w:rsidRDefault="00087CE6" w:rsidP="00087CE6">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обеспечение формирования у обучающихся системы знаний, навыков, умений, универсальной и общепрофессиональной компетенций в области проектирования и реализации основных и дополнительных профессиональных образовательных программ, основных программ профессионального обучения.</w:t>
      </w:r>
    </w:p>
    <w:p w:rsidR="00087CE6" w:rsidRPr="003D14DD" w:rsidRDefault="00087CE6" w:rsidP="00087CE6">
      <w:pPr>
        <w:tabs>
          <w:tab w:val="left" w:pos="1440"/>
        </w:tabs>
        <w:suppressAutoHyphens/>
        <w:ind w:firstLine="709"/>
        <w:jc w:val="both"/>
        <w:rPr>
          <w:b/>
          <w:i/>
          <w:sz w:val="20"/>
          <w:szCs w:val="20"/>
        </w:rPr>
      </w:pPr>
      <w:r w:rsidRPr="003D14DD">
        <w:rPr>
          <w:b/>
          <w:i/>
          <w:sz w:val="20"/>
          <w:szCs w:val="20"/>
        </w:rPr>
        <w:t>Задачи дисциплины:</w:t>
      </w:r>
    </w:p>
    <w:p w:rsidR="00087CE6" w:rsidRPr="003D14DD" w:rsidRDefault="00087CE6" w:rsidP="00087CE6">
      <w:pPr>
        <w:numPr>
          <w:ilvl w:val="0"/>
          <w:numId w:val="22"/>
        </w:numPr>
        <w:ind w:left="0" w:firstLine="709"/>
        <w:jc w:val="both"/>
        <w:rPr>
          <w:sz w:val="20"/>
        </w:rPr>
      </w:pPr>
      <w:r w:rsidRPr="003D14DD">
        <w:rPr>
          <w:sz w:val="20"/>
        </w:rPr>
        <w:t xml:space="preserve">освоение обучающимися теоретических основ </w:t>
      </w:r>
      <w:r w:rsidRPr="003D14DD">
        <w:rPr>
          <w:sz w:val="20"/>
          <w:szCs w:val="20"/>
        </w:rPr>
        <w:t>проектирования и реализации профессиональных образовательных программ и программ профессионального обучения, применения информационных технологий при разработке и реализации образовательных программ;</w:t>
      </w:r>
    </w:p>
    <w:p w:rsidR="00087CE6" w:rsidRPr="003D14DD" w:rsidRDefault="00087CE6" w:rsidP="00087CE6">
      <w:pPr>
        <w:numPr>
          <w:ilvl w:val="0"/>
          <w:numId w:val="21"/>
        </w:numPr>
        <w:tabs>
          <w:tab w:val="left" w:pos="0"/>
          <w:tab w:val="left" w:pos="142"/>
          <w:tab w:val="left" w:pos="851"/>
        </w:tabs>
        <w:suppressAutoHyphens/>
        <w:ind w:left="0" w:firstLine="709"/>
        <w:jc w:val="both"/>
        <w:rPr>
          <w:sz w:val="20"/>
          <w:szCs w:val="20"/>
        </w:rPr>
      </w:pPr>
      <w:r w:rsidRPr="003D14DD">
        <w:rPr>
          <w:sz w:val="20"/>
          <w:szCs w:val="20"/>
        </w:rPr>
        <w:t>овладение студентами практическими навыками и умениями, необходимыми для проектирования и реализации образовательных программ в профессиональном образовании и профессиональном обучении;</w:t>
      </w:r>
    </w:p>
    <w:p w:rsidR="00087CE6" w:rsidRPr="003D14DD" w:rsidRDefault="00087CE6" w:rsidP="00087CE6">
      <w:pPr>
        <w:numPr>
          <w:ilvl w:val="0"/>
          <w:numId w:val="21"/>
        </w:numPr>
        <w:tabs>
          <w:tab w:val="left" w:pos="900"/>
        </w:tabs>
        <w:suppressAutoHyphens/>
        <w:autoSpaceDE w:val="0"/>
        <w:autoSpaceDN w:val="0"/>
        <w:adjustRightInd w:val="0"/>
        <w:ind w:left="0" w:firstLine="709"/>
        <w:jc w:val="both"/>
        <w:rPr>
          <w:sz w:val="20"/>
          <w:szCs w:val="20"/>
        </w:rPr>
      </w:pPr>
      <w:r w:rsidRPr="003D14DD">
        <w:rPr>
          <w:sz w:val="20"/>
          <w:szCs w:val="20"/>
        </w:rPr>
        <w:t>формирование и развитие у обучающихся мыслительных навыков и умений сбора и анализа научной, учебной и методической информации для профессиональной деятельности в области проектирования и реализации основных и дополнительных профессиональных образовательных программ, основных программ профессионального обучения.</w:t>
      </w:r>
    </w:p>
    <w:p w:rsidR="00087CE6" w:rsidRPr="003D14DD" w:rsidRDefault="00087CE6" w:rsidP="00087CE6">
      <w:pPr>
        <w:tabs>
          <w:tab w:val="left" w:pos="900"/>
        </w:tabs>
        <w:suppressAutoHyphens/>
        <w:ind w:firstLine="709"/>
        <w:jc w:val="both"/>
        <w:rPr>
          <w:b/>
          <w:sz w:val="20"/>
          <w:szCs w:val="20"/>
        </w:rPr>
      </w:pPr>
    </w:p>
    <w:p w:rsidR="00087CE6" w:rsidRPr="003D14DD" w:rsidRDefault="00087CE6" w:rsidP="00087CE6">
      <w:pPr>
        <w:tabs>
          <w:tab w:val="left" w:pos="900"/>
        </w:tabs>
        <w:suppressAutoHyphens/>
        <w:ind w:firstLine="709"/>
        <w:jc w:val="both"/>
        <w:rPr>
          <w:b/>
          <w:sz w:val="20"/>
          <w:szCs w:val="20"/>
        </w:rPr>
      </w:pPr>
      <w:r w:rsidRPr="003D14DD">
        <w:rPr>
          <w:b/>
          <w:sz w:val="20"/>
          <w:szCs w:val="20"/>
        </w:rPr>
        <w:t>2. Место дисциплины в структуре ОП</w:t>
      </w:r>
    </w:p>
    <w:p w:rsidR="00087CE6" w:rsidRPr="003D14DD" w:rsidRDefault="00087CE6" w:rsidP="00087CE6">
      <w:pPr>
        <w:tabs>
          <w:tab w:val="left" w:pos="900"/>
        </w:tabs>
        <w:suppressAutoHyphens/>
        <w:ind w:firstLine="709"/>
        <w:jc w:val="both"/>
        <w:rPr>
          <w:b/>
          <w:sz w:val="20"/>
          <w:szCs w:val="20"/>
        </w:rPr>
      </w:pPr>
      <w:r w:rsidRPr="003D14DD">
        <w:rPr>
          <w:sz w:val="20"/>
          <w:szCs w:val="20"/>
        </w:rPr>
        <w:t>Дисциплина «Проектирование и реализация образовательных программ» относится к части, формируемой участниками образовательных отношений, Блока 1.</w:t>
      </w:r>
    </w:p>
    <w:p w:rsidR="00087CE6" w:rsidRPr="003D14DD" w:rsidRDefault="00087CE6" w:rsidP="00087CE6">
      <w:pPr>
        <w:pStyle w:val="af3"/>
        <w:tabs>
          <w:tab w:val="left" w:pos="900"/>
        </w:tabs>
        <w:autoSpaceDE/>
        <w:adjustRightInd/>
        <w:ind w:firstLine="720"/>
        <w:jc w:val="both"/>
        <w:rPr>
          <w:rFonts w:ascii="Times New Roman" w:hAnsi="Times New Roman"/>
          <w:b/>
        </w:rPr>
      </w:pPr>
    </w:p>
    <w:p w:rsidR="00087CE6" w:rsidRPr="003D14DD" w:rsidRDefault="00087CE6" w:rsidP="00087CE6">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087CE6" w:rsidRPr="003D14DD" w:rsidRDefault="00087CE6" w:rsidP="00087CE6">
      <w:pPr>
        <w:pStyle w:val="afff8"/>
        <w:tabs>
          <w:tab w:val="left" w:pos="900"/>
        </w:tabs>
        <w:suppressAutoHyphens/>
        <w:spacing w:line="240" w:lineRule="auto"/>
        <w:ind w:left="0" w:firstLine="709"/>
        <w:rPr>
          <w:sz w:val="20"/>
          <w:szCs w:val="20"/>
        </w:rPr>
      </w:pPr>
      <w:r w:rsidRPr="003D14DD">
        <w:rPr>
          <w:sz w:val="20"/>
          <w:szCs w:val="20"/>
        </w:rPr>
        <w:t>В результате изучения дисциплины обучающийся должен освоить:</w:t>
      </w:r>
    </w:p>
    <w:p w:rsidR="00087CE6" w:rsidRPr="003D14DD" w:rsidRDefault="00087CE6" w:rsidP="00087CE6">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Универсальную компетенцию</w:t>
      </w:r>
    </w:p>
    <w:p w:rsidR="00087CE6" w:rsidRPr="003D14DD" w:rsidRDefault="00087CE6" w:rsidP="00087CE6">
      <w:pPr>
        <w:suppressAutoHyphens/>
        <w:ind w:firstLine="709"/>
        <w:jc w:val="both"/>
        <w:rPr>
          <w:sz w:val="20"/>
          <w:szCs w:val="20"/>
        </w:rPr>
      </w:pPr>
      <w:r w:rsidRPr="003D14DD">
        <w:rPr>
          <w:sz w:val="20"/>
          <w:szCs w:val="20"/>
        </w:rPr>
        <w:t>УК-2. Способен управлять проектом на всех этапах его жизненного цикла.</w:t>
      </w:r>
    </w:p>
    <w:p w:rsidR="00087CE6" w:rsidRPr="003D14DD" w:rsidRDefault="00087CE6" w:rsidP="00087CE6">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Профессиональную компетенцию</w:t>
      </w:r>
    </w:p>
    <w:p w:rsidR="00087CE6" w:rsidRPr="003D14DD" w:rsidRDefault="00087CE6" w:rsidP="00087CE6">
      <w:pPr>
        <w:suppressAutoHyphens/>
        <w:ind w:firstLine="709"/>
        <w:jc w:val="both"/>
        <w:rPr>
          <w:sz w:val="20"/>
          <w:szCs w:val="20"/>
        </w:rPr>
      </w:pPr>
      <w:r w:rsidRPr="003D14DD">
        <w:rPr>
          <w:sz w:val="20"/>
          <w:szCs w:val="20"/>
        </w:rPr>
        <w:t>ПК-1 -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087CE6" w:rsidRPr="003D14DD" w:rsidRDefault="00087CE6" w:rsidP="00087CE6">
      <w:pPr>
        <w:suppressAutoHyphens/>
        <w:ind w:firstLine="709"/>
        <w:jc w:val="both"/>
        <w:rPr>
          <w:sz w:val="20"/>
          <w:szCs w:val="20"/>
        </w:rPr>
      </w:pPr>
    </w:p>
    <w:p w:rsidR="00087CE6" w:rsidRPr="003D14DD" w:rsidRDefault="00087CE6" w:rsidP="00087CE6">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087CE6" w:rsidRPr="003D14DD" w:rsidRDefault="00087CE6" w:rsidP="00087CE6">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087CE6" w:rsidRPr="003D14DD" w:rsidTr="004D69F2">
        <w:tc>
          <w:tcPr>
            <w:tcW w:w="3348" w:type="dxa"/>
          </w:tcPr>
          <w:p w:rsidR="00087CE6" w:rsidRPr="003D14DD" w:rsidRDefault="00087CE6"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087CE6" w:rsidRPr="003D14DD" w:rsidRDefault="00087CE6"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087CE6" w:rsidRPr="003D14DD" w:rsidRDefault="00087CE6"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087CE6" w:rsidRPr="003D14DD" w:rsidTr="004D69F2">
        <w:trPr>
          <w:trHeight w:val="1408"/>
        </w:trPr>
        <w:tc>
          <w:tcPr>
            <w:tcW w:w="3348" w:type="dxa"/>
            <w:vMerge w:val="restart"/>
          </w:tcPr>
          <w:p w:rsidR="00087CE6" w:rsidRPr="003D14DD" w:rsidRDefault="00087CE6" w:rsidP="004D69F2">
            <w:pPr>
              <w:rPr>
                <w:sz w:val="20"/>
                <w:szCs w:val="20"/>
              </w:rPr>
            </w:pPr>
            <w:r w:rsidRPr="003D14DD">
              <w:rPr>
                <w:sz w:val="20"/>
                <w:szCs w:val="20"/>
              </w:rPr>
              <w:t>УК-2. Способен управлять проектом на всех этапах его жизненного цикла</w:t>
            </w:r>
          </w:p>
        </w:tc>
        <w:tc>
          <w:tcPr>
            <w:tcW w:w="3240" w:type="dxa"/>
            <w:vMerge w:val="restart"/>
          </w:tcPr>
          <w:p w:rsidR="00087CE6" w:rsidRPr="003D14DD" w:rsidRDefault="00087CE6" w:rsidP="004D69F2">
            <w:pPr>
              <w:shd w:val="clear" w:color="auto" w:fill="FFFFFF"/>
              <w:rPr>
                <w:sz w:val="20"/>
                <w:szCs w:val="20"/>
              </w:rPr>
            </w:pPr>
            <w:r w:rsidRPr="003D14DD">
              <w:rPr>
                <w:sz w:val="20"/>
                <w:szCs w:val="20"/>
              </w:rPr>
              <w:t xml:space="preserve">УК-2.1. Знать: </w:t>
            </w:r>
          </w:p>
          <w:p w:rsidR="00087CE6" w:rsidRPr="003D14DD" w:rsidRDefault="00087CE6" w:rsidP="004D69F2">
            <w:pPr>
              <w:rPr>
                <w:sz w:val="20"/>
                <w:szCs w:val="20"/>
              </w:rPr>
            </w:pPr>
            <w:r w:rsidRPr="003D14DD">
              <w:rPr>
                <w:sz w:val="20"/>
                <w:szCs w:val="20"/>
              </w:rPr>
              <w:t>необходимые для осуществления профессиональной деятельности правовые нормы, методы управления проектом на всех этапах его жизненного цикла</w:t>
            </w:r>
          </w:p>
          <w:p w:rsidR="00087CE6" w:rsidRPr="003D14DD" w:rsidRDefault="00087CE6" w:rsidP="004D69F2">
            <w:pPr>
              <w:rPr>
                <w:sz w:val="20"/>
                <w:szCs w:val="20"/>
              </w:rPr>
            </w:pPr>
          </w:p>
          <w:p w:rsidR="00087CE6" w:rsidRPr="003D14DD" w:rsidRDefault="00087CE6" w:rsidP="004D69F2">
            <w:pPr>
              <w:shd w:val="clear" w:color="auto" w:fill="FFFFFF"/>
              <w:rPr>
                <w:sz w:val="20"/>
                <w:szCs w:val="20"/>
              </w:rPr>
            </w:pPr>
            <w:r w:rsidRPr="003D14DD">
              <w:rPr>
                <w:sz w:val="20"/>
                <w:szCs w:val="20"/>
              </w:rPr>
              <w:t xml:space="preserve">УК-2.2. Уметь:  </w:t>
            </w:r>
          </w:p>
          <w:p w:rsidR="00087CE6" w:rsidRPr="003D14DD" w:rsidRDefault="00087CE6" w:rsidP="004D69F2">
            <w:pPr>
              <w:shd w:val="clear" w:color="auto" w:fill="FFFFFF"/>
              <w:rPr>
                <w:sz w:val="20"/>
                <w:szCs w:val="20"/>
              </w:rPr>
            </w:pPr>
            <w:r w:rsidRPr="003D14DD">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087CE6" w:rsidRPr="003D14DD" w:rsidRDefault="00087CE6" w:rsidP="004D69F2">
            <w:pPr>
              <w:shd w:val="clear" w:color="auto" w:fill="FFFFFF"/>
              <w:rPr>
                <w:sz w:val="20"/>
                <w:szCs w:val="20"/>
              </w:rPr>
            </w:pPr>
            <w:r w:rsidRPr="003D14DD">
              <w:rPr>
                <w:sz w:val="20"/>
                <w:szCs w:val="20"/>
              </w:rPr>
              <w:t>определять проблему, на решение которой направлен проект, грамотно формулировать цели проекта,</w:t>
            </w:r>
          </w:p>
          <w:p w:rsidR="00087CE6" w:rsidRPr="003D14DD" w:rsidRDefault="00087CE6" w:rsidP="004D69F2">
            <w:pPr>
              <w:rPr>
                <w:sz w:val="20"/>
                <w:szCs w:val="20"/>
              </w:rPr>
            </w:pPr>
            <w:r w:rsidRPr="003D14DD">
              <w:rPr>
                <w:sz w:val="20"/>
                <w:szCs w:val="20"/>
              </w:rPr>
              <w:t>качественно решать конкретные задачи (исследования, проекта, деятельности) за установленное время, оценивать риски и результаты проекта</w:t>
            </w:r>
          </w:p>
          <w:p w:rsidR="00087CE6" w:rsidRPr="003D14DD" w:rsidRDefault="00087CE6" w:rsidP="004D69F2"/>
          <w:p w:rsidR="00087CE6" w:rsidRPr="003D14DD" w:rsidRDefault="00087CE6" w:rsidP="004D69F2">
            <w:pPr>
              <w:shd w:val="clear" w:color="auto" w:fill="FFFFFF"/>
              <w:rPr>
                <w:sz w:val="20"/>
                <w:szCs w:val="20"/>
              </w:rPr>
            </w:pPr>
            <w:r w:rsidRPr="003D14DD">
              <w:rPr>
                <w:sz w:val="20"/>
                <w:szCs w:val="20"/>
              </w:rPr>
              <w:t xml:space="preserve">УК-2.3. Владеть: </w:t>
            </w:r>
          </w:p>
          <w:p w:rsidR="00087CE6" w:rsidRPr="003D14DD" w:rsidRDefault="00087CE6" w:rsidP="004D69F2">
            <w:pPr>
              <w:shd w:val="clear" w:color="auto" w:fill="FFFFFF"/>
              <w:rPr>
                <w:sz w:val="20"/>
                <w:szCs w:val="20"/>
              </w:rPr>
            </w:pPr>
            <w:r w:rsidRPr="003D14DD">
              <w:rPr>
                <w:sz w:val="20"/>
                <w:szCs w:val="20"/>
              </w:rPr>
              <w:t xml:space="preserve">навыками применения </w:t>
            </w:r>
            <w:r w:rsidRPr="003D14DD">
              <w:rPr>
                <w:sz w:val="20"/>
                <w:szCs w:val="20"/>
              </w:rPr>
              <w:lastRenderedPageBreak/>
              <w:t>нормативной базы и решения задач в области избранных видов профессиональной деятельности,</w:t>
            </w:r>
          </w:p>
          <w:p w:rsidR="00087CE6" w:rsidRPr="003D14DD" w:rsidRDefault="00087CE6" w:rsidP="004D69F2">
            <w:pPr>
              <w:rPr>
                <w:sz w:val="20"/>
                <w:szCs w:val="20"/>
              </w:rPr>
            </w:pPr>
            <w:r w:rsidRPr="003D14DD">
              <w:rPr>
                <w:sz w:val="20"/>
                <w:szCs w:val="20"/>
              </w:rPr>
              <w:t>навыками представления результатов проекта, обсуждения хода и результатов проекта</w:t>
            </w:r>
          </w:p>
        </w:tc>
        <w:tc>
          <w:tcPr>
            <w:tcW w:w="3060" w:type="dxa"/>
          </w:tcPr>
          <w:p w:rsidR="00087CE6" w:rsidRPr="003D14DD" w:rsidRDefault="00087CE6"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содержание основных понятий учебной дисциплины;</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действующие правовые нормы российского законодательства о разработке и реализации образовательных программ;</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характеристики процесса проектирования основной образовательной программы в профессиональном образовании;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алгоритм проектирования основной образовательной программы в среднем профессиональном образовании и высшем образовании;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специфику разработки основных программ профессионального обучения и дополнительных профессиональных программ;</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особенности проектирования образовательных программ для лиц с ограниченными возможностями здоровья.</w:t>
            </w:r>
          </w:p>
        </w:tc>
      </w:tr>
      <w:tr w:rsidR="00087CE6" w:rsidRPr="003D14DD" w:rsidTr="004D69F2">
        <w:trPr>
          <w:trHeight w:val="1408"/>
        </w:trPr>
        <w:tc>
          <w:tcPr>
            <w:tcW w:w="3348" w:type="dxa"/>
            <w:vMerge/>
          </w:tcPr>
          <w:p w:rsidR="00087CE6" w:rsidRPr="003D14DD" w:rsidRDefault="00087CE6" w:rsidP="004D69F2">
            <w:pPr>
              <w:rPr>
                <w:sz w:val="20"/>
                <w:szCs w:val="20"/>
              </w:rPr>
            </w:pPr>
          </w:p>
        </w:tc>
        <w:tc>
          <w:tcPr>
            <w:tcW w:w="3240" w:type="dxa"/>
            <w:vMerge/>
          </w:tcPr>
          <w:p w:rsidR="00087CE6" w:rsidRPr="003D14DD" w:rsidRDefault="00087CE6" w:rsidP="004D69F2"/>
        </w:tc>
        <w:tc>
          <w:tcPr>
            <w:tcW w:w="3060" w:type="dxa"/>
          </w:tcPr>
          <w:p w:rsidR="00087CE6" w:rsidRPr="003D14DD" w:rsidRDefault="00087CE6" w:rsidP="004D69F2">
            <w:pPr>
              <w:rPr>
                <w:b/>
                <w:sz w:val="20"/>
                <w:szCs w:val="20"/>
                <w:u w:val="single"/>
              </w:rPr>
            </w:pPr>
            <w:r w:rsidRPr="003D14DD">
              <w:rPr>
                <w:b/>
                <w:sz w:val="20"/>
                <w:szCs w:val="20"/>
                <w:u w:val="single"/>
              </w:rPr>
              <w:t>Уметь</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применять полученные знания для реализации образовательных программ в среднем профессиональном образовании, высшем образовании и профессиональном обучении, для использования современных информационных технологий в организации образовательной деятельности;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анализировать требования нормативных правовых актов, относящиеся к реализации образовательных программ и к применению в профессиональном образовании современных информационных технологий;</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принимать участие в процессе формирования электронной информационно-образовательной среды образовательной организации;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организовывать применение электронного обучения, дистанционных образовательных технологий и других современных информационных технологий при реализации образовательных программ.</w:t>
            </w:r>
          </w:p>
        </w:tc>
      </w:tr>
      <w:tr w:rsidR="00087CE6" w:rsidRPr="003D14DD" w:rsidTr="004D69F2">
        <w:trPr>
          <w:trHeight w:val="1408"/>
        </w:trPr>
        <w:tc>
          <w:tcPr>
            <w:tcW w:w="3348" w:type="dxa"/>
            <w:vMerge/>
          </w:tcPr>
          <w:p w:rsidR="00087CE6" w:rsidRPr="003D14DD" w:rsidRDefault="00087CE6" w:rsidP="004D69F2">
            <w:pPr>
              <w:rPr>
                <w:sz w:val="20"/>
                <w:szCs w:val="20"/>
              </w:rPr>
            </w:pPr>
          </w:p>
        </w:tc>
        <w:tc>
          <w:tcPr>
            <w:tcW w:w="3240" w:type="dxa"/>
            <w:vMerge/>
          </w:tcPr>
          <w:p w:rsidR="00087CE6" w:rsidRPr="003D14DD" w:rsidRDefault="00087CE6" w:rsidP="004D69F2"/>
        </w:tc>
        <w:tc>
          <w:tcPr>
            <w:tcW w:w="3060" w:type="dxa"/>
          </w:tcPr>
          <w:p w:rsidR="00087CE6" w:rsidRPr="003D14DD" w:rsidRDefault="00087CE6" w:rsidP="004D69F2">
            <w:pPr>
              <w:jc w:val="both"/>
              <w:rPr>
                <w:b/>
                <w:sz w:val="20"/>
                <w:szCs w:val="20"/>
                <w:u w:val="single"/>
              </w:rPr>
            </w:pPr>
            <w:r w:rsidRPr="003D14DD">
              <w:rPr>
                <w:b/>
                <w:sz w:val="20"/>
                <w:szCs w:val="20"/>
                <w:u w:val="single"/>
              </w:rPr>
              <w:t>Владеть</w:t>
            </w:r>
          </w:p>
          <w:p w:rsidR="00087CE6" w:rsidRPr="003D14DD" w:rsidRDefault="00087CE6" w:rsidP="00087CE6">
            <w:pPr>
              <w:pStyle w:val="afffc"/>
              <w:numPr>
                <w:ilvl w:val="0"/>
                <w:numId w:val="23"/>
              </w:numPr>
              <w:suppressAutoHyphens/>
              <w:ind w:left="0" w:firstLine="0"/>
              <w:jc w:val="both"/>
              <w:rPr>
                <w:sz w:val="20"/>
                <w:szCs w:val="20"/>
              </w:rPr>
            </w:pPr>
            <w:r w:rsidRPr="003D14DD">
              <w:rPr>
                <w:sz w:val="20"/>
                <w:szCs w:val="20"/>
              </w:rPr>
              <w:t>действующими правовыми нормами в сфере проектирования образовательных программ профессионального образования;</w:t>
            </w:r>
          </w:p>
          <w:p w:rsidR="00087CE6" w:rsidRPr="003D14DD" w:rsidRDefault="00087CE6" w:rsidP="00087CE6">
            <w:pPr>
              <w:pStyle w:val="afffc"/>
              <w:numPr>
                <w:ilvl w:val="0"/>
                <w:numId w:val="23"/>
              </w:numPr>
              <w:suppressAutoHyphens/>
              <w:ind w:left="0" w:firstLine="0"/>
              <w:jc w:val="both"/>
              <w:rPr>
                <w:spacing w:val="3"/>
                <w:sz w:val="20"/>
                <w:szCs w:val="20"/>
              </w:rPr>
            </w:pPr>
            <w:r w:rsidRPr="003D14DD">
              <w:rPr>
                <w:sz w:val="20"/>
                <w:szCs w:val="20"/>
              </w:rPr>
              <w:t>способами применения профессиональных знаний, навыков и умений в решении задачи проектирования образовательных программ в профессиональном образовании и профессиональном обучении;</w:t>
            </w:r>
          </w:p>
          <w:p w:rsidR="00087CE6" w:rsidRPr="003D14DD" w:rsidRDefault="00087CE6" w:rsidP="00087CE6">
            <w:pPr>
              <w:pStyle w:val="afff0"/>
              <w:numPr>
                <w:ilvl w:val="0"/>
                <w:numId w:val="23"/>
              </w:numPr>
              <w:tabs>
                <w:tab w:val="clear" w:pos="4677"/>
                <w:tab w:val="clear" w:pos="9355"/>
                <w:tab w:val="left" w:pos="237"/>
                <w:tab w:val="left" w:pos="851"/>
              </w:tabs>
              <w:suppressAutoHyphens/>
              <w:autoSpaceDE w:val="0"/>
              <w:autoSpaceDN w:val="0"/>
              <w:adjustRightInd w:val="0"/>
              <w:ind w:left="0" w:firstLine="0"/>
              <w:jc w:val="both"/>
              <w:rPr>
                <w:sz w:val="20"/>
                <w:szCs w:val="20"/>
              </w:rPr>
            </w:pPr>
            <w:r w:rsidRPr="003D14DD">
              <w:rPr>
                <w:sz w:val="20"/>
                <w:szCs w:val="20"/>
              </w:rPr>
              <w:t>методами, приемами и средствами решения задач проектирования образовательных программ профессионального образования, в том числе, для лиц с ограниченными возможностями здоровья;</w:t>
            </w:r>
          </w:p>
          <w:p w:rsidR="00087CE6" w:rsidRPr="003D14DD" w:rsidRDefault="00087CE6" w:rsidP="00087CE6">
            <w:pPr>
              <w:pStyle w:val="afff0"/>
              <w:numPr>
                <w:ilvl w:val="0"/>
                <w:numId w:val="23"/>
              </w:numPr>
              <w:tabs>
                <w:tab w:val="clear" w:pos="4677"/>
                <w:tab w:val="clear" w:pos="9355"/>
                <w:tab w:val="left" w:pos="237"/>
                <w:tab w:val="left" w:pos="851"/>
              </w:tabs>
              <w:suppressAutoHyphens/>
              <w:autoSpaceDE w:val="0"/>
              <w:autoSpaceDN w:val="0"/>
              <w:adjustRightInd w:val="0"/>
              <w:ind w:left="0" w:firstLine="0"/>
              <w:jc w:val="both"/>
              <w:rPr>
                <w:sz w:val="20"/>
                <w:szCs w:val="20"/>
              </w:rPr>
            </w:pPr>
            <w:r w:rsidRPr="003D14DD">
              <w:rPr>
                <w:sz w:val="20"/>
                <w:szCs w:val="20"/>
              </w:rPr>
              <w:t>способами участия в проектировании образовательных программ и управлении этим проектом на этапах его жизненного цикла.</w:t>
            </w:r>
          </w:p>
        </w:tc>
      </w:tr>
      <w:tr w:rsidR="00087CE6" w:rsidRPr="003D14DD" w:rsidTr="004D69F2">
        <w:trPr>
          <w:trHeight w:val="1427"/>
        </w:trPr>
        <w:tc>
          <w:tcPr>
            <w:tcW w:w="3348" w:type="dxa"/>
            <w:vMerge w:val="restart"/>
          </w:tcPr>
          <w:p w:rsidR="00087CE6" w:rsidRPr="003D14DD" w:rsidRDefault="00087CE6" w:rsidP="004D69F2">
            <w:pPr>
              <w:rPr>
                <w:sz w:val="20"/>
                <w:szCs w:val="20"/>
              </w:rPr>
            </w:pPr>
            <w:r w:rsidRPr="003D14DD">
              <w:rPr>
                <w:sz w:val="20"/>
                <w:szCs w:val="20"/>
              </w:rPr>
              <w:lastRenderedPageBreak/>
              <w:t>ПК-1. -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240" w:type="dxa"/>
            <w:vMerge w:val="restart"/>
          </w:tcPr>
          <w:p w:rsidR="00087CE6" w:rsidRPr="003D14DD" w:rsidRDefault="00087CE6" w:rsidP="004D69F2">
            <w:pPr>
              <w:shd w:val="clear" w:color="auto" w:fill="FFFFFF"/>
              <w:rPr>
                <w:sz w:val="20"/>
                <w:szCs w:val="20"/>
              </w:rPr>
            </w:pPr>
            <w:r w:rsidRPr="003D14DD">
              <w:rPr>
                <w:sz w:val="20"/>
                <w:szCs w:val="20"/>
              </w:rPr>
              <w:t>ПК-1.1. Знать:</w:t>
            </w:r>
          </w:p>
          <w:p w:rsidR="00087CE6" w:rsidRPr="003D14DD" w:rsidRDefault="00087CE6" w:rsidP="004D69F2">
            <w:pPr>
              <w:shd w:val="clear" w:color="auto" w:fill="FFFFFF"/>
              <w:rPr>
                <w:sz w:val="20"/>
                <w:szCs w:val="20"/>
              </w:rPr>
            </w:pPr>
            <w:r w:rsidRPr="003D14DD">
              <w:rPr>
                <w:sz w:val="20"/>
                <w:szCs w:val="20"/>
              </w:rPr>
              <w:t>современные образовательные технологии профессионального образования,</w:t>
            </w:r>
          </w:p>
          <w:p w:rsidR="00087CE6" w:rsidRPr="003D14DD" w:rsidRDefault="00087CE6" w:rsidP="004D69F2">
            <w:pPr>
              <w:rPr>
                <w:sz w:val="20"/>
                <w:szCs w:val="20"/>
              </w:rPr>
            </w:pPr>
            <w:r w:rsidRPr="003D14DD">
              <w:rPr>
                <w:sz w:val="20"/>
                <w:szCs w:val="20"/>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087CE6" w:rsidRPr="003D14DD" w:rsidRDefault="00087CE6" w:rsidP="004D69F2">
            <w:pPr>
              <w:rPr>
                <w:sz w:val="20"/>
                <w:szCs w:val="20"/>
              </w:rPr>
            </w:pPr>
          </w:p>
          <w:p w:rsidR="00087CE6" w:rsidRPr="003D14DD" w:rsidRDefault="00087CE6" w:rsidP="004D69F2">
            <w:pPr>
              <w:shd w:val="clear" w:color="auto" w:fill="FFFFFF"/>
              <w:rPr>
                <w:sz w:val="20"/>
                <w:szCs w:val="20"/>
              </w:rPr>
            </w:pPr>
            <w:r w:rsidRPr="003D14DD">
              <w:rPr>
                <w:sz w:val="20"/>
                <w:szCs w:val="20"/>
              </w:rPr>
              <w:t>ПК-1.2. Уметь:</w:t>
            </w:r>
          </w:p>
          <w:p w:rsidR="00087CE6" w:rsidRPr="003D14DD" w:rsidRDefault="00087CE6" w:rsidP="004D69F2">
            <w:pPr>
              <w:rPr>
                <w:sz w:val="20"/>
                <w:szCs w:val="20"/>
              </w:rPr>
            </w:pPr>
            <w:r w:rsidRPr="003D14DD">
              <w:rPr>
                <w:sz w:val="20"/>
                <w:szCs w:val="20"/>
              </w:rPr>
              <w:t>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087CE6" w:rsidRPr="003D14DD" w:rsidRDefault="00087CE6" w:rsidP="004D69F2">
            <w:pPr>
              <w:rPr>
                <w:sz w:val="20"/>
                <w:szCs w:val="20"/>
              </w:rPr>
            </w:pPr>
          </w:p>
          <w:p w:rsidR="00087CE6" w:rsidRPr="003D14DD" w:rsidRDefault="00087CE6" w:rsidP="004D69F2">
            <w:pPr>
              <w:shd w:val="clear" w:color="auto" w:fill="FFFFFF"/>
              <w:jc w:val="both"/>
              <w:rPr>
                <w:sz w:val="20"/>
                <w:szCs w:val="20"/>
              </w:rPr>
            </w:pPr>
            <w:r w:rsidRPr="003D14DD">
              <w:rPr>
                <w:sz w:val="20"/>
                <w:szCs w:val="20"/>
              </w:rPr>
              <w:t>ПК-1.3. Владеть:</w:t>
            </w:r>
          </w:p>
          <w:p w:rsidR="00087CE6" w:rsidRPr="003D14DD" w:rsidRDefault="00087CE6" w:rsidP="004D69F2">
            <w:pPr>
              <w:shd w:val="clear" w:color="auto" w:fill="FFFFFF"/>
              <w:rPr>
                <w:sz w:val="20"/>
                <w:szCs w:val="20"/>
              </w:rPr>
            </w:pPr>
            <w:r w:rsidRPr="003D14DD">
              <w:rPr>
                <w:sz w:val="20"/>
                <w:szCs w:val="20"/>
              </w:rPr>
              <w:t>навыками проектирования и реализации современных методик и технологий организации образовательной деятельности,</w:t>
            </w:r>
          </w:p>
          <w:p w:rsidR="00087CE6" w:rsidRPr="003D14DD" w:rsidRDefault="00087CE6" w:rsidP="004D69F2">
            <w:pPr>
              <w:rPr>
                <w:sz w:val="20"/>
                <w:szCs w:val="20"/>
              </w:rPr>
            </w:pPr>
            <w:r w:rsidRPr="003D14DD">
              <w:rPr>
                <w:sz w:val="20"/>
                <w:szCs w:val="20"/>
              </w:rPr>
              <w:t>технологиями формирования образовательной среды</w:t>
            </w:r>
          </w:p>
        </w:tc>
        <w:tc>
          <w:tcPr>
            <w:tcW w:w="3060" w:type="dxa"/>
          </w:tcPr>
          <w:p w:rsidR="00087CE6" w:rsidRPr="003D14DD" w:rsidRDefault="00087CE6" w:rsidP="004D69F2">
            <w:pPr>
              <w:pStyle w:val="5"/>
              <w:numPr>
                <w:ilvl w:val="0"/>
                <w:numId w:val="0"/>
              </w:numPr>
              <w:tabs>
                <w:tab w:val="left" w:pos="282"/>
              </w:tabs>
              <w:rPr>
                <w:b/>
                <w:sz w:val="20"/>
                <w:szCs w:val="20"/>
                <w:u w:val="single"/>
              </w:rPr>
            </w:pPr>
            <w:r w:rsidRPr="003D14DD">
              <w:rPr>
                <w:b/>
                <w:sz w:val="20"/>
                <w:szCs w:val="20"/>
                <w:u w:val="single"/>
              </w:rPr>
              <w:t>Знать:</w:t>
            </w:r>
          </w:p>
          <w:p w:rsidR="00087CE6" w:rsidRPr="003D14DD" w:rsidRDefault="00087CE6" w:rsidP="00087CE6">
            <w:pPr>
              <w:numPr>
                <w:ilvl w:val="0"/>
                <w:numId w:val="24"/>
              </w:numPr>
              <w:tabs>
                <w:tab w:val="clear" w:pos="360"/>
                <w:tab w:val="left" w:pos="0"/>
                <w:tab w:val="left" w:pos="343"/>
              </w:tabs>
              <w:ind w:left="0" w:firstLine="59"/>
              <w:jc w:val="both"/>
              <w:rPr>
                <w:sz w:val="20"/>
                <w:szCs w:val="20"/>
              </w:rPr>
            </w:pPr>
            <w:r w:rsidRPr="003D14DD">
              <w:rPr>
                <w:sz w:val="20"/>
                <w:szCs w:val="20"/>
              </w:rPr>
              <w:t>нормативные правовые акты в сфере российского образования, относящиеся к реализации образовательных программ в профессиональном образовании и профессиональном обучении, современных технологий организации образовательной деятельности, а также к формированию и применению электронной информационно-образовательной среды образовательной организации;</w:t>
            </w:r>
          </w:p>
          <w:p w:rsidR="00087CE6" w:rsidRPr="003D14DD" w:rsidRDefault="00087CE6" w:rsidP="00087CE6">
            <w:pPr>
              <w:numPr>
                <w:ilvl w:val="0"/>
                <w:numId w:val="24"/>
              </w:numPr>
              <w:tabs>
                <w:tab w:val="clear" w:pos="360"/>
                <w:tab w:val="left" w:pos="0"/>
                <w:tab w:val="left" w:pos="343"/>
              </w:tabs>
              <w:suppressAutoHyphens/>
              <w:ind w:left="0" w:firstLine="59"/>
              <w:jc w:val="both"/>
              <w:rPr>
                <w:sz w:val="20"/>
                <w:szCs w:val="20"/>
              </w:rPr>
            </w:pPr>
            <w:r w:rsidRPr="003D14DD">
              <w:rPr>
                <w:sz w:val="20"/>
                <w:szCs w:val="20"/>
              </w:rPr>
              <w:t>общие и специфические требования к реализации образовательных программ</w:t>
            </w:r>
            <w:r w:rsidRPr="003D14DD">
              <w:rPr>
                <w:b/>
                <w:sz w:val="20"/>
                <w:szCs w:val="20"/>
              </w:rPr>
              <w:t xml:space="preserve"> </w:t>
            </w:r>
            <w:r w:rsidRPr="003D14DD">
              <w:rPr>
                <w:sz w:val="20"/>
                <w:szCs w:val="20"/>
              </w:rPr>
              <w:t>среднего профессионального образования, высшего образования и профессионального обучения;</w:t>
            </w:r>
          </w:p>
          <w:p w:rsidR="00087CE6" w:rsidRPr="003D14DD" w:rsidRDefault="00087CE6" w:rsidP="00087CE6">
            <w:pPr>
              <w:numPr>
                <w:ilvl w:val="0"/>
                <w:numId w:val="24"/>
              </w:numPr>
              <w:tabs>
                <w:tab w:val="clear" w:pos="360"/>
                <w:tab w:val="left" w:pos="0"/>
                <w:tab w:val="left" w:pos="343"/>
              </w:tabs>
              <w:suppressAutoHyphens/>
              <w:ind w:left="0" w:firstLine="59"/>
              <w:jc w:val="both"/>
              <w:rPr>
                <w:sz w:val="20"/>
                <w:szCs w:val="20"/>
              </w:rPr>
            </w:pPr>
            <w:r w:rsidRPr="003D14DD">
              <w:rPr>
                <w:sz w:val="20"/>
                <w:szCs w:val="20"/>
              </w:rPr>
              <w:t>особенности организации образовательной деятельности в профессиональном образовании для лиц с ограниченными возможностями здоровья;</w:t>
            </w:r>
          </w:p>
          <w:p w:rsidR="00087CE6" w:rsidRPr="003D14DD" w:rsidRDefault="00087CE6" w:rsidP="00087CE6">
            <w:pPr>
              <w:numPr>
                <w:ilvl w:val="0"/>
                <w:numId w:val="24"/>
              </w:numPr>
              <w:tabs>
                <w:tab w:val="clear" w:pos="360"/>
                <w:tab w:val="left" w:pos="0"/>
                <w:tab w:val="left" w:pos="343"/>
              </w:tabs>
              <w:suppressAutoHyphens/>
              <w:ind w:left="0" w:firstLine="59"/>
              <w:jc w:val="both"/>
              <w:rPr>
                <w:sz w:val="20"/>
                <w:szCs w:val="20"/>
              </w:rPr>
            </w:pPr>
            <w:r w:rsidRPr="003D14DD">
              <w:rPr>
                <w:sz w:val="20"/>
                <w:szCs w:val="20"/>
              </w:rPr>
              <w:t>возможности и особенности информационных технологий, применяемых в современном профессиональном образовании и профессиональном обучении, а также при проектировании и реализации образовательных программ.</w:t>
            </w:r>
          </w:p>
        </w:tc>
      </w:tr>
      <w:tr w:rsidR="00087CE6" w:rsidRPr="003D14DD" w:rsidTr="004D69F2">
        <w:trPr>
          <w:trHeight w:val="1427"/>
        </w:trPr>
        <w:tc>
          <w:tcPr>
            <w:tcW w:w="3348" w:type="dxa"/>
            <w:vMerge/>
          </w:tcPr>
          <w:p w:rsidR="00087CE6" w:rsidRPr="003D14DD" w:rsidRDefault="00087CE6" w:rsidP="004D69F2">
            <w:pPr>
              <w:rPr>
                <w:sz w:val="20"/>
                <w:szCs w:val="20"/>
              </w:rPr>
            </w:pPr>
          </w:p>
        </w:tc>
        <w:tc>
          <w:tcPr>
            <w:tcW w:w="3240" w:type="dxa"/>
            <w:vMerge/>
          </w:tcPr>
          <w:p w:rsidR="00087CE6" w:rsidRPr="003D14DD" w:rsidRDefault="00087CE6" w:rsidP="004D69F2">
            <w:pPr>
              <w:rPr>
                <w:sz w:val="20"/>
                <w:szCs w:val="20"/>
              </w:rPr>
            </w:pPr>
          </w:p>
        </w:tc>
        <w:tc>
          <w:tcPr>
            <w:tcW w:w="3060" w:type="dxa"/>
          </w:tcPr>
          <w:p w:rsidR="00087CE6" w:rsidRPr="003D14DD" w:rsidRDefault="00087CE6" w:rsidP="004D69F2">
            <w:pPr>
              <w:rPr>
                <w:b/>
                <w:sz w:val="20"/>
                <w:szCs w:val="20"/>
                <w:u w:val="single"/>
              </w:rPr>
            </w:pPr>
            <w:r w:rsidRPr="003D14DD">
              <w:rPr>
                <w:b/>
                <w:sz w:val="20"/>
                <w:szCs w:val="20"/>
                <w:u w:val="single"/>
              </w:rPr>
              <w:t>Уметь</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применять полученные знания для реализации образовательных программ в среднем профессиональном образовании, высшем образовании и профессиональном обучении, для использования современных информационных технологий в организации образовательной деятельности;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анализировать требования нормативных правовых актов, относящиеся к реализации образовательных программ и к применению в профессиональном образовании современных информационных технологий;</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принимать участие в процессе формирования электронной информационно-образовательной среды образовательной организации;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 xml:space="preserve">организовывать применение электронного обучения, </w:t>
            </w:r>
            <w:r w:rsidRPr="003D14DD">
              <w:rPr>
                <w:sz w:val="20"/>
                <w:szCs w:val="20"/>
              </w:rPr>
              <w:lastRenderedPageBreak/>
              <w:t>дистанционных образовательных технологий и других современных информационных технологий при реализации образовательных программ.</w:t>
            </w:r>
          </w:p>
        </w:tc>
      </w:tr>
      <w:tr w:rsidR="00087CE6" w:rsidRPr="003D14DD" w:rsidTr="004D69F2">
        <w:trPr>
          <w:trHeight w:val="1427"/>
        </w:trPr>
        <w:tc>
          <w:tcPr>
            <w:tcW w:w="3348" w:type="dxa"/>
            <w:vMerge/>
          </w:tcPr>
          <w:p w:rsidR="00087CE6" w:rsidRPr="003D14DD" w:rsidRDefault="00087CE6" w:rsidP="004D69F2">
            <w:pPr>
              <w:rPr>
                <w:sz w:val="20"/>
                <w:szCs w:val="20"/>
              </w:rPr>
            </w:pPr>
          </w:p>
        </w:tc>
        <w:tc>
          <w:tcPr>
            <w:tcW w:w="3240" w:type="dxa"/>
            <w:vMerge/>
          </w:tcPr>
          <w:p w:rsidR="00087CE6" w:rsidRPr="003D14DD" w:rsidRDefault="00087CE6" w:rsidP="004D69F2">
            <w:pPr>
              <w:rPr>
                <w:sz w:val="20"/>
                <w:szCs w:val="20"/>
              </w:rPr>
            </w:pPr>
          </w:p>
        </w:tc>
        <w:tc>
          <w:tcPr>
            <w:tcW w:w="3060" w:type="dxa"/>
          </w:tcPr>
          <w:p w:rsidR="00087CE6" w:rsidRPr="003D14DD" w:rsidRDefault="00087CE6" w:rsidP="004D69F2">
            <w:pPr>
              <w:jc w:val="both"/>
              <w:rPr>
                <w:b/>
                <w:sz w:val="20"/>
                <w:szCs w:val="20"/>
                <w:u w:val="single"/>
              </w:rPr>
            </w:pPr>
            <w:r w:rsidRPr="003D14DD">
              <w:rPr>
                <w:b/>
                <w:sz w:val="20"/>
                <w:szCs w:val="20"/>
                <w:u w:val="single"/>
              </w:rPr>
              <w:t>Владеть</w:t>
            </w:r>
          </w:p>
          <w:p w:rsidR="00087CE6" w:rsidRPr="003D14DD" w:rsidRDefault="00087CE6" w:rsidP="00087CE6">
            <w:pPr>
              <w:numPr>
                <w:ilvl w:val="0"/>
                <w:numId w:val="22"/>
              </w:numPr>
              <w:ind w:left="0" w:firstLine="0"/>
              <w:jc w:val="both"/>
              <w:rPr>
                <w:sz w:val="20"/>
                <w:szCs w:val="20"/>
              </w:rPr>
            </w:pPr>
            <w:r w:rsidRPr="003D14DD">
              <w:rPr>
                <w:sz w:val="20"/>
                <w:szCs w:val="20"/>
              </w:rPr>
              <w:t>способами применения полученных знаний для реализации современных информационных технологий в организации и осуществлении образовательной деятельности</w:t>
            </w:r>
            <w:r w:rsidRPr="003D14DD">
              <w:rPr>
                <w:b/>
                <w:sz w:val="20"/>
                <w:szCs w:val="20"/>
              </w:rPr>
              <w:t xml:space="preserve"> </w:t>
            </w:r>
            <w:r w:rsidRPr="003D14DD">
              <w:rPr>
                <w:sz w:val="20"/>
                <w:szCs w:val="20"/>
              </w:rPr>
              <w:t>по образовательным программам среднего профессионального образования, высшего образования и профессионального обучения;</w:t>
            </w:r>
          </w:p>
          <w:p w:rsidR="00087CE6" w:rsidRPr="003D14DD" w:rsidRDefault="00087CE6" w:rsidP="00087CE6">
            <w:pPr>
              <w:numPr>
                <w:ilvl w:val="0"/>
                <w:numId w:val="22"/>
              </w:numPr>
              <w:ind w:left="0" w:firstLine="0"/>
              <w:jc w:val="both"/>
              <w:rPr>
                <w:sz w:val="20"/>
                <w:szCs w:val="20"/>
              </w:rPr>
            </w:pPr>
            <w:r w:rsidRPr="003D14DD">
              <w:rPr>
                <w:sz w:val="20"/>
                <w:szCs w:val="20"/>
              </w:rPr>
              <w:t xml:space="preserve">навыками реализации образовательных программ профессионального образования и профессионального обучения; </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способами участия в формировании электронной информационно-образовательной среды образовательной организации;</w:t>
            </w:r>
          </w:p>
          <w:p w:rsidR="00087CE6" w:rsidRPr="003D14DD" w:rsidRDefault="00087CE6" w:rsidP="00087CE6">
            <w:pPr>
              <w:numPr>
                <w:ilvl w:val="0"/>
                <w:numId w:val="22"/>
              </w:numPr>
              <w:tabs>
                <w:tab w:val="left" w:pos="237"/>
                <w:tab w:val="left" w:pos="1080"/>
              </w:tabs>
              <w:ind w:left="0" w:firstLine="0"/>
              <w:jc w:val="both"/>
              <w:rPr>
                <w:sz w:val="20"/>
                <w:szCs w:val="20"/>
              </w:rPr>
            </w:pPr>
            <w:r w:rsidRPr="003D14DD">
              <w:rPr>
                <w:sz w:val="20"/>
                <w:szCs w:val="20"/>
              </w:rPr>
              <w:t>навыками применения профессиональных знаний и умений в реализации информационно-образовательных задач образовательной организации.</w:t>
            </w:r>
          </w:p>
        </w:tc>
      </w:tr>
    </w:tbl>
    <w:p w:rsidR="00087CE6" w:rsidRPr="003D14DD" w:rsidRDefault="00087CE6" w:rsidP="00087CE6">
      <w:pPr>
        <w:suppressAutoHyphens/>
        <w:ind w:firstLine="709"/>
        <w:jc w:val="both"/>
        <w:rPr>
          <w:sz w:val="20"/>
          <w:szCs w:val="20"/>
        </w:rPr>
      </w:pPr>
    </w:p>
    <w:p w:rsidR="00087CE6" w:rsidRPr="003D14DD" w:rsidRDefault="00087CE6" w:rsidP="00087CE6">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«Проектирование и реализация образовательных программ», являются необходимыми для изучения последующих дисциплин.</w:t>
      </w:r>
    </w:p>
    <w:p w:rsidR="00087CE6" w:rsidRPr="003D14DD" w:rsidRDefault="00087CE6" w:rsidP="00087CE6">
      <w:pPr>
        <w:tabs>
          <w:tab w:val="left" w:pos="900"/>
          <w:tab w:val="left" w:pos="1080"/>
        </w:tabs>
        <w:suppressAutoHyphens/>
        <w:jc w:val="both"/>
        <w:rPr>
          <w:sz w:val="20"/>
          <w:szCs w:val="20"/>
        </w:rPr>
      </w:pPr>
    </w:p>
    <w:p w:rsidR="00087CE6" w:rsidRPr="003D14DD" w:rsidRDefault="00087CE6" w:rsidP="00087CE6">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087CE6" w:rsidRPr="003D14DD" w:rsidRDefault="00087CE6" w:rsidP="00087CE6">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600"/>
        <w:gridCol w:w="2429"/>
        <w:gridCol w:w="2397"/>
      </w:tblGrid>
      <w:tr w:rsidR="00087CE6" w:rsidRPr="003D14DD" w:rsidTr="004D69F2">
        <w:trPr>
          <w:tblHeader/>
        </w:trPr>
        <w:tc>
          <w:tcPr>
            <w:tcW w:w="2193" w:type="dxa"/>
            <w:vMerge w:val="restart"/>
            <w:vAlign w:val="center"/>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087CE6" w:rsidRPr="003D14DD" w:rsidTr="004D69F2">
        <w:trPr>
          <w:tblHeader/>
        </w:trPr>
        <w:tc>
          <w:tcPr>
            <w:tcW w:w="2193" w:type="dxa"/>
            <w:vMerge/>
          </w:tcPr>
          <w:p w:rsidR="00087CE6" w:rsidRPr="003D14DD" w:rsidRDefault="00087CE6" w:rsidP="004D69F2">
            <w:pPr>
              <w:suppressAutoHyphens/>
              <w:overflowPunct w:val="0"/>
              <w:autoSpaceDE w:val="0"/>
              <w:autoSpaceDN w:val="0"/>
              <w:adjustRightInd w:val="0"/>
              <w:jc w:val="both"/>
              <w:rPr>
                <w:sz w:val="20"/>
                <w:szCs w:val="20"/>
              </w:rPr>
            </w:pPr>
          </w:p>
        </w:tc>
        <w:tc>
          <w:tcPr>
            <w:tcW w:w="2646" w:type="dxa"/>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087CE6" w:rsidRPr="003D14DD" w:rsidRDefault="00087CE6" w:rsidP="004D69F2">
            <w:pPr>
              <w:suppressAutoHyphens/>
              <w:overflowPunct w:val="0"/>
              <w:autoSpaceDE w:val="0"/>
              <w:autoSpaceDN w:val="0"/>
              <w:adjustRightInd w:val="0"/>
              <w:jc w:val="center"/>
              <w:rPr>
                <w:sz w:val="20"/>
                <w:szCs w:val="20"/>
              </w:rPr>
            </w:pPr>
            <w:r w:rsidRPr="003D14DD">
              <w:rPr>
                <w:sz w:val="20"/>
                <w:szCs w:val="20"/>
              </w:rPr>
              <w:t>итоговый</w:t>
            </w:r>
          </w:p>
        </w:tc>
      </w:tr>
      <w:tr w:rsidR="00087CE6" w:rsidRPr="003D14DD" w:rsidTr="004D69F2">
        <w:tc>
          <w:tcPr>
            <w:tcW w:w="2193" w:type="dxa"/>
            <w:vMerge w:val="restart"/>
          </w:tcPr>
          <w:p w:rsidR="00087CE6" w:rsidRPr="003D14DD" w:rsidRDefault="00087CE6" w:rsidP="004D69F2">
            <w:pPr>
              <w:suppressAutoHyphens/>
              <w:overflowPunct w:val="0"/>
              <w:autoSpaceDE w:val="0"/>
              <w:autoSpaceDN w:val="0"/>
              <w:adjustRightInd w:val="0"/>
              <w:rPr>
                <w:b/>
                <w:sz w:val="20"/>
                <w:szCs w:val="20"/>
              </w:rPr>
            </w:pPr>
            <w:r w:rsidRPr="003D14DD">
              <w:rPr>
                <w:b/>
                <w:sz w:val="20"/>
                <w:szCs w:val="20"/>
              </w:rPr>
              <w:t>УК-2</w:t>
            </w:r>
          </w:p>
          <w:p w:rsidR="00087CE6" w:rsidRPr="003D14DD" w:rsidRDefault="00087CE6" w:rsidP="004D69F2">
            <w:pPr>
              <w:suppressAutoHyphens/>
              <w:overflowPunct w:val="0"/>
              <w:autoSpaceDE w:val="0"/>
              <w:autoSpaceDN w:val="0"/>
              <w:adjustRightInd w:val="0"/>
              <w:jc w:val="both"/>
              <w:rPr>
                <w:sz w:val="20"/>
                <w:szCs w:val="20"/>
              </w:rPr>
            </w:pPr>
            <w:r w:rsidRPr="003D14DD">
              <w:rPr>
                <w:sz w:val="20"/>
                <w:szCs w:val="20"/>
              </w:rPr>
              <w:t>Способен управлять проектом на всех этапах его жизненного цикла</w:t>
            </w:r>
          </w:p>
        </w:tc>
        <w:tc>
          <w:tcPr>
            <w:tcW w:w="2646" w:type="dxa"/>
            <w:vAlign w:val="center"/>
          </w:tcPr>
          <w:p w:rsidR="00087CE6" w:rsidRPr="003D14DD" w:rsidRDefault="00087CE6" w:rsidP="004D69F2">
            <w:pPr>
              <w:rPr>
                <w:sz w:val="20"/>
                <w:szCs w:val="20"/>
              </w:rPr>
            </w:pPr>
            <w:r w:rsidRPr="003D14DD">
              <w:rPr>
                <w:sz w:val="20"/>
                <w:szCs w:val="20"/>
              </w:rPr>
              <w:t>Телекоммуникационные образовательные технологии</w:t>
            </w:r>
          </w:p>
        </w:tc>
        <w:tc>
          <w:tcPr>
            <w:tcW w:w="2531" w:type="dxa"/>
            <w:vAlign w:val="center"/>
          </w:tcPr>
          <w:p w:rsidR="00087CE6" w:rsidRPr="003D14DD" w:rsidRDefault="00087CE6" w:rsidP="004D69F2">
            <w:pPr>
              <w:rPr>
                <w:sz w:val="20"/>
                <w:szCs w:val="20"/>
              </w:rPr>
            </w:pPr>
            <w:r w:rsidRPr="003D14DD">
              <w:rPr>
                <w:sz w:val="20"/>
                <w:szCs w:val="20"/>
              </w:rPr>
              <w:t xml:space="preserve">Проектирование и реализация образовательных программ  </w:t>
            </w:r>
          </w:p>
        </w:tc>
        <w:tc>
          <w:tcPr>
            <w:tcW w:w="2484" w:type="dxa"/>
            <w:vAlign w:val="center"/>
          </w:tcPr>
          <w:p w:rsidR="00087CE6" w:rsidRPr="003D14DD" w:rsidRDefault="00087CE6" w:rsidP="004D69F2">
            <w:pPr>
              <w:rPr>
                <w:sz w:val="20"/>
                <w:szCs w:val="20"/>
              </w:rPr>
            </w:pPr>
            <w:r w:rsidRPr="003D14DD">
              <w:rPr>
                <w:sz w:val="20"/>
                <w:szCs w:val="20"/>
              </w:rPr>
              <w:t>Педагогический менеджмент</w:t>
            </w:r>
          </w:p>
        </w:tc>
      </w:tr>
      <w:tr w:rsidR="00087CE6" w:rsidRPr="003D14DD" w:rsidTr="004D69F2">
        <w:tc>
          <w:tcPr>
            <w:tcW w:w="2193" w:type="dxa"/>
            <w:vMerge/>
          </w:tcPr>
          <w:p w:rsidR="00087CE6" w:rsidRPr="003D14DD" w:rsidRDefault="00087CE6" w:rsidP="004D69F2">
            <w:pPr>
              <w:suppressAutoHyphens/>
              <w:overflowPunct w:val="0"/>
              <w:autoSpaceDE w:val="0"/>
              <w:autoSpaceDN w:val="0"/>
              <w:adjustRightInd w:val="0"/>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84" w:type="dxa"/>
            <w:vAlign w:val="center"/>
          </w:tcPr>
          <w:p w:rsidR="00087CE6" w:rsidRPr="003D14DD" w:rsidRDefault="00087CE6" w:rsidP="004D69F2">
            <w:pPr>
              <w:rPr>
                <w:sz w:val="20"/>
                <w:szCs w:val="20"/>
              </w:rPr>
            </w:pPr>
            <w:r w:rsidRPr="003D14DD">
              <w:rPr>
                <w:sz w:val="20"/>
                <w:szCs w:val="20"/>
              </w:rPr>
              <w:t>Выполнение и защита выпускной квалификационной работы</w:t>
            </w:r>
          </w:p>
        </w:tc>
      </w:tr>
      <w:tr w:rsidR="00087CE6" w:rsidRPr="003D14DD" w:rsidTr="004D69F2">
        <w:tc>
          <w:tcPr>
            <w:tcW w:w="2193" w:type="dxa"/>
            <w:vMerge w:val="restart"/>
          </w:tcPr>
          <w:p w:rsidR="00087CE6" w:rsidRPr="003D14DD" w:rsidRDefault="00087CE6" w:rsidP="004D69F2">
            <w:pPr>
              <w:suppressAutoHyphens/>
              <w:overflowPunct w:val="0"/>
              <w:autoSpaceDE w:val="0"/>
              <w:autoSpaceDN w:val="0"/>
              <w:adjustRightInd w:val="0"/>
              <w:jc w:val="both"/>
              <w:rPr>
                <w:b/>
                <w:sz w:val="20"/>
                <w:szCs w:val="20"/>
              </w:rPr>
            </w:pPr>
            <w:r w:rsidRPr="003D14DD">
              <w:rPr>
                <w:b/>
                <w:sz w:val="20"/>
                <w:szCs w:val="20"/>
              </w:rPr>
              <w:t>ПК-1</w:t>
            </w:r>
          </w:p>
          <w:p w:rsidR="00087CE6" w:rsidRPr="003D14DD" w:rsidRDefault="00087CE6" w:rsidP="004D69F2">
            <w:pPr>
              <w:suppressAutoHyphens/>
              <w:overflowPunct w:val="0"/>
              <w:autoSpaceDE w:val="0"/>
              <w:autoSpaceDN w:val="0"/>
              <w:adjustRightInd w:val="0"/>
              <w:jc w:val="both"/>
              <w:rPr>
                <w:sz w:val="20"/>
                <w:szCs w:val="20"/>
              </w:rPr>
            </w:pPr>
            <w:r w:rsidRPr="003D14DD">
              <w:rPr>
                <w:sz w:val="20"/>
                <w:szCs w:val="20"/>
              </w:rPr>
              <w:t xml:space="preserve">Способен применять, проектировать и реализовывать современные методики и технологии организации образовательной деятельности, формировать </w:t>
            </w:r>
            <w:r w:rsidRPr="003D14DD">
              <w:rPr>
                <w:sz w:val="20"/>
                <w:szCs w:val="20"/>
              </w:rPr>
              <w:lastRenderedPageBreak/>
              <w:t>образовательную среду и использовать профессиональные знания и умения в реализации задач образовательной политики</w:t>
            </w:r>
          </w:p>
        </w:tc>
        <w:tc>
          <w:tcPr>
            <w:tcW w:w="2646" w:type="dxa"/>
            <w:vAlign w:val="center"/>
          </w:tcPr>
          <w:p w:rsidR="00087CE6" w:rsidRPr="003D14DD" w:rsidRDefault="00087CE6" w:rsidP="004D69F2">
            <w:pPr>
              <w:rPr>
                <w:sz w:val="20"/>
                <w:szCs w:val="20"/>
              </w:rPr>
            </w:pPr>
            <w:r w:rsidRPr="003D14DD">
              <w:rPr>
                <w:sz w:val="20"/>
                <w:szCs w:val="20"/>
              </w:rPr>
              <w:lastRenderedPageBreak/>
              <w:t>Учебная практика, ознакомительная</w:t>
            </w:r>
          </w:p>
        </w:tc>
        <w:tc>
          <w:tcPr>
            <w:tcW w:w="2531" w:type="dxa"/>
            <w:vAlign w:val="center"/>
          </w:tcPr>
          <w:p w:rsidR="00087CE6" w:rsidRPr="003D14DD" w:rsidRDefault="00087CE6" w:rsidP="004D69F2">
            <w:pPr>
              <w:rPr>
                <w:sz w:val="20"/>
                <w:szCs w:val="20"/>
              </w:rPr>
            </w:pPr>
            <w:r w:rsidRPr="003D14DD">
              <w:rPr>
                <w:sz w:val="20"/>
                <w:szCs w:val="20"/>
              </w:rPr>
              <w:t xml:space="preserve">Обучение в электронной информационно-образовательной среде   </w:t>
            </w:r>
          </w:p>
        </w:tc>
        <w:tc>
          <w:tcPr>
            <w:tcW w:w="2484" w:type="dxa"/>
            <w:vAlign w:val="center"/>
          </w:tcPr>
          <w:p w:rsidR="00087CE6" w:rsidRPr="003D14DD" w:rsidRDefault="00087CE6" w:rsidP="004D69F2">
            <w:pPr>
              <w:rPr>
                <w:sz w:val="20"/>
                <w:szCs w:val="20"/>
              </w:rPr>
            </w:pPr>
            <w:r w:rsidRPr="003D14DD">
              <w:rPr>
                <w:sz w:val="20"/>
                <w:szCs w:val="20"/>
              </w:rPr>
              <w:t xml:space="preserve">Производственная практика, научно-исследовательская работа </w:t>
            </w:r>
          </w:p>
        </w:tc>
      </w:tr>
      <w:tr w:rsidR="00087CE6" w:rsidRPr="003D14DD" w:rsidTr="004D69F2">
        <w:trPr>
          <w:trHeight w:val="157"/>
        </w:trPr>
        <w:tc>
          <w:tcPr>
            <w:tcW w:w="2193" w:type="dxa"/>
            <w:vMerge/>
          </w:tcPr>
          <w:p w:rsidR="00087CE6" w:rsidRPr="003D14DD" w:rsidRDefault="00087CE6" w:rsidP="004D69F2">
            <w:pPr>
              <w:suppressAutoHyphens/>
              <w:overflowPunct w:val="0"/>
              <w:autoSpaceDE w:val="0"/>
              <w:autoSpaceDN w:val="0"/>
              <w:adjustRightInd w:val="0"/>
              <w:jc w:val="both"/>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 xml:space="preserve">Методика обучения информационным технологиям   </w:t>
            </w:r>
          </w:p>
        </w:tc>
        <w:tc>
          <w:tcPr>
            <w:tcW w:w="2484" w:type="dxa"/>
            <w:vAlign w:val="center"/>
          </w:tcPr>
          <w:p w:rsidR="00087CE6" w:rsidRPr="003D14DD" w:rsidRDefault="00087CE6" w:rsidP="004D69F2">
            <w:pPr>
              <w:rPr>
                <w:sz w:val="20"/>
                <w:szCs w:val="20"/>
              </w:rPr>
            </w:pPr>
            <w:r w:rsidRPr="003D14DD">
              <w:rPr>
                <w:sz w:val="20"/>
                <w:szCs w:val="20"/>
              </w:rPr>
              <w:t xml:space="preserve">Выполнение и защита выпускной квалификационной работы </w:t>
            </w:r>
          </w:p>
        </w:tc>
      </w:tr>
      <w:tr w:rsidR="00087CE6" w:rsidRPr="003D14DD" w:rsidTr="004D69F2">
        <w:trPr>
          <w:trHeight w:val="263"/>
        </w:trPr>
        <w:tc>
          <w:tcPr>
            <w:tcW w:w="2193" w:type="dxa"/>
            <w:vMerge/>
          </w:tcPr>
          <w:p w:rsidR="00087CE6" w:rsidRPr="003D14DD" w:rsidRDefault="00087CE6" w:rsidP="004D69F2">
            <w:pPr>
              <w:suppressAutoHyphens/>
              <w:overflowPunct w:val="0"/>
              <w:autoSpaceDE w:val="0"/>
              <w:autoSpaceDN w:val="0"/>
              <w:adjustRightInd w:val="0"/>
              <w:jc w:val="both"/>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 xml:space="preserve">Проектирование и реализация образовательных </w:t>
            </w:r>
            <w:r w:rsidRPr="003D14DD">
              <w:rPr>
                <w:sz w:val="20"/>
                <w:szCs w:val="20"/>
              </w:rPr>
              <w:lastRenderedPageBreak/>
              <w:t xml:space="preserve">программ  </w:t>
            </w:r>
          </w:p>
        </w:tc>
        <w:tc>
          <w:tcPr>
            <w:tcW w:w="2484" w:type="dxa"/>
            <w:vAlign w:val="center"/>
          </w:tcPr>
          <w:p w:rsidR="00087CE6" w:rsidRPr="003D14DD" w:rsidRDefault="00087CE6" w:rsidP="004D69F2">
            <w:pPr>
              <w:rPr>
                <w:sz w:val="20"/>
                <w:szCs w:val="20"/>
              </w:rPr>
            </w:pPr>
          </w:p>
        </w:tc>
      </w:tr>
      <w:tr w:rsidR="00087CE6" w:rsidRPr="003D14DD" w:rsidTr="004D69F2">
        <w:trPr>
          <w:trHeight w:val="702"/>
        </w:trPr>
        <w:tc>
          <w:tcPr>
            <w:tcW w:w="2193" w:type="dxa"/>
            <w:vMerge/>
          </w:tcPr>
          <w:p w:rsidR="00087CE6" w:rsidRPr="003D14DD" w:rsidRDefault="00087CE6" w:rsidP="004D69F2">
            <w:pPr>
              <w:suppressAutoHyphens/>
              <w:overflowPunct w:val="0"/>
              <w:autoSpaceDE w:val="0"/>
              <w:autoSpaceDN w:val="0"/>
              <w:adjustRightInd w:val="0"/>
              <w:jc w:val="both"/>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84" w:type="dxa"/>
            <w:vAlign w:val="center"/>
          </w:tcPr>
          <w:p w:rsidR="00087CE6" w:rsidRPr="003D14DD" w:rsidRDefault="00087CE6" w:rsidP="004D69F2">
            <w:pPr>
              <w:rPr>
                <w:sz w:val="20"/>
                <w:szCs w:val="20"/>
              </w:rPr>
            </w:pPr>
          </w:p>
        </w:tc>
      </w:tr>
      <w:tr w:rsidR="00087CE6" w:rsidRPr="003D14DD" w:rsidTr="004D69F2">
        <w:trPr>
          <w:trHeight w:val="405"/>
        </w:trPr>
        <w:tc>
          <w:tcPr>
            <w:tcW w:w="2193" w:type="dxa"/>
            <w:vMerge/>
          </w:tcPr>
          <w:p w:rsidR="00087CE6" w:rsidRPr="003D14DD" w:rsidRDefault="00087CE6" w:rsidP="004D69F2">
            <w:pPr>
              <w:suppressAutoHyphens/>
              <w:overflowPunct w:val="0"/>
              <w:autoSpaceDE w:val="0"/>
              <w:autoSpaceDN w:val="0"/>
              <w:adjustRightInd w:val="0"/>
              <w:jc w:val="both"/>
              <w:rPr>
                <w:b/>
                <w:sz w:val="20"/>
                <w:szCs w:val="20"/>
              </w:rPr>
            </w:pPr>
          </w:p>
        </w:tc>
        <w:tc>
          <w:tcPr>
            <w:tcW w:w="2646" w:type="dxa"/>
            <w:vAlign w:val="center"/>
          </w:tcPr>
          <w:p w:rsidR="00087CE6" w:rsidRPr="003D14DD" w:rsidRDefault="00087CE6" w:rsidP="004D69F2">
            <w:pPr>
              <w:rPr>
                <w:sz w:val="20"/>
                <w:szCs w:val="20"/>
              </w:rPr>
            </w:pPr>
          </w:p>
        </w:tc>
        <w:tc>
          <w:tcPr>
            <w:tcW w:w="2531" w:type="dxa"/>
            <w:vAlign w:val="center"/>
          </w:tcPr>
          <w:p w:rsidR="00087CE6" w:rsidRPr="003D14DD" w:rsidRDefault="00087CE6" w:rsidP="004D69F2">
            <w:pPr>
              <w:rPr>
                <w:sz w:val="20"/>
                <w:szCs w:val="20"/>
              </w:rPr>
            </w:pPr>
            <w:r w:rsidRPr="003D14DD">
              <w:rPr>
                <w:sz w:val="20"/>
                <w:szCs w:val="20"/>
              </w:rPr>
              <w:t>Производственная практика, педагогическая</w:t>
            </w:r>
          </w:p>
        </w:tc>
        <w:tc>
          <w:tcPr>
            <w:tcW w:w="2484" w:type="dxa"/>
            <w:vAlign w:val="center"/>
          </w:tcPr>
          <w:p w:rsidR="00087CE6" w:rsidRPr="003D14DD" w:rsidRDefault="00087CE6" w:rsidP="004D69F2">
            <w:pPr>
              <w:rPr>
                <w:sz w:val="20"/>
                <w:szCs w:val="20"/>
              </w:rPr>
            </w:pPr>
          </w:p>
        </w:tc>
      </w:tr>
    </w:tbl>
    <w:p w:rsidR="00087CE6" w:rsidRPr="003D14DD" w:rsidRDefault="00087CE6" w:rsidP="00087CE6">
      <w:pPr>
        <w:suppressAutoHyphens/>
        <w:jc w:val="both"/>
        <w:rPr>
          <w:sz w:val="20"/>
          <w:szCs w:val="20"/>
        </w:rPr>
      </w:pPr>
    </w:p>
    <w:p w:rsidR="00087CE6" w:rsidRPr="003D14DD" w:rsidRDefault="00087CE6" w:rsidP="00087CE6">
      <w:pPr>
        <w:tabs>
          <w:tab w:val="left" w:pos="900"/>
        </w:tabs>
        <w:suppressAutoHyphens/>
        <w:jc w:val="both"/>
        <w:rPr>
          <w:b/>
          <w:sz w:val="20"/>
          <w:szCs w:val="20"/>
        </w:rPr>
      </w:pPr>
      <w:r w:rsidRPr="003D14DD">
        <w:rPr>
          <w:b/>
          <w:sz w:val="20"/>
          <w:szCs w:val="20"/>
        </w:rPr>
        <w:tab/>
        <w:t xml:space="preserve">4. Объем дисциплины и виды учебной работы  </w:t>
      </w:r>
    </w:p>
    <w:p w:rsidR="00087CE6" w:rsidRPr="003D14DD" w:rsidRDefault="00087CE6" w:rsidP="00087CE6">
      <w:pPr>
        <w:tabs>
          <w:tab w:val="left" w:pos="900"/>
        </w:tabs>
        <w:suppressAutoHyphens/>
        <w:ind w:firstLine="709"/>
        <w:jc w:val="both"/>
        <w:rPr>
          <w:b/>
          <w:sz w:val="20"/>
          <w:szCs w:val="20"/>
        </w:rPr>
      </w:pPr>
    </w:p>
    <w:p w:rsidR="00087CE6" w:rsidRPr="003D14DD" w:rsidRDefault="00087CE6" w:rsidP="00087CE6">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087CE6" w:rsidRPr="003D14DD" w:rsidRDefault="00087CE6" w:rsidP="00087CE6">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087CE6" w:rsidRPr="003D14DD" w:rsidTr="004D69F2">
        <w:tc>
          <w:tcPr>
            <w:tcW w:w="766" w:type="dxa"/>
            <w:vMerge w:val="restart"/>
            <w:vAlign w:val="center"/>
          </w:tcPr>
          <w:p w:rsidR="00087CE6" w:rsidRPr="003D14DD" w:rsidRDefault="00087CE6"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087CE6" w:rsidRPr="003D14DD" w:rsidRDefault="00087CE6"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087CE6" w:rsidRPr="003D14DD" w:rsidRDefault="00087CE6"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087CE6" w:rsidRPr="003D14DD" w:rsidTr="004D69F2">
        <w:tc>
          <w:tcPr>
            <w:tcW w:w="766" w:type="dxa"/>
            <w:vMerge/>
          </w:tcPr>
          <w:p w:rsidR="00087CE6" w:rsidRPr="003D14DD" w:rsidRDefault="00087CE6" w:rsidP="004D69F2">
            <w:pPr>
              <w:tabs>
                <w:tab w:val="left" w:pos="900"/>
              </w:tabs>
              <w:rPr>
                <w:b/>
                <w:sz w:val="20"/>
                <w:szCs w:val="20"/>
              </w:rPr>
            </w:pPr>
          </w:p>
        </w:tc>
        <w:tc>
          <w:tcPr>
            <w:tcW w:w="4922" w:type="dxa"/>
            <w:vMerge/>
          </w:tcPr>
          <w:p w:rsidR="00087CE6" w:rsidRPr="003D14DD" w:rsidRDefault="00087CE6" w:rsidP="004D69F2">
            <w:pPr>
              <w:tabs>
                <w:tab w:val="left" w:pos="900"/>
              </w:tabs>
              <w:rPr>
                <w:b/>
                <w:sz w:val="20"/>
                <w:szCs w:val="20"/>
              </w:rPr>
            </w:pPr>
          </w:p>
        </w:tc>
        <w:tc>
          <w:tcPr>
            <w:tcW w:w="2139" w:type="dxa"/>
            <w:gridSpan w:val="2"/>
            <w:vAlign w:val="center"/>
          </w:tcPr>
          <w:p w:rsidR="00087CE6" w:rsidRPr="003D14DD" w:rsidRDefault="00087CE6"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087CE6" w:rsidRPr="003D14DD" w:rsidRDefault="00087CE6" w:rsidP="004D69F2">
            <w:pPr>
              <w:pStyle w:val="afff7"/>
              <w:suppressAutoHyphens/>
              <w:snapToGrid w:val="0"/>
              <w:ind w:right="-80"/>
              <w:jc w:val="center"/>
              <w:rPr>
                <w:b/>
                <w:sz w:val="20"/>
                <w:szCs w:val="20"/>
              </w:rPr>
            </w:pPr>
            <w:r w:rsidRPr="003D14DD">
              <w:rPr>
                <w:b/>
                <w:sz w:val="20"/>
                <w:szCs w:val="20"/>
              </w:rPr>
              <w:t>Заочная</w:t>
            </w:r>
          </w:p>
        </w:tc>
      </w:tr>
      <w:tr w:rsidR="00087CE6" w:rsidRPr="003D14DD" w:rsidTr="004D69F2">
        <w:tc>
          <w:tcPr>
            <w:tcW w:w="766" w:type="dxa"/>
            <w:vMerge/>
          </w:tcPr>
          <w:p w:rsidR="00087CE6" w:rsidRPr="003D14DD" w:rsidRDefault="00087CE6" w:rsidP="004D69F2">
            <w:pPr>
              <w:tabs>
                <w:tab w:val="left" w:pos="900"/>
              </w:tabs>
              <w:rPr>
                <w:b/>
                <w:sz w:val="20"/>
                <w:szCs w:val="20"/>
              </w:rPr>
            </w:pPr>
          </w:p>
        </w:tc>
        <w:tc>
          <w:tcPr>
            <w:tcW w:w="4922" w:type="dxa"/>
            <w:vMerge/>
          </w:tcPr>
          <w:p w:rsidR="00087CE6" w:rsidRPr="003D14DD" w:rsidRDefault="00087CE6" w:rsidP="004D69F2">
            <w:pPr>
              <w:tabs>
                <w:tab w:val="left" w:pos="900"/>
              </w:tabs>
              <w:rPr>
                <w:b/>
                <w:sz w:val="20"/>
                <w:szCs w:val="20"/>
              </w:rPr>
            </w:pPr>
          </w:p>
        </w:tc>
        <w:tc>
          <w:tcPr>
            <w:tcW w:w="1069" w:type="dxa"/>
            <w:vAlign w:val="center"/>
          </w:tcPr>
          <w:p w:rsidR="00087CE6" w:rsidRPr="003D14DD" w:rsidRDefault="00087CE6" w:rsidP="004D69F2">
            <w:pPr>
              <w:tabs>
                <w:tab w:val="left" w:pos="900"/>
              </w:tabs>
              <w:jc w:val="center"/>
              <w:rPr>
                <w:b/>
                <w:sz w:val="20"/>
                <w:szCs w:val="20"/>
              </w:rPr>
            </w:pPr>
            <w:r w:rsidRPr="003D14DD">
              <w:rPr>
                <w:b/>
                <w:sz w:val="20"/>
                <w:szCs w:val="20"/>
              </w:rPr>
              <w:t>всего</w:t>
            </w:r>
          </w:p>
        </w:tc>
        <w:tc>
          <w:tcPr>
            <w:tcW w:w="1070" w:type="dxa"/>
            <w:vAlign w:val="center"/>
          </w:tcPr>
          <w:p w:rsidR="00087CE6" w:rsidRPr="003D14DD" w:rsidRDefault="00087CE6" w:rsidP="004D69F2">
            <w:pPr>
              <w:tabs>
                <w:tab w:val="left" w:pos="900"/>
              </w:tabs>
              <w:jc w:val="center"/>
              <w:rPr>
                <w:b/>
                <w:sz w:val="20"/>
                <w:szCs w:val="20"/>
              </w:rPr>
            </w:pPr>
            <w:r w:rsidRPr="003D14DD">
              <w:rPr>
                <w:b/>
                <w:sz w:val="20"/>
                <w:szCs w:val="20"/>
              </w:rPr>
              <w:t>в том числе</w:t>
            </w:r>
          </w:p>
        </w:tc>
        <w:tc>
          <w:tcPr>
            <w:tcW w:w="1069" w:type="dxa"/>
            <w:vAlign w:val="center"/>
          </w:tcPr>
          <w:p w:rsidR="00087CE6" w:rsidRPr="003D14DD" w:rsidRDefault="00087CE6" w:rsidP="004D69F2">
            <w:pPr>
              <w:tabs>
                <w:tab w:val="left" w:pos="900"/>
              </w:tabs>
              <w:jc w:val="center"/>
              <w:rPr>
                <w:b/>
                <w:sz w:val="20"/>
                <w:szCs w:val="20"/>
              </w:rPr>
            </w:pPr>
            <w:r w:rsidRPr="003D14DD">
              <w:rPr>
                <w:b/>
                <w:sz w:val="20"/>
                <w:szCs w:val="20"/>
              </w:rPr>
              <w:t>всего</w:t>
            </w:r>
          </w:p>
        </w:tc>
        <w:tc>
          <w:tcPr>
            <w:tcW w:w="1070" w:type="dxa"/>
            <w:vAlign w:val="center"/>
          </w:tcPr>
          <w:p w:rsidR="00087CE6" w:rsidRPr="003D14DD" w:rsidRDefault="00087CE6" w:rsidP="004D69F2">
            <w:pPr>
              <w:tabs>
                <w:tab w:val="left" w:pos="900"/>
              </w:tabs>
              <w:jc w:val="center"/>
              <w:rPr>
                <w:b/>
                <w:sz w:val="20"/>
                <w:szCs w:val="20"/>
              </w:rPr>
            </w:pPr>
            <w:r w:rsidRPr="003D14DD">
              <w:rPr>
                <w:b/>
                <w:sz w:val="20"/>
                <w:szCs w:val="20"/>
              </w:rPr>
              <w:t>в том числе</w:t>
            </w:r>
          </w:p>
        </w:tc>
      </w:tr>
      <w:tr w:rsidR="00087CE6" w:rsidRPr="003D14DD" w:rsidTr="004D69F2">
        <w:tc>
          <w:tcPr>
            <w:tcW w:w="766" w:type="dxa"/>
          </w:tcPr>
          <w:p w:rsidR="00087CE6" w:rsidRPr="003D14DD" w:rsidRDefault="00087CE6" w:rsidP="004D69F2">
            <w:pPr>
              <w:suppressAutoHyphens/>
              <w:snapToGrid w:val="0"/>
              <w:rPr>
                <w:b/>
                <w:sz w:val="20"/>
                <w:szCs w:val="20"/>
              </w:rPr>
            </w:pPr>
            <w:r w:rsidRPr="003D14DD">
              <w:rPr>
                <w:b/>
                <w:sz w:val="20"/>
                <w:szCs w:val="20"/>
              </w:rPr>
              <w:t>1</w:t>
            </w:r>
          </w:p>
        </w:tc>
        <w:tc>
          <w:tcPr>
            <w:tcW w:w="4922" w:type="dxa"/>
          </w:tcPr>
          <w:p w:rsidR="00087CE6" w:rsidRPr="003D14DD" w:rsidRDefault="00087CE6"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087CE6" w:rsidRPr="003D14DD" w:rsidRDefault="00087CE6" w:rsidP="004D69F2">
            <w:pPr>
              <w:suppressAutoHyphens/>
              <w:snapToGrid w:val="0"/>
              <w:jc w:val="center"/>
              <w:rPr>
                <w:b/>
                <w:sz w:val="20"/>
                <w:szCs w:val="20"/>
              </w:rPr>
            </w:pPr>
          </w:p>
        </w:tc>
        <w:tc>
          <w:tcPr>
            <w:tcW w:w="1070" w:type="dxa"/>
          </w:tcPr>
          <w:p w:rsidR="00087CE6" w:rsidRPr="003D14DD" w:rsidRDefault="00087CE6" w:rsidP="004D69F2">
            <w:pPr>
              <w:pStyle w:val="afff7"/>
              <w:suppressAutoHyphens/>
              <w:snapToGrid w:val="0"/>
              <w:ind w:right="312"/>
              <w:jc w:val="center"/>
              <w:rPr>
                <w:b/>
                <w:sz w:val="20"/>
                <w:szCs w:val="20"/>
              </w:rPr>
            </w:pPr>
          </w:p>
        </w:tc>
        <w:tc>
          <w:tcPr>
            <w:tcW w:w="1069" w:type="dxa"/>
          </w:tcPr>
          <w:p w:rsidR="00087CE6" w:rsidRPr="003D14DD" w:rsidRDefault="00087CE6" w:rsidP="004D69F2">
            <w:pPr>
              <w:pStyle w:val="afff7"/>
              <w:suppressAutoHyphens/>
              <w:snapToGrid w:val="0"/>
              <w:jc w:val="center"/>
              <w:rPr>
                <w:b/>
                <w:sz w:val="20"/>
                <w:szCs w:val="20"/>
              </w:rPr>
            </w:pPr>
            <w:r w:rsidRPr="003D14DD">
              <w:rPr>
                <w:b/>
                <w:sz w:val="20"/>
                <w:szCs w:val="20"/>
              </w:rPr>
              <w:t>16,2</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1.1</w:t>
            </w:r>
          </w:p>
        </w:tc>
        <w:tc>
          <w:tcPr>
            <w:tcW w:w="4922" w:type="dxa"/>
          </w:tcPr>
          <w:p w:rsidR="00087CE6" w:rsidRPr="003D14DD" w:rsidRDefault="00087CE6" w:rsidP="004D69F2">
            <w:pPr>
              <w:suppressAutoHyphens/>
              <w:snapToGrid w:val="0"/>
              <w:rPr>
                <w:sz w:val="20"/>
                <w:szCs w:val="20"/>
              </w:rPr>
            </w:pPr>
            <w:r w:rsidRPr="003D14DD">
              <w:rPr>
                <w:sz w:val="20"/>
                <w:szCs w:val="20"/>
              </w:rPr>
              <w:t>занятия лекционного типа (лекции)</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r w:rsidRPr="003D14DD">
              <w:rPr>
                <w:sz w:val="20"/>
                <w:szCs w:val="20"/>
              </w:rPr>
              <w:t>4</w:t>
            </w:r>
          </w:p>
        </w:tc>
        <w:tc>
          <w:tcPr>
            <w:tcW w:w="1070" w:type="dxa"/>
          </w:tcPr>
          <w:p w:rsidR="00087CE6" w:rsidRPr="003D14DD" w:rsidRDefault="00087CE6" w:rsidP="004D69F2">
            <w:pPr>
              <w:pStyle w:val="afff7"/>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1.2</w:t>
            </w:r>
          </w:p>
        </w:tc>
        <w:tc>
          <w:tcPr>
            <w:tcW w:w="4922" w:type="dxa"/>
          </w:tcPr>
          <w:p w:rsidR="00087CE6" w:rsidRPr="003D14DD" w:rsidRDefault="00087CE6" w:rsidP="004D69F2">
            <w:pPr>
              <w:suppressAutoHyphens/>
              <w:snapToGrid w:val="0"/>
              <w:rPr>
                <w:sz w:val="20"/>
                <w:szCs w:val="20"/>
              </w:rPr>
            </w:pPr>
            <w:r w:rsidRPr="003D14DD">
              <w:rPr>
                <w:sz w:val="20"/>
                <w:szCs w:val="20"/>
              </w:rPr>
              <w:t xml:space="preserve">занятия семинарского типа (практические)*, </w:t>
            </w:r>
          </w:p>
          <w:p w:rsidR="00087CE6" w:rsidRPr="003D14DD" w:rsidRDefault="00087CE6" w:rsidP="004D69F2">
            <w:pPr>
              <w:suppressAutoHyphens/>
              <w:snapToGrid w:val="0"/>
              <w:rPr>
                <w:sz w:val="20"/>
                <w:szCs w:val="20"/>
              </w:rPr>
            </w:pPr>
            <w:r w:rsidRPr="003D14DD">
              <w:rPr>
                <w:sz w:val="20"/>
                <w:szCs w:val="20"/>
              </w:rPr>
              <w:t xml:space="preserve">в том числе: </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r w:rsidRPr="003D14DD">
              <w:rPr>
                <w:sz w:val="20"/>
                <w:szCs w:val="20"/>
              </w:rPr>
              <w:t>10</w:t>
            </w:r>
          </w:p>
        </w:tc>
        <w:tc>
          <w:tcPr>
            <w:tcW w:w="1070" w:type="dxa"/>
          </w:tcPr>
          <w:p w:rsidR="00087CE6" w:rsidRPr="003D14DD" w:rsidRDefault="00087CE6" w:rsidP="004D69F2">
            <w:pPr>
              <w:pStyle w:val="afff7"/>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1.2.1</w:t>
            </w:r>
          </w:p>
        </w:tc>
        <w:tc>
          <w:tcPr>
            <w:tcW w:w="4922" w:type="dxa"/>
          </w:tcPr>
          <w:p w:rsidR="00087CE6" w:rsidRPr="003D14DD" w:rsidRDefault="00087CE6" w:rsidP="004D69F2">
            <w:pPr>
              <w:suppressAutoHyphens/>
              <w:snapToGrid w:val="0"/>
              <w:rPr>
                <w:sz w:val="20"/>
                <w:szCs w:val="20"/>
              </w:rPr>
            </w:pPr>
            <w:r w:rsidRPr="003D14DD">
              <w:rPr>
                <w:sz w:val="20"/>
                <w:szCs w:val="20"/>
              </w:rPr>
              <w:t xml:space="preserve">семинар-дискуссия, </w:t>
            </w:r>
          </w:p>
          <w:p w:rsidR="00087CE6" w:rsidRPr="003D14DD" w:rsidRDefault="00087CE6" w:rsidP="004D69F2">
            <w:pPr>
              <w:suppressAutoHyphens/>
              <w:snapToGrid w:val="0"/>
              <w:rPr>
                <w:sz w:val="20"/>
                <w:szCs w:val="20"/>
              </w:rPr>
            </w:pPr>
            <w:r w:rsidRPr="003D14DD">
              <w:rPr>
                <w:sz w:val="20"/>
                <w:szCs w:val="20"/>
              </w:rPr>
              <w:t>практические занятия</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p>
          <w:p w:rsidR="00087CE6" w:rsidRPr="003D14DD" w:rsidRDefault="00087CE6" w:rsidP="004D69F2">
            <w:pPr>
              <w:pStyle w:val="afff7"/>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r w:rsidRPr="003D14DD">
              <w:rPr>
                <w:sz w:val="20"/>
                <w:szCs w:val="20"/>
              </w:rPr>
              <w:t>0</w:t>
            </w:r>
          </w:p>
          <w:p w:rsidR="00087CE6" w:rsidRPr="003D14DD" w:rsidRDefault="00087CE6" w:rsidP="004D69F2">
            <w:pPr>
              <w:pStyle w:val="afff7"/>
              <w:suppressAutoHyphens/>
              <w:snapToGrid w:val="0"/>
              <w:jc w:val="center"/>
              <w:rPr>
                <w:sz w:val="20"/>
                <w:szCs w:val="20"/>
              </w:rPr>
            </w:pPr>
            <w:r w:rsidRPr="003D14DD">
              <w:rPr>
                <w:sz w:val="20"/>
                <w:szCs w:val="20"/>
              </w:rPr>
              <w:t>10</w:t>
            </w: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1.2.2</w:t>
            </w:r>
          </w:p>
        </w:tc>
        <w:tc>
          <w:tcPr>
            <w:tcW w:w="4922" w:type="dxa"/>
          </w:tcPr>
          <w:p w:rsidR="00087CE6" w:rsidRPr="003D14DD" w:rsidRDefault="00087CE6"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1.2.3</w:t>
            </w:r>
          </w:p>
        </w:tc>
        <w:tc>
          <w:tcPr>
            <w:tcW w:w="4922" w:type="dxa"/>
          </w:tcPr>
          <w:p w:rsidR="00087CE6" w:rsidRPr="003D14DD" w:rsidRDefault="00087CE6"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087CE6" w:rsidRPr="003D14DD" w:rsidRDefault="00087CE6" w:rsidP="004D69F2">
            <w:pPr>
              <w:pStyle w:val="afff7"/>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1.3</w:t>
            </w:r>
          </w:p>
        </w:tc>
        <w:tc>
          <w:tcPr>
            <w:tcW w:w="4922" w:type="dxa"/>
          </w:tcPr>
          <w:p w:rsidR="00087CE6" w:rsidRPr="003D14DD" w:rsidRDefault="00087CE6"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087CE6" w:rsidRPr="003D14DD" w:rsidRDefault="00087CE6" w:rsidP="004D69F2">
            <w:pPr>
              <w:pStyle w:val="afff7"/>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r w:rsidRPr="003D14DD">
              <w:rPr>
                <w:sz w:val="20"/>
                <w:szCs w:val="20"/>
              </w:rPr>
              <w:t>2,2</w:t>
            </w:r>
          </w:p>
        </w:tc>
        <w:tc>
          <w:tcPr>
            <w:tcW w:w="1070" w:type="dxa"/>
          </w:tcPr>
          <w:p w:rsidR="00087CE6" w:rsidRPr="003D14DD" w:rsidRDefault="00087CE6" w:rsidP="004D69F2">
            <w:pPr>
              <w:suppressAutoHyphens/>
              <w:snapToGrid w:val="0"/>
              <w:jc w:val="center"/>
              <w:rPr>
                <w:sz w:val="20"/>
                <w:szCs w:val="20"/>
              </w:rPr>
            </w:pP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1.3.1</w:t>
            </w:r>
          </w:p>
        </w:tc>
        <w:tc>
          <w:tcPr>
            <w:tcW w:w="4922" w:type="dxa"/>
          </w:tcPr>
          <w:p w:rsidR="00087CE6" w:rsidRPr="003D14DD" w:rsidRDefault="00087CE6" w:rsidP="004D69F2">
            <w:pPr>
              <w:suppressAutoHyphens/>
              <w:snapToGrid w:val="0"/>
              <w:rPr>
                <w:sz w:val="20"/>
                <w:szCs w:val="20"/>
              </w:rPr>
            </w:pPr>
            <w:r w:rsidRPr="003D14DD">
              <w:rPr>
                <w:sz w:val="20"/>
                <w:szCs w:val="20"/>
              </w:rPr>
              <w:t xml:space="preserve">консультации групповые </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r w:rsidRPr="003D14DD">
              <w:rPr>
                <w:sz w:val="20"/>
                <w:szCs w:val="20"/>
              </w:rPr>
              <w:t>2</w:t>
            </w: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sz w:val="20"/>
                <w:szCs w:val="20"/>
              </w:rPr>
              <w:t>1.3.2</w:t>
            </w:r>
          </w:p>
        </w:tc>
        <w:tc>
          <w:tcPr>
            <w:tcW w:w="4922" w:type="dxa"/>
          </w:tcPr>
          <w:p w:rsidR="00087CE6" w:rsidRPr="003D14DD" w:rsidRDefault="00087CE6"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r w:rsidRPr="003D14DD">
              <w:rPr>
                <w:sz w:val="20"/>
                <w:szCs w:val="20"/>
              </w:rPr>
              <w:t>0,2</w:t>
            </w:r>
          </w:p>
        </w:tc>
      </w:tr>
      <w:tr w:rsidR="00087CE6" w:rsidRPr="003D14DD" w:rsidTr="004D69F2">
        <w:tc>
          <w:tcPr>
            <w:tcW w:w="766" w:type="dxa"/>
          </w:tcPr>
          <w:p w:rsidR="00087CE6" w:rsidRPr="003D14DD" w:rsidRDefault="00087CE6" w:rsidP="004D69F2">
            <w:pPr>
              <w:suppressAutoHyphens/>
              <w:snapToGrid w:val="0"/>
              <w:rPr>
                <w:sz w:val="20"/>
                <w:szCs w:val="20"/>
              </w:rPr>
            </w:pPr>
            <w:r w:rsidRPr="003D14DD">
              <w:rPr>
                <w:b/>
                <w:sz w:val="20"/>
                <w:szCs w:val="20"/>
              </w:rPr>
              <w:t>2</w:t>
            </w:r>
          </w:p>
        </w:tc>
        <w:tc>
          <w:tcPr>
            <w:tcW w:w="4922" w:type="dxa"/>
          </w:tcPr>
          <w:p w:rsidR="00087CE6" w:rsidRPr="003D14DD" w:rsidRDefault="00087CE6" w:rsidP="004D69F2">
            <w:pPr>
              <w:suppressAutoHyphens/>
              <w:snapToGrid w:val="0"/>
              <w:rPr>
                <w:sz w:val="20"/>
                <w:szCs w:val="20"/>
              </w:rPr>
            </w:pPr>
            <w:r w:rsidRPr="003D14DD">
              <w:rPr>
                <w:b/>
                <w:sz w:val="20"/>
                <w:szCs w:val="20"/>
              </w:rPr>
              <w:t>Самостоятельная работа (всего)</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suppressAutoHyphens/>
              <w:snapToGrid w:val="0"/>
              <w:jc w:val="center"/>
              <w:rPr>
                <w:sz w:val="20"/>
                <w:szCs w:val="20"/>
              </w:rPr>
            </w:pPr>
          </w:p>
        </w:tc>
        <w:tc>
          <w:tcPr>
            <w:tcW w:w="1069" w:type="dxa"/>
          </w:tcPr>
          <w:p w:rsidR="00087CE6" w:rsidRPr="003D14DD" w:rsidRDefault="00087CE6" w:rsidP="004D69F2">
            <w:pPr>
              <w:suppressAutoHyphens/>
              <w:snapToGrid w:val="0"/>
              <w:jc w:val="center"/>
              <w:rPr>
                <w:sz w:val="20"/>
                <w:szCs w:val="20"/>
              </w:rPr>
            </w:pPr>
            <w:r w:rsidRPr="003D14DD">
              <w:rPr>
                <w:b/>
                <w:sz w:val="20"/>
                <w:szCs w:val="20"/>
              </w:rPr>
              <w:t>85</w:t>
            </w:r>
          </w:p>
        </w:tc>
        <w:tc>
          <w:tcPr>
            <w:tcW w:w="1070" w:type="dxa"/>
          </w:tcPr>
          <w:p w:rsidR="00087CE6" w:rsidRPr="003D14DD" w:rsidRDefault="00087CE6" w:rsidP="004D69F2">
            <w:pPr>
              <w:suppressAutoHyphens/>
              <w:snapToGrid w:val="0"/>
              <w:jc w:val="center"/>
              <w:rPr>
                <w:sz w:val="20"/>
                <w:szCs w:val="20"/>
              </w:rPr>
            </w:pPr>
          </w:p>
        </w:tc>
      </w:tr>
      <w:tr w:rsidR="00087CE6" w:rsidRPr="003D14DD" w:rsidTr="004D69F2">
        <w:tc>
          <w:tcPr>
            <w:tcW w:w="766" w:type="dxa"/>
          </w:tcPr>
          <w:p w:rsidR="00087CE6" w:rsidRPr="003D14DD" w:rsidRDefault="00087CE6" w:rsidP="004D69F2">
            <w:pPr>
              <w:tabs>
                <w:tab w:val="center" w:pos="4677"/>
                <w:tab w:val="right" w:pos="9355"/>
              </w:tabs>
              <w:suppressAutoHyphens/>
              <w:rPr>
                <w:b/>
                <w:sz w:val="20"/>
                <w:szCs w:val="20"/>
              </w:rPr>
            </w:pPr>
            <w:r w:rsidRPr="003D14DD">
              <w:rPr>
                <w:sz w:val="20"/>
                <w:szCs w:val="20"/>
              </w:rPr>
              <w:t>2.1</w:t>
            </w:r>
          </w:p>
        </w:tc>
        <w:tc>
          <w:tcPr>
            <w:tcW w:w="4922" w:type="dxa"/>
          </w:tcPr>
          <w:p w:rsidR="00087CE6" w:rsidRPr="003D14DD" w:rsidRDefault="00087CE6"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87CE6" w:rsidRPr="003D14DD" w:rsidRDefault="00087CE6" w:rsidP="004D69F2">
            <w:pPr>
              <w:suppressAutoHyphens/>
              <w:snapToGrid w:val="0"/>
              <w:jc w:val="center"/>
              <w:rPr>
                <w:b/>
                <w:sz w:val="20"/>
                <w:szCs w:val="20"/>
              </w:rPr>
            </w:pPr>
          </w:p>
        </w:tc>
        <w:tc>
          <w:tcPr>
            <w:tcW w:w="1070" w:type="dxa"/>
          </w:tcPr>
          <w:p w:rsidR="00087CE6" w:rsidRPr="003D14DD" w:rsidRDefault="00087CE6" w:rsidP="004D69F2">
            <w:pPr>
              <w:pStyle w:val="afff7"/>
              <w:suppressAutoHyphens/>
              <w:snapToGrid w:val="0"/>
              <w:jc w:val="center"/>
              <w:rPr>
                <w:b/>
                <w:sz w:val="20"/>
                <w:szCs w:val="20"/>
              </w:rPr>
            </w:pPr>
          </w:p>
        </w:tc>
        <w:tc>
          <w:tcPr>
            <w:tcW w:w="1069" w:type="dxa"/>
          </w:tcPr>
          <w:p w:rsidR="00087CE6" w:rsidRPr="003D14DD" w:rsidRDefault="00087CE6" w:rsidP="004D69F2">
            <w:pPr>
              <w:pStyle w:val="afff7"/>
              <w:suppressAutoHyphens/>
              <w:snapToGrid w:val="0"/>
              <w:jc w:val="center"/>
              <w:rPr>
                <w:sz w:val="20"/>
                <w:szCs w:val="20"/>
              </w:rPr>
            </w:pPr>
          </w:p>
          <w:p w:rsidR="00087CE6" w:rsidRPr="003D14DD" w:rsidRDefault="00087CE6" w:rsidP="004D69F2">
            <w:pPr>
              <w:pStyle w:val="afff7"/>
              <w:suppressAutoHyphens/>
              <w:snapToGrid w:val="0"/>
              <w:jc w:val="center"/>
              <w:rPr>
                <w:sz w:val="20"/>
                <w:szCs w:val="20"/>
              </w:rPr>
            </w:pPr>
          </w:p>
          <w:p w:rsidR="00087CE6" w:rsidRPr="003D14DD" w:rsidRDefault="00087CE6" w:rsidP="004D69F2">
            <w:pPr>
              <w:pStyle w:val="afff7"/>
              <w:suppressAutoHyphens/>
              <w:snapToGrid w:val="0"/>
              <w:jc w:val="center"/>
              <w:rPr>
                <w:b/>
                <w:sz w:val="20"/>
                <w:szCs w:val="20"/>
              </w:rPr>
            </w:pPr>
            <w:r w:rsidRPr="003D14DD">
              <w:rPr>
                <w:sz w:val="20"/>
                <w:szCs w:val="20"/>
              </w:rPr>
              <w:t>85</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c>
          <w:tcPr>
            <w:tcW w:w="766" w:type="dxa"/>
          </w:tcPr>
          <w:p w:rsidR="00087CE6" w:rsidRPr="003D14DD" w:rsidRDefault="00087CE6" w:rsidP="004D69F2">
            <w:pPr>
              <w:suppressAutoHyphens/>
              <w:rPr>
                <w:sz w:val="20"/>
                <w:szCs w:val="20"/>
              </w:rPr>
            </w:pPr>
            <w:r w:rsidRPr="003D14DD">
              <w:rPr>
                <w:sz w:val="20"/>
                <w:szCs w:val="20"/>
              </w:rPr>
              <w:t>2.2</w:t>
            </w:r>
          </w:p>
        </w:tc>
        <w:tc>
          <w:tcPr>
            <w:tcW w:w="4922" w:type="dxa"/>
          </w:tcPr>
          <w:p w:rsidR="00087CE6" w:rsidRPr="003D14DD" w:rsidRDefault="00087CE6"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087CE6" w:rsidRPr="003D14DD" w:rsidRDefault="00087CE6" w:rsidP="004D69F2">
            <w:pPr>
              <w:suppressAutoHyphens/>
              <w:snapToGrid w:val="0"/>
              <w:jc w:val="center"/>
              <w:rPr>
                <w:sz w:val="20"/>
                <w:szCs w:val="20"/>
              </w:rPr>
            </w:pPr>
          </w:p>
        </w:tc>
        <w:tc>
          <w:tcPr>
            <w:tcW w:w="1070" w:type="dxa"/>
          </w:tcPr>
          <w:p w:rsidR="00087CE6" w:rsidRPr="003D14DD" w:rsidRDefault="00087CE6" w:rsidP="004D69F2">
            <w:pPr>
              <w:pStyle w:val="afff7"/>
              <w:suppressAutoHyphens/>
              <w:snapToGrid w:val="0"/>
              <w:jc w:val="center"/>
              <w:rPr>
                <w:sz w:val="20"/>
                <w:szCs w:val="20"/>
              </w:rPr>
            </w:pPr>
          </w:p>
        </w:tc>
        <w:tc>
          <w:tcPr>
            <w:tcW w:w="1069" w:type="dxa"/>
          </w:tcPr>
          <w:p w:rsidR="00087CE6" w:rsidRPr="003D14DD" w:rsidRDefault="00087CE6" w:rsidP="004D69F2">
            <w:pPr>
              <w:pStyle w:val="afff7"/>
              <w:suppressAutoHyphens/>
              <w:snapToGrid w:val="0"/>
              <w:jc w:val="center"/>
              <w:rPr>
                <w:sz w:val="20"/>
                <w:szCs w:val="20"/>
              </w:rPr>
            </w:pPr>
            <w:r w:rsidRPr="003D14DD">
              <w:rPr>
                <w:b/>
                <w:sz w:val="20"/>
                <w:szCs w:val="20"/>
              </w:rPr>
              <w:t>6,8</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rPr>
          <w:trHeight w:val="249"/>
        </w:trPr>
        <w:tc>
          <w:tcPr>
            <w:tcW w:w="766" w:type="dxa"/>
            <w:vMerge w:val="restart"/>
          </w:tcPr>
          <w:p w:rsidR="00087CE6" w:rsidRPr="003D14DD" w:rsidRDefault="00087CE6" w:rsidP="004D69F2">
            <w:pPr>
              <w:suppressAutoHyphens/>
              <w:snapToGrid w:val="0"/>
              <w:rPr>
                <w:b/>
                <w:sz w:val="20"/>
                <w:szCs w:val="20"/>
              </w:rPr>
            </w:pPr>
            <w:r w:rsidRPr="003D14DD">
              <w:rPr>
                <w:b/>
                <w:sz w:val="20"/>
                <w:szCs w:val="20"/>
              </w:rPr>
              <w:t>3</w:t>
            </w:r>
          </w:p>
        </w:tc>
        <w:tc>
          <w:tcPr>
            <w:tcW w:w="4922" w:type="dxa"/>
            <w:vMerge w:val="restart"/>
          </w:tcPr>
          <w:p w:rsidR="00087CE6" w:rsidRPr="003D14DD" w:rsidRDefault="00087CE6"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087CE6" w:rsidRPr="003D14DD" w:rsidRDefault="00087CE6"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087CE6" w:rsidRPr="003D14DD" w:rsidRDefault="00087CE6" w:rsidP="004D69F2">
            <w:pPr>
              <w:suppressAutoHyphens/>
              <w:rPr>
                <w:sz w:val="20"/>
                <w:szCs w:val="20"/>
              </w:rPr>
            </w:pPr>
            <w:r w:rsidRPr="003D14DD">
              <w:rPr>
                <w:sz w:val="20"/>
                <w:szCs w:val="20"/>
              </w:rPr>
              <w:t>форма промежуточной аттестации</w:t>
            </w:r>
          </w:p>
        </w:tc>
        <w:tc>
          <w:tcPr>
            <w:tcW w:w="1069" w:type="dxa"/>
          </w:tcPr>
          <w:p w:rsidR="00087CE6" w:rsidRPr="003D14DD" w:rsidRDefault="00087CE6" w:rsidP="004D69F2">
            <w:pPr>
              <w:suppressAutoHyphens/>
              <w:snapToGrid w:val="0"/>
              <w:jc w:val="center"/>
              <w:rPr>
                <w:b/>
                <w:sz w:val="20"/>
                <w:szCs w:val="20"/>
              </w:rPr>
            </w:pPr>
          </w:p>
        </w:tc>
        <w:tc>
          <w:tcPr>
            <w:tcW w:w="1070" w:type="dxa"/>
          </w:tcPr>
          <w:p w:rsidR="00087CE6" w:rsidRPr="003D14DD" w:rsidRDefault="00087CE6" w:rsidP="004D69F2">
            <w:pPr>
              <w:pStyle w:val="afff7"/>
              <w:suppressAutoHyphens/>
              <w:snapToGrid w:val="0"/>
              <w:jc w:val="center"/>
              <w:rPr>
                <w:b/>
                <w:sz w:val="20"/>
                <w:szCs w:val="20"/>
              </w:rPr>
            </w:pPr>
          </w:p>
        </w:tc>
        <w:tc>
          <w:tcPr>
            <w:tcW w:w="1069" w:type="dxa"/>
          </w:tcPr>
          <w:p w:rsidR="00087CE6" w:rsidRPr="003D14DD" w:rsidRDefault="00087CE6" w:rsidP="004D69F2">
            <w:pPr>
              <w:suppressAutoHyphens/>
              <w:snapToGrid w:val="0"/>
              <w:jc w:val="center"/>
              <w:rPr>
                <w:b/>
                <w:sz w:val="20"/>
                <w:szCs w:val="20"/>
              </w:rPr>
            </w:pPr>
            <w:r w:rsidRPr="003D14DD">
              <w:rPr>
                <w:b/>
                <w:sz w:val="20"/>
                <w:szCs w:val="20"/>
              </w:rPr>
              <w:t>108</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c>
          <w:tcPr>
            <w:tcW w:w="766" w:type="dxa"/>
            <w:vMerge/>
          </w:tcPr>
          <w:p w:rsidR="00087CE6" w:rsidRPr="003D14DD" w:rsidRDefault="00087CE6" w:rsidP="004D69F2">
            <w:pPr>
              <w:suppressAutoHyphens/>
              <w:snapToGrid w:val="0"/>
              <w:rPr>
                <w:b/>
                <w:sz w:val="20"/>
                <w:szCs w:val="20"/>
              </w:rPr>
            </w:pPr>
          </w:p>
        </w:tc>
        <w:tc>
          <w:tcPr>
            <w:tcW w:w="4922" w:type="dxa"/>
            <w:vMerge/>
            <w:vAlign w:val="center"/>
          </w:tcPr>
          <w:p w:rsidR="00087CE6" w:rsidRPr="003D14DD" w:rsidRDefault="00087CE6" w:rsidP="004D69F2">
            <w:pPr>
              <w:suppressAutoHyphens/>
              <w:rPr>
                <w:sz w:val="20"/>
                <w:szCs w:val="20"/>
              </w:rPr>
            </w:pPr>
          </w:p>
        </w:tc>
        <w:tc>
          <w:tcPr>
            <w:tcW w:w="1069" w:type="dxa"/>
          </w:tcPr>
          <w:p w:rsidR="00087CE6" w:rsidRPr="003D14DD" w:rsidRDefault="00087CE6" w:rsidP="004D69F2">
            <w:pPr>
              <w:suppressAutoHyphens/>
              <w:snapToGrid w:val="0"/>
              <w:jc w:val="center"/>
              <w:rPr>
                <w:b/>
                <w:sz w:val="20"/>
                <w:szCs w:val="20"/>
              </w:rPr>
            </w:pPr>
          </w:p>
        </w:tc>
        <w:tc>
          <w:tcPr>
            <w:tcW w:w="1070" w:type="dxa"/>
          </w:tcPr>
          <w:p w:rsidR="00087CE6" w:rsidRPr="003D14DD" w:rsidRDefault="00087CE6" w:rsidP="004D69F2">
            <w:pPr>
              <w:pStyle w:val="afff7"/>
              <w:suppressAutoHyphens/>
              <w:snapToGrid w:val="0"/>
              <w:jc w:val="center"/>
              <w:rPr>
                <w:b/>
                <w:sz w:val="20"/>
                <w:szCs w:val="20"/>
              </w:rPr>
            </w:pPr>
          </w:p>
        </w:tc>
        <w:tc>
          <w:tcPr>
            <w:tcW w:w="1069" w:type="dxa"/>
          </w:tcPr>
          <w:p w:rsidR="00087CE6" w:rsidRPr="003D14DD" w:rsidRDefault="00087CE6" w:rsidP="004D69F2">
            <w:pPr>
              <w:suppressAutoHyphens/>
              <w:snapToGrid w:val="0"/>
              <w:jc w:val="center"/>
              <w:rPr>
                <w:b/>
                <w:sz w:val="20"/>
                <w:szCs w:val="20"/>
              </w:rPr>
            </w:pPr>
            <w:r w:rsidRPr="003D14DD">
              <w:rPr>
                <w:sz w:val="20"/>
                <w:szCs w:val="20"/>
              </w:rPr>
              <w:t>3</w:t>
            </w:r>
          </w:p>
        </w:tc>
        <w:tc>
          <w:tcPr>
            <w:tcW w:w="1070" w:type="dxa"/>
          </w:tcPr>
          <w:p w:rsidR="00087CE6" w:rsidRPr="003D14DD" w:rsidRDefault="00087CE6" w:rsidP="004D69F2">
            <w:pPr>
              <w:pStyle w:val="afff7"/>
              <w:suppressAutoHyphens/>
              <w:snapToGrid w:val="0"/>
              <w:jc w:val="center"/>
              <w:rPr>
                <w:b/>
                <w:sz w:val="20"/>
                <w:szCs w:val="20"/>
              </w:rPr>
            </w:pPr>
          </w:p>
        </w:tc>
      </w:tr>
      <w:tr w:rsidR="00087CE6" w:rsidRPr="003D14DD" w:rsidTr="004D69F2">
        <w:tc>
          <w:tcPr>
            <w:tcW w:w="766" w:type="dxa"/>
            <w:vMerge/>
          </w:tcPr>
          <w:p w:rsidR="00087CE6" w:rsidRPr="003D14DD" w:rsidRDefault="00087CE6" w:rsidP="004D69F2">
            <w:pPr>
              <w:suppressAutoHyphens/>
              <w:snapToGrid w:val="0"/>
              <w:rPr>
                <w:b/>
                <w:sz w:val="20"/>
                <w:szCs w:val="20"/>
              </w:rPr>
            </w:pPr>
          </w:p>
        </w:tc>
        <w:tc>
          <w:tcPr>
            <w:tcW w:w="4922" w:type="dxa"/>
            <w:vMerge/>
            <w:vAlign w:val="center"/>
          </w:tcPr>
          <w:p w:rsidR="00087CE6" w:rsidRPr="003D14DD" w:rsidRDefault="00087CE6" w:rsidP="004D69F2">
            <w:pPr>
              <w:rPr>
                <w:sz w:val="20"/>
                <w:szCs w:val="20"/>
              </w:rPr>
            </w:pPr>
          </w:p>
        </w:tc>
        <w:tc>
          <w:tcPr>
            <w:tcW w:w="4278" w:type="dxa"/>
            <w:gridSpan w:val="4"/>
          </w:tcPr>
          <w:p w:rsidR="00087CE6" w:rsidRPr="003D14DD" w:rsidRDefault="00087CE6" w:rsidP="004D69F2">
            <w:pPr>
              <w:pStyle w:val="afff7"/>
              <w:suppressAutoHyphens/>
              <w:snapToGrid w:val="0"/>
              <w:jc w:val="center"/>
              <w:rPr>
                <w:sz w:val="20"/>
                <w:szCs w:val="20"/>
              </w:rPr>
            </w:pPr>
            <w:r w:rsidRPr="003D14DD">
              <w:rPr>
                <w:sz w:val="20"/>
                <w:szCs w:val="20"/>
              </w:rPr>
              <w:t>экзамен</w:t>
            </w:r>
          </w:p>
        </w:tc>
      </w:tr>
    </w:tbl>
    <w:p w:rsidR="00087CE6" w:rsidRPr="003D14DD" w:rsidRDefault="00087CE6" w:rsidP="00087CE6">
      <w:pPr>
        <w:suppressAutoHyphens/>
        <w:ind w:firstLine="709"/>
        <w:jc w:val="both"/>
        <w:rPr>
          <w:b/>
          <w:sz w:val="20"/>
          <w:szCs w:val="20"/>
        </w:rPr>
      </w:pPr>
    </w:p>
    <w:p w:rsidR="00087CE6" w:rsidRPr="003D14DD" w:rsidRDefault="00087CE6" w:rsidP="00087CE6">
      <w:pPr>
        <w:rPr>
          <w:sz w:val="20"/>
          <w:szCs w:val="20"/>
        </w:rPr>
      </w:pPr>
      <w:r w:rsidRPr="003D14DD">
        <w:rPr>
          <w:sz w:val="20"/>
          <w:szCs w:val="20"/>
        </w:rPr>
        <w:t>*</w:t>
      </w:r>
    </w:p>
    <w:p w:rsidR="00087CE6" w:rsidRPr="003D14DD" w:rsidRDefault="00087CE6" w:rsidP="00087CE6">
      <w:pPr>
        <w:rPr>
          <w:sz w:val="20"/>
          <w:szCs w:val="20"/>
        </w:rPr>
      </w:pPr>
      <w:r w:rsidRPr="003D14DD">
        <w:rPr>
          <w:sz w:val="20"/>
          <w:szCs w:val="20"/>
        </w:rPr>
        <w:t>Семинар – семинар-дискуссия</w:t>
      </w:r>
    </w:p>
    <w:p w:rsidR="00087CE6" w:rsidRPr="003D14DD" w:rsidRDefault="00087CE6" w:rsidP="00087CE6">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087CE6" w:rsidRPr="003D14DD" w:rsidRDefault="00087CE6" w:rsidP="00087CE6">
      <w:pPr>
        <w:rPr>
          <w:sz w:val="20"/>
          <w:szCs w:val="20"/>
        </w:rPr>
      </w:pPr>
      <w:r w:rsidRPr="003D14DD">
        <w:rPr>
          <w:sz w:val="20"/>
          <w:szCs w:val="20"/>
        </w:rPr>
        <w:t xml:space="preserve">ТТ - практическое занятие - тест-тренинг </w:t>
      </w:r>
    </w:p>
    <w:p w:rsidR="00087CE6" w:rsidRPr="003D14DD" w:rsidRDefault="00087CE6" w:rsidP="00087CE6">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087CE6" w:rsidRPr="003D14DD" w:rsidRDefault="00087CE6" w:rsidP="00087CE6">
      <w:pPr>
        <w:rPr>
          <w:sz w:val="20"/>
          <w:szCs w:val="20"/>
        </w:rPr>
      </w:pPr>
      <w:r w:rsidRPr="003D14DD">
        <w:rPr>
          <w:sz w:val="20"/>
          <w:szCs w:val="20"/>
        </w:rPr>
        <w:t>ЛС - практическое занятие - логическая схема</w:t>
      </w:r>
    </w:p>
    <w:p w:rsidR="00087CE6" w:rsidRPr="003D14DD" w:rsidRDefault="00087CE6" w:rsidP="00087CE6">
      <w:pPr>
        <w:rPr>
          <w:sz w:val="20"/>
          <w:szCs w:val="20"/>
        </w:rPr>
      </w:pPr>
      <w:r w:rsidRPr="003D14DD">
        <w:rPr>
          <w:sz w:val="20"/>
          <w:szCs w:val="20"/>
        </w:rPr>
        <w:t>УД - семинар-обсуждение устного доклада</w:t>
      </w:r>
    </w:p>
    <w:p w:rsidR="00087CE6" w:rsidRPr="003D14DD" w:rsidRDefault="00087CE6" w:rsidP="00087CE6">
      <w:pPr>
        <w:rPr>
          <w:sz w:val="20"/>
          <w:szCs w:val="20"/>
        </w:rPr>
      </w:pPr>
      <w:r w:rsidRPr="003D14DD">
        <w:rPr>
          <w:sz w:val="20"/>
          <w:szCs w:val="20"/>
        </w:rPr>
        <w:t xml:space="preserve">РФ – семинар-обсуждение реферата </w:t>
      </w:r>
    </w:p>
    <w:p w:rsidR="00087CE6" w:rsidRPr="003D14DD" w:rsidRDefault="00087CE6" w:rsidP="00087CE6">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087CE6" w:rsidRPr="003D14DD" w:rsidRDefault="00087CE6" w:rsidP="00087CE6">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087CE6" w:rsidRPr="003D14DD" w:rsidRDefault="00087CE6" w:rsidP="00087CE6">
      <w:pPr>
        <w:rPr>
          <w:sz w:val="20"/>
          <w:szCs w:val="20"/>
        </w:rPr>
      </w:pPr>
      <w:r w:rsidRPr="003D14DD">
        <w:rPr>
          <w:sz w:val="20"/>
          <w:szCs w:val="20"/>
        </w:rPr>
        <w:t xml:space="preserve">УЭ - семинар-обсуждение устного эссе </w:t>
      </w:r>
    </w:p>
    <w:p w:rsidR="00087CE6" w:rsidRPr="003D14DD" w:rsidRDefault="00087CE6" w:rsidP="00087CE6">
      <w:pPr>
        <w:rPr>
          <w:sz w:val="20"/>
          <w:szCs w:val="20"/>
        </w:rPr>
      </w:pPr>
      <w:r w:rsidRPr="003D14DD">
        <w:rPr>
          <w:sz w:val="20"/>
          <w:szCs w:val="20"/>
        </w:rPr>
        <w:t xml:space="preserve">АЛТ - практическое занятие - алгоритмический тренинг  </w:t>
      </w: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09"/>
        <w:jc w:val="both"/>
        <w:rPr>
          <w:b/>
          <w:sz w:val="20"/>
          <w:szCs w:val="20"/>
        </w:rPr>
      </w:pPr>
      <w:r w:rsidRPr="003D14DD">
        <w:rPr>
          <w:b/>
          <w:sz w:val="20"/>
          <w:szCs w:val="20"/>
        </w:rPr>
        <w:t>5. Содержание дисциплины</w:t>
      </w:r>
    </w:p>
    <w:p w:rsidR="00087CE6" w:rsidRPr="003D14DD" w:rsidRDefault="00087CE6" w:rsidP="00087CE6">
      <w:pPr>
        <w:suppressAutoHyphens/>
        <w:ind w:firstLine="709"/>
        <w:jc w:val="both"/>
        <w:rPr>
          <w:b/>
          <w:sz w:val="20"/>
          <w:szCs w:val="20"/>
        </w:rPr>
      </w:pPr>
      <w:r w:rsidRPr="003D14DD">
        <w:rPr>
          <w:b/>
          <w:sz w:val="20"/>
          <w:szCs w:val="20"/>
        </w:rPr>
        <w:t>5.1 Содержание разделов и тем</w:t>
      </w:r>
    </w:p>
    <w:p w:rsidR="00087CE6" w:rsidRPr="003D14DD" w:rsidRDefault="00087CE6" w:rsidP="00087CE6">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1948"/>
        <w:gridCol w:w="7274"/>
      </w:tblGrid>
      <w:tr w:rsidR="00087CE6" w:rsidRPr="003D14DD" w:rsidTr="004D69F2">
        <w:trPr>
          <w:tblHeader/>
        </w:trPr>
        <w:tc>
          <w:tcPr>
            <w:tcW w:w="256" w:type="pct"/>
            <w:vAlign w:val="center"/>
          </w:tcPr>
          <w:p w:rsidR="00087CE6" w:rsidRPr="003D14DD" w:rsidRDefault="00087CE6" w:rsidP="004D69F2">
            <w:pPr>
              <w:suppressAutoHyphens/>
              <w:jc w:val="center"/>
              <w:rPr>
                <w:sz w:val="20"/>
                <w:szCs w:val="20"/>
              </w:rPr>
            </w:pPr>
            <w:r w:rsidRPr="003D14DD">
              <w:rPr>
                <w:sz w:val="20"/>
                <w:szCs w:val="20"/>
              </w:rPr>
              <w:t>№ п/п</w:t>
            </w:r>
          </w:p>
        </w:tc>
        <w:tc>
          <w:tcPr>
            <w:tcW w:w="1002" w:type="pct"/>
            <w:vAlign w:val="center"/>
          </w:tcPr>
          <w:p w:rsidR="00087CE6" w:rsidRPr="003D14DD" w:rsidRDefault="00087CE6" w:rsidP="004D69F2">
            <w:pPr>
              <w:suppressAutoHyphens/>
              <w:jc w:val="center"/>
              <w:rPr>
                <w:sz w:val="20"/>
                <w:szCs w:val="20"/>
              </w:rPr>
            </w:pPr>
            <w:r w:rsidRPr="003D14DD">
              <w:rPr>
                <w:sz w:val="20"/>
                <w:szCs w:val="20"/>
              </w:rPr>
              <w:t>Наименование раздела дисциплины</w:t>
            </w:r>
          </w:p>
        </w:tc>
        <w:tc>
          <w:tcPr>
            <w:tcW w:w="3742" w:type="pct"/>
            <w:vAlign w:val="center"/>
          </w:tcPr>
          <w:p w:rsidR="00087CE6" w:rsidRPr="003D14DD" w:rsidRDefault="00087CE6" w:rsidP="004D69F2">
            <w:pPr>
              <w:suppressAutoHyphens/>
              <w:jc w:val="center"/>
              <w:rPr>
                <w:bCs/>
                <w:sz w:val="20"/>
                <w:szCs w:val="20"/>
              </w:rPr>
            </w:pPr>
            <w:r w:rsidRPr="003D14DD">
              <w:rPr>
                <w:bCs/>
                <w:sz w:val="20"/>
                <w:szCs w:val="20"/>
              </w:rPr>
              <w:t>Содержание раздела дисциплины</w:t>
            </w:r>
          </w:p>
        </w:tc>
      </w:tr>
      <w:tr w:rsidR="00087CE6" w:rsidRPr="003D14DD" w:rsidTr="004D69F2">
        <w:tc>
          <w:tcPr>
            <w:tcW w:w="256" w:type="pct"/>
          </w:tcPr>
          <w:p w:rsidR="00087CE6" w:rsidRPr="003D14DD" w:rsidRDefault="00087CE6" w:rsidP="004D69F2">
            <w:pPr>
              <w:suppressAutoHyphens/>
              <w:jc w:val="center"/>
              <w:rPr>
                <w:sz w:val="20"/>
                <w:szCs w:val="20"/>
              </w:rPr>
            </w:pPr>
            <w:r w:rsidRPr="003D14DD">
              <w:rPr>
                <w:sz w:val="20"/>
                <w:szCs w:val="20"/>
              </w:rPr>
              <w:t>1</w:t>
            </w:r>
          </w:p>
        </w:tc>
        <w:tc>
          <w:tcPr>
            <w:tcW w:w="1002" w:type="pct"/>
          </w:tcPr>
          <w:p w:rsidR="00087CE6" w:rsidRPr="003D14DD" w:rsidRDefault="00087CE6" w:rsidP="004D69F2">
            <w:pPr>
              <w:suppressAutoHyphens/>
              <w:rPr>
                <w:sz w:val="20"/>
                <w:szCs w:val="20"/>
              </w:rPr>
            </w:pPr>
            <w:r w:rsidRPr="003D14DD">
              <w:rPr>
                <w:sz w:val="20"/>
                <w:szCs w:val="20"/>
              </w:rPr>
              <w:t>Проектирование</w:t>
            </w:r>
          </w:p>
          <w:p w:rsidR="00087CE6" w:rsidRPr="003D14DD" w:rsidRDefault="00087CE6" w:rsidP="004D69F2">
            <w:pPr>
              <w:suppressAutoHyphens/>
              <w:rPr>
                <w:sz w:val="20"/>
                <w:szCs w:val="20"/>
              </w:rPr>
            </w:pPr>
            <w:r w:rsidRPr="003D14DD">
              <w:rPr>
                <w:sz w:val="20"/>
                <w:szCs w:val="20"/>
              </w:rPr>
              <w:t>образовательных программ</w:t>
            </w:r>
          </w:p>
          <w:p w:rsidR="00087CE6" w:rsidRPr="003D14DD" w:rsidRDefault="00087CE6" w:rsidP="004D69F2">
            <w:pPr>
              <w:suppressAutoHyphens/>
              <w:rPr>
                <w:sz w:val="20"/>
                <w:szCs w:val="20"/>
              </w:rPr>
            </w:pPr>
            <w:r w:rsidRPr="003D14DD">
              <w:rPr>
                <w:sz w:val="20"/>
                <w:szCs w:val="20"/>
              </w:rPr>
              <w:t>профессионального образования и профессионального обучения</w:t>
            </w:r>
          </w:p>
        </w:tc>
        <w:tc>
          <w:tcPr>
            <w:tcW w:w="3742" w:type="pct"/>
          </w:tcPr>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b/>
              </w:rPr>
              <w:t>Анализ содержания и особенностей основных понятий учебной дисциплины</w:t>
            </w:r>
          </w:p>
          <w:p w:rsidR="00087CE6" w:rsidRPr="003D14DD" w:rsidRDefault="00087CE6" w:rsidP="004D69F2">
            <w:pPr>
              <w:pStyle w:val="afff3"/>
              <w:spacing w:before="0" w:beforeAutospacing="0" w:after="0" w:afterAutospacing="0"/>
              <w:jc w:val="both"/>
              <w:rPr>
                <w:sz w:val="20"/>
                <w:szCs w:val="20"/>
              </w:rPr>
            </w:pPr>
            <w:r w:rsidRPr="003D14DD">
              <w:rPr>
                <w:sz w:val="20"/>
                <w:szCs w:val="20"/>
              </w:rPr>
              <w:t xml:space="preserve">Определения понятий «образовательная программа», «примерная основная образовательная программа», «адаптированная образовательная программа», «учебный план» (по Федеральному закону Российской Федерации от 29 декабря </w:t>
            </w:r>
            <w:smartTag w:uri="urn:schemas-microsoft-com:office:smarttags" w:element="metricconverter">
              <w:smartTagPr>
                <w:attr w:name="ProductID" w:val="2012 г"/>
              </w:smartTagPr>
              <w:r w:rsidRPr="003D14DD">
                <w:rPr>
                  <w:sz w:val="20"/>
                  <w:szCs w:val="20"/>
                </w:rPr>
                <w:t>2012 г</w:t>
              </w:r>
            </w:smartTag>
            <w:r w:rsidRPr="003D14DD">
              <w:rPr>
                <w:sz w:val="20"/>
                <w:szCs w:val="20"/>
              </w:rPr>
              <w:t>. № 273-ФЗ «Об образовании в Российской Федерации»). Образовательные программы в системе образования России. Образовательные программы и содержание образования. Разновидности основных образовательных программ. Федеральные государственные образовательные стандарты (ФГОС) – основа для разработки (проектирования) основной образовательной программы. Основные профессиональные образовательные программы. Основные программы профессионального обучения. Дополнительные образовательные программы. Дополнительные профессиональные программы – программы повышения квалификации, программы профессиональной переподготовки. Требования к разработке (проектированию) образовательных программ профессионального образования и программ профессионального обучения.</w:t>
            </w:r>
          </w:p>
          <w:p w:rsidR="00087CE6" w:rsidRPr="003D14DD" w:rsidRDefault="00087CE6" w:rsidP="004D69F2">
            <w:pPr>
              <w:pStyle w:val="af3"/>
              <w:suppressAutoHyphens/>
              <w:jc w:val="both"/>
              <w:rPr>
                <w:rFonts w:ascii="Times New Roman" w:hAnsi="Times New Roman" w:cs="Times New Roman"/>
                <w:b/>
              </w:rPr>
            </w:pPr>
            <w:r w:rsidRPr="003D14DD">
              <w:rPr>
                <w:rFonts w:ascii="Times New Roman" w:hAnsi="Times New Roman" w:cs="Times New Roman"/>
                <w:b/>
              </w:rPr>
              <w:t>Характеристика процесса проектирования основной образовательной программы в профессиональном образовании</w:t>
            </w:r>
          </w:p>
          <w:p w:rsidR="00087CE6" w:rsidRPr="003D14DD" w:rsidRDefault="00087CE6" w:rsidP="004D69F2">
            <w:pPr>
              <w:suppressAutoHyphens/>
              <w:jc w:val="both"/>
              <w:rPr>
                <w:spacing w:val="3"/>
                <w:sz w:val="20"/>
                <w:szCs w:val="20"/>
              </w:rPr>
            </w:pPr>
            <w:r w:rsidRPr="003D14DD">
              <w:rPr>
                <w:sz w:val="20"/>
                <w:szCs w:val="20"/>
              </w:rPr>
              <w:t xml:space="preserve">Определения понятий «проект», «управление проектом», «проектирование», «проектирование основной образовательной программы» (ООП), «зачетная единица», «компетенция», «индикаторы компетенции», «дескрипторы компетенции». Сущность, цель, задачи, субъекты, организационно-педагогические условия, результат проектирования ООП. Модульный принцип построения учебных планов и представления содержания ООП. </w:t>
            </w:r>
            <w:r w:rsidRPr="003D14DD">
              <w:rPr>
                <w:spacing w:val="3"/>
                <w:sz w:val="20"/>
                <w:szCs w:val="20"/>
              </w:rPr>
              <w:t xml:space="preserve">Порядок создания рабочих программ учебных предметов, курсов, дисциплин (модулей). Особенности </w:t>
            </w:r>
            <w:r w:rsidRPr="003D14DD">
              <w:rPr>
                <w:sz w:val="20"/>
                <w:szCs w:val="20"/>
              </w:rPr>
              <w:t xml:space="preserve">разработки </w:t>
            </w:r>
            <w:r w:rsidRPr="003D14DD">
              <w:rPr>
                <w:spacing w:val="3"/>
                <w:sz w:val="20"/>
                <w:szCs w:val="20"/>
              </w:rPr>
              <w:t xml:space="preserve">оценочных и методических материалов. </w:t>
            </w:r>
            <w:r w:rsidRPr="003D14DD">
              <w:rPr>
                <w:sz w:val="20"/>
                <w:szCs w:val="20"/>
              </w:rPr>
              <w:t>Разработка</w:t>
            </w:r>
            <w:r w:rsidRPr="003D14DD">
              <w:rPr>
                <w:spacing w:val="3"/>
                <w:sz w:val="20"/>
                <w:szCs w:val="20"/>
              </w:rPr>
              <w:t xml:space="preserve"> рабочей программы воспитания студентов, календарного плана воспитательной работы с обучающимися. Обеспечение оценочными и методическими средствами различные формы аттестации обучающихся.</w:t>
            </w:r>
            <w:r w:rsidRPr="003D14DD">
              <w:rPr>
                <w:sz w:val="20"/>
                <w:szCs w:val="20"/>
              </w:rPr>
              <w:t xml:space="preserve"> Способность выпускника ООП «Педагогическое образование» (направленность (профиль): «Информационные технологии в образовании») принимать участие в проектировании ООП и управлении этим проектом на всех этапах его жизненного цикла; применять профессиональные знания, навыки и умения в решении задачи проектирования ООП в профессиональном образовании и профессиональном обучении.</w:t>
            </w:r>
          </w:p>
          <w:p w:rsidR="00087CE6" w:rsidRPr="003D14DD" w:rsidRDefault="00087CE6" w:rsidP="004D69F2">
            <w:pPr>
              <w:pStyle w:val="af3"/>
              <w:suppressAutoHyphens/>
              <w:jc w:val="both"/>
              <w:rPr>
                <w:rFonts w:ascii="Times New Roman" w:hAnsi="Times New Roman" w:cs="Times New Roman"/>
                <w:b/>
              </w:rPr>
            </w:pPr>
            <w:r w:rsidRPr="003D14DD">
              <w:rPr>
                <w:rFonts w:ascii="Times New Roman" w:hAnsi="Times New Roman" w:cs="Times New Roman"/>
                <w:b/>
              </w:rPr>
              <w:t>Алгоритм проектирования основной образовательной программы</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i/>
              </w:rPr>
              <w:t>Подготовительный этап</w:t>
            </w:r>
            <w:r w:rsidRPr="003D14DD">
              <w:rPr>
                <w:rFonts w:ascii="Times New Roman" w:hAnsi="Times New Roman" w:cs="Times New Roman"/>
              </w:rPr>
              <w:t xml:space="preserve"> проектирования ООП: создание рабочей группы разработчиков, организация её деятельности; углубленный анализ содержания соответствующего ФГОС профессионального образования, примерной основной образовательной программы, нормативных документов в этой сфере.</w:t>
            </w:r>
          </w:p>
          <w:p w:rsidR="00087CE6" w:rsidRPr="003D14DD" w:rsidRDefault="00087CE6" w:rsidP="004D69F2">
            <w:pPr>
              <w:pStyle w:val="af3"/>
              <w:suppressAutoHyphens/>
              <w:jc w:val="both"/>
              <w:rPr>
                <w:rFonts w:ascii="Times New Roman" w:hAnsi="Times New Roman" w:cs="Times New Roman"/>
                <w:spacing w:val="3"/>
              </w:rPr>
            </w:pPr>
            <w:r w:rsidRPr="003D14DD">
              <w:rPr>
                <w:rFonts w:ascii="Times New Roman" w:hAnsi="Times New Roman" w:cs="Times New Roman"/>
                <w:i/>
              </w:rPr>
              <w:t>Основной этап</w:t>
            </w:r>
            <w:r w:rsidRPr="003D14DD">
              <w:rPr>
                <w:rFonts w:ascii="Times New Roman" w:hAnsi="Times New Roman" w:cs="Times New Roman"/>
              </w:rPr>
              <w:t xml:space="preserve">: разработка </w:t>
            </w:r>
            <w:r w:rsidRPr="003D14DD">
              <w:rPr>
                <w:rFonts w:ascii="Times New Roman" w:hAnsi="Times New Roman" w:cs="Times New Roman"/>
                <w:spacing w:val="3"/>
              </w:rPr>
              <w:t xml:space="preserve">основных характеристик </w:t>
            </w:r>
            <w:r w:rsidRPr="003D14DD">
              <w:rPr>
                <w:rFonts w:ascii="Times New Roman" w:hAnsi="Times New Roman" w:cs="Times New Roman"/>
              </w:rPr>
              <w:t xml:space="preserve">ООП; </w:t>
            </w:r>
            <w:r w:rsidRPr="003D14DD">
              <w:rPr>
                <w:rFonts w:ascii="Times New Roman" w:hAnsi="Times New Roman" w:cs="Times New Roman"/>
                <w:spacing w:val="3"/>
              </w:rPr>
              <w:t>учебного плана (УП); календарного учебного графика (КУГ).</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rPr>
              <w:t xml:space="preserve">Разработка </w:t>
            </w:r>
            <w:r w:rsidRPr="003D14DD">
              <w:rPr>
                <w:rFonts w:ascii="Times New Roman" w:hAnsi="Times New Roman" w:cs="Times New Roman"/>
                <w:spacing w:val="3"/>
              </w:rPr>
              <w:t xml:space="preserve">основных характеристик </w:t>
            </w:r>
            <w:r w:rsidRPr="003D14DD">
              <w:rPr>
                <w:rFonts w:ascii="Times New Roman" w:hAnsi="Times New Roman" w:cs="Times New Roman"/>
              </w:rPr>
              <w:t xml:space="preserve">ООП: </w:t>
            </w:r>
            <w:r w:rsidRPr="003D14DD">
              <w:rPr>
                <w:rFonts w:ascii="Times New Roman" w:hAnsi="Times New Roman" w:cs="Times New Roman"/>
                <w:i/>
              </w:rPr>
              <w:t>а)</w:t>
            </w:r>
            <w:r w:rsidRPr="003D14DD">
              <w:rPr>
                <w:rFonts w:ascii="Times New Roman" w:hAnsi="Times New Roman" w:cs="Times New Roman"/>
              </w:rPr>
              <w:t xml:space="preserve"> установление направленности (профиля) ООП в соответствии с направлением подготовки обучающихся; </w:t>
            </w:r>
            <w:r w:rsidRPr="003D14DD">
              <w:rPr>
                <w:rFonts w:ascii="Times New Roman" w:hAnsi="Times New Roman" w:cs="Times New Roman"/>
                <w:i/>
              </w:rPr>
              <w:t>б)</w:t>
            </w:r>
            <w:r w:rsidRPr="003D14DD">
              <w:rPr>
                <w:rFonts w:ascii="Times New Roman" w:hAnsi="Times New Roman" w:cs="Times New Roman"/>
              </w:rPr>
              <w:t xml:space="preserve"> определение в общем виде планируемых результатов овладения ООП: общих компетенций (ОК), профессиональных компетенций (ПК) в соответствии с ФГОС СПО, универсальных компетенций (УК), общепрофессиональных компетенций (ОПК), профессиональных компетенций (ПК) в соответствии с ФГОС ВО, с примерной основной образовательной программой и с самостоятельно устанавливаемых образовательной организацией, в т. ч., на основе профессиональных стандартов (ПС), соответствующих профессиональной деятельности выпускников (при наличии); </w:t>
            </w:r>
            <w:r w:rsidRPr="003D14DD">
              <w:rPr>
                <w:rFonts w:ascii="Times New Roman" w:hAnsi="Times New Roman" w:cs="Times New Roman"/>
                <w:i/>
              </w:rPr>
              <w:t>в)</w:t>
            </w:r>
            <w:r w:rsidRPr="003D14DD">
              <w:rPr>
                <w:rFonts w:ascii="Times New Roman" w:hAnsi="Times New Roman" w:cs="Times New Roman"/>
              </w:rPr>
              <w:t xml:space="preserve"> подготовка общей характеристики ООП: назначение, нормативные документы, на основе которых разрабатывается ООП, квалификация, присваиваемая выпускникам, формы обучения, сроки получения образования по ООП, структура, объем ООП, характеристика блоков ООП; </w:t>
            </w:r>
            <w:r w:rsidRPr="003D14DD">
              <w:rPr>
                <w:rFonts w:ascii="Times New Roman" w:hAnsi="Times New Roman" w:cs="Times New Roman"/>
                <w:i/>
              </w:rPr>
              <w:t>г)</w:t>
            </w:r>
            <w:r w:rsidRPr="003D14DD">
              <w:rPr>
                <w:rFonts w:ascii="Times New Roman" w:hAnsi="Times New Roman" w:cs="Times New Roman"/>
              </w:rPr>
              <w:t xml:space="preserve"> описание профессиональной деятельности выпускников по ООП; </w:t>
            </w:r>
            <w:r w:rsidRPr="003D14DD">
              <w:rPr>
                <w:rFonts w:ascii="Times New Roman" w:hAnsi="Times New Roman" w:cs="Times New Roman"/>
                <w:i/>
              </w:rPr>
              <w:t>д)</w:t>
            </w:r>
            <w:r w:rsidRPr="003D14DD">
              <w:rPr>
                <w:rFonts w:ascii="Times New Roman" w:hAnsi="Times New Roman" w:cs="Times New Roman"/>
              </w:rPr>
              <w:t xml:space="preserve"> </w:t>
            </w:r>
            <w:r w:rsidRPr="003D14DD">
              <w:rPr>
                <w:rFonts w:ascii="Times New Roman" w:hAnsi="Times New Roman" w:cs="Times New Roman"/>
              </w:rPr>
              <w:lastRenderedPageBreak/>
              <w:t xml:space="preserve">подробное представление планируемых результатов овладения ООП в виде комплекса компетенций выпускников, для ПК, самостоятельно устанавливаемых образовательной организацией на основе ПС (при наличии), указание индикаторов и дескрипторов компетенций; </w:t>
            </w:r>
            <w:r w:rsidRPr="003D14DD">
              <w:rPr>
                <w:rFonts w:ascii="Times New Roman" w:hAnsi="Times New Roman" w:cs="Times New Roman"/>
                <w:i/>
              </w:rPr>
              <w:t>е)</w:t>
            </w:r>
            <w:r w:rsidRPr="003D14DD">
              <w:rPr>
                <w:rFonts w:ascii="Times New Roman" w:hAnsi="Times New Roman" w:cs="Times New Roman"/>
              </w:rPr>
              <w:t xml:space="preserve"> описание общесистемных, материально-технических, кадровых и финансовых условий реализации ООП, норм учебно-методического обеспечения ООП;</w:t>
            </w:r>
            <w:r w:rsidRPr="003D14DD">
              <w:rPr>
                <w:rFonts w:ascii="Times New Roman" w:hAnsi="Times New Roman" w:cs="Times New Roman"/>
                <w:i/>
              </w:rPr>
              <w:t xml:space="preserve"> ж)</w:t>
            </w:r>
            <w:r w:rsidRPr="003D14DD">
              <w:rPr>
                <w:rFonts w:ascii="Times New Roman" w:hAnsi="Times New Roman" w:cs="Times New Roman"/>
              </w:rPr>
              <w:t xml:space="preserve"> обоснование механизма оценки образовательной деятельности и подготовки обучающихся по ООП.</w:t>
            </w:r>
          </w:p>
          <w:p w:rsidR="00087CE6" w:rsidRPr="003D14DD" w:rsidRDefault="00087CE6" w:rsidP="004D69F2">
            <w:pPr>
              <w:suppressAutoHyphens/>
              <w:jc w:val="both"/>
              <w:rPr>
                <w:sz w:val="20"/>
                <w:szCs w:val="20"/>
              </w:rPr>
            </w:pPr>
            <w:r w:rsidRPr="003D14DD">
              <w:rPr>
                <w:sz w:val="20"/>
                <w:szCs w:val="20"/>
              </w:rPr>
              <w:t>Разработка</w:t>
            </w:r>
            <w:r w:rsidRPr="003D14DD">
              <w:rPr>
                <w:spacing w:val="3"/>
                <w:sz w:val="20"/>
                <w:szCs w:val="20"/>
              </w:rPr>
              <w:t xml:space="preserve"> УП:</w:t>
            </w:r>
            <w:r w:rsidRPr="003D14DD">
              <w:rPr>
                <w:sz w:val="20"/>
                <w:szCs w:val="20"/>
              </w:rPr>
              <w:t xml:space="preserve"> определение перечня, трудоемкости, последовательности, распределения по периодам обучения</w:t>
            </w:r>
            <w:r w:rsidRPr="003D14DD">
              <w:rPr>
                <w:spacing w:val="3"/>
                <w:sz w:val="20"/>
                <w:szCs w:val="20"/>
              </w:rPr>
              <w:t xml:space="preserve"> учебных предметов, курсов, дисциплин (модулей), </w:t>
            </w:r>
            <w:r w:rsidRPr="003D14DD">
              <w:rPr>
                <w:sz w:val="20"/>
                <w:szCs w:val="20"/>
              </w:rPr>
              <w:t>практик, иных видов учебной деятельности, форм промежуточной и итоговой (государственной) аттестации обучающихся.</w:t>
            </w:r>
          </w:p>
          <w:p w:rsidR="00087CE6" w:rsidRPr="003D14DD" w:rsidRDefault="00087CE6" w:rsidP="004D69F2">
            <w:pPr>
              <w:suppressAutoHyphens/>
              <w:jc w:val="both"/>
              <w:rPr>
                <w:sz w:val="20"/>
                <w:szCs w:val="20"/>
              </w:rPr>
            </w:pPr>
            <w:r w:rsidRPr="003D14DD">
              <w:rPr>
                <w:sz w:val="20"/>
                <w:szCs w:val="20"/>
              </w:rPr>
              <w:t>Разработка</w:t>
            </w:r>
            <w:r w:rsidRPr="003D14DD">
              <w:rPr>
                <w:spacing w:val="3"/>
                <w:sz w:val="20"/>
                <w:szCs w:val="20"/>
              </w:rPr>
              <w:t xml:space="preserve"> КУГ:</w:t>
            </w:r>
            <w:r w:rsidRPr="003D14DD">
              <w:rPr>
                <w:sz w:val="20"/>
                <w:szCs w:val="20"/>
              </w:rPr>
              <w:t xml:space="preserve"> указание периодов организации видов учебной деятельности, включая теоретическое и практическое обучение, каникул обучающихся, их промежуточной и итоговой (государственной) аттестации.</w:t>
            </w:r>
          </w:p>
          <w:p w:rsidR="00087CE6" w:rsidRPr="003D14DD" w:rsidRDefault="00087CE6" w:rsidP="004D69F2">
            <w:pPr>
              <w:suppressAutoHyphens/>
              <w:jc w:val="both"/>
              <w:rPr>
                <w:sz w:val="20"/>
                <w:szCs w:val="20"/>
              </w:rPr>
            </w:pPr>
            <w:r w:rsidRPr="003D14DD">
              <w:rPr>
                <w:sz w:val="20"/>
                <w:szCs w:val="20"/>
              </w:rPr>
              <w:t>Разработка рабочей программы воспитания и календарного плана воспитательной работы – с учетом включенных в примерные образовательные программы примерных рабочих программ воспитания и примерных календарных планов воспитательной работы.</w:t>
            </w:r>
          </w:p>
          <w:p w:rsidR="00087CE6" w:rsidRPr="003D14DD" w:rsidRDefault="00087CE6" w:rsidP="004D69F2">
            <w:pPr>
              <w:suppressAutoHyphens/>
              <w:jc w:val="both"/>
              <w:rPr>
                <w:sz w:val="20"/>
                <w:szCs w:val="20"/>
              </w:rPr>
            </w:pPr>
            <w:r w:rsidRPr="003D14DD">
              <w:rPr>
                <w:sz w:val="20"/>
                <w:szCs w:val="20"/>
              </w:rPr>
              <w:t>Разработка программ итоговой (государственной) аттестации обучающихся – в соответствии с требованиями соответствующих нормативных документов.</w:t>
            </w:r>
          </w:p>
          <w:p w:rsidR="00087CE6" w:rsidRPr="003D14DD" w:rsidRDefault="00087CE6" w:rsidP="004D69F2">
            <w:pPr>
              <w:suppressAutoHyphens/>
              <w:jc w:val="both"/>
              <w:rPr>
                <w:spacing w:val="3"/>
                <w:sz w:val="20"/>
                <w:szCs w:val="20"/>
              </w:rPr>
            </w:pPr>
            <w:r w:rsidRPr="003D14DD">
              <w:rPr>
                <w:sz w:val="20"/>
                <w:szCs w:val="20"/>
              </w:rPr>
              <w:t>Разработка</w:t>
            </w:r>
            <w:r w:rsidRPr="003D14DD">
              <w:rPr>
                <w:spacing w:val="3"/>
                <w:sz w:val="20"/>
                <w:szCs w:val="20"/>
              </w:rPr>
              <w:t xml:space="preserve"> иных компонентов ООП </w:t>
            </w:r>
            <w:r w:rsidRPr="003D14DD">
              <w:rPr>
                <w:sz w:val="20"/>
                <w:szCs w:val="20"/>
              </w:rPr>
              <w:t xml:space="preserve">– </w:t>
            </w:r>
            <w:r w:rsidRPr="003D14DD">
              <w:rPr>
                <w:spacing w:val="3"/>
                <w:sz w:val="20"/>
                <w:szCs w:val="20"/>
              </w:rPr>
              <w:t>преподавателями структурных подразделений образовательной организации (кафедр, факультетов и др.).</w:t>
            </w:r>
          </w:p>
          <w:p w:rsidR="00087CE6" w:rsidRPr="003D14DD" w:rsidRDefault="00087CE6" w:rsidP="004D69F2">
            <w:pPr>
              <w:suppressAutoHyphens/>
              <w:jc w:val="both"/>
              <w:rPr>
                <w:sz w:val="20"/>
                <w:szCs w:val="20"/>
              </w:rPr>
            </w:pPr>
            <w:r w:rsidRPr="003D14DD">
              <w:rPr>
                <w:sz w:val="20"/>
                <w:szCs w:val="20"/>
              </w:rPr>
              <w:t xml:space="preserve">Особенности проектирования </w:t>
            </w:r>
            <w:r w:rsidRPr="003D14DD">
              <w:rPr>
                <w:spacing w:val="3"/>
                <w:sz w:val="20"/>
                <w:szCs w:val="20"/>
              </w:rPr>
              <w:t>ООП</w:t>
            </w:r>
            <w:r w:rsidRPr="003D14DD">
              <w:rPr>
                <w:sz w:val="20"/>
                <w:szCs w:val="20"/>
              </w:rPr>
              <w:t xml:space="preserve"> для лиц с ограниченными возможностями здоровья (ОВЗ).</w:t>
            </w:r>
          </w:p>
          <w:p w:rsidR="00087CE6" w:rsidRPr="003D14DD" w:rsidRDefault="00087CE6" w:rsidP="004D69F2">
            <w:pPr>
              <w:suppressAutoHyphens/>
              <w:jc w:val="both"/>
              <w:rPr>
                <w:spacing w:val="3"/>
                <w:sz w:val="20"/>
                <w:szCs w:val="20"/>
              </w:rPr>
            </w:pPr>
            <w:r w:rsidRPr="003D14DD">
              <w:rPr>
                <w:i/>
                <w:sz w:val="20"/>
                <w:szCs w:val="20"/>
              </w:rPr>
              <w:t>Заключительный этап</w:t>
            </w:r>
            <w:r w:rsidRPr="003D14DD">
              <w:rPr>
                <w:sz w:val="20"/>
                <w:szCs w:val="20"/>
              </w:rPr>
              <w:t xml:space="preserve">: согласование проекта ООП с должностными лицами </w:t>
            </w:r>
            <w:r w:rsidRPr="003D14DD">
              <w:rPr>
                <w:spacing w:val="3"/>
                <w:sz w:val="20"/>
                <w:szCs w:val="20"/>
              </w:rPr>
              <w:t xml:space="preserve">образовательной организации и с представителями работодателей; </w:t>
            </w:r>
            <w:r w:rsidRPr="003D14DD">
              <w:rPr>
                <w:sz w:val="20"/>
                <w:szCs w:val="20"/>
              </w:rPr>
              <w:t xml:space="preserve">экспертиза проекта ООП; утверждение ООП в </w:t>
            </w:r>
            <w:r w:rsidRPr="003D14DD">
              <w:rPr>
                <w:spacing w:val="3"/>
                <w:sz w:val="20"/>
                <w:szCs w:val="20"/>
              </w:rPr>
              <w:t>образовательной организации.</w:t>
            </w:r>
          </w:p>
          <w:p w:rsidR="00087CE6" w:rsidRPr="003D14DD" w:rsidRDefault="00087CE6" w:rsidP="004D69F2">
            <w:pPr>
              <w:suppressAutoHyphens/>
              <w:jc w:val="both"/>
            </w:pPr>
            <w:r w:rsidRPr="003D14DD">
              <w:rPr>
                <w:sz w:val="20"/>
                <w:szCs w:val="20"/>
              </w:rPr>
              <w:t>Особенности разработки основных программ профессионального обучения и дополнительных профессиональных программ.</w:t>
            </w:r>
          </w:p>
        </w:tc>
      </w:tr>
      <w:tr w:rsidR="00087CE6" w:rsidRPr="003D14DD" w:rsidTr="004D69F2">
        <w:tc>
          <w:tcPr>
            <w:tcW w:w="256" w:type="pct"/>
          </w:tcPr>
          <w:p w:rsidR="00087CE6" w:rsidRPr="003D14DD" w:rsidRDefault="00087CE6" w:rsidP="004D69F2">
            <w:pPr>
              <w:suppressAutoHyphens/>
              <w:jc w:val="center"/>
              <w:rPr>
                <w:sz w:val="20"/>
                <w:szCs w:val="20"/>
              </w:rPr>
            </w:pPr>
            <w:r w:rsidRPr="003D14DD">
              <w:rPr>
                <w:sz w:val="20"/>
                <w:szCs w:val="20"/>
              </w:rPr>
              <w:lastRenderedPageBreak/>
              <w:t>2</w:t>
            </w:r>
          </w:p>
        </w:tc>
        <w:tc>
          <w:tcPr>
            <w:tcW w:w="1002" w:type="pct"/>
          </w:tcPr>
          <w:p w:rsidR="00087CE6" w:rsidRPr="003D14DD" w:rsidRDefault="00087CE6" w:rsidP="004D69F2">
            <w:pPr>
              <w:suppressAutoHyphens/>
              <w:jc w:val="both"/>
              <w:rPr>
                <w:sz w:val="20"/>
                <w:szCs w:val="20"/>
              </w:rPr>
            </w:pPr>
            <w:r w:rsidRPr="003D14DD">
              <w:rPr>
                <w:sz w:val="20"/>
                <w:szCs w:val="20"/>
              </w:rPr>
              <w:t>Реализация образовательных программ</w:t>
            </w:r>
          </w:p>
          <w:p w:rsidR="00087CE6" w:rsidRPr="003D14DD" w:rsidRDefault="00087CE6" w:rsidP="004D69F2">
            <w:pPr>
              <w:suppressAutoHyphens/>
              <w:jc w:val="both"/>
              <w:rPr>
                <w:sz w:val="20"/>
                <w:szCs w:val="20"/>
              </w:rPr>
            </w:pPr>
            <w:r w:rsidRPr="003D14DD">
              <w:rPr>
                <w:sz w:val="20"/>
                <w:szCs w:val="20"/>
              </w:rPr>
              <w:t>профессионального образования и профессионального обучения</w:t>
            </w:r>
          </w:p>
        </w:tc>
        <w:tc>
          <w:tcPr>
            <w:tcW w:w="3742" w:type="pct"/>
          </w:tcPr>
          <w:p w:rsidR="00087CE6" w:rsidRPr="003D14DD" w:rsidRDefault="00087CE6" w:rsidP="004D69F2">
            <w:pPr>
              <w:pStyle w:val="af3"/>
              <w:suppressAutoHyphens/>
              <w:jc w:val="both"/>
              <w:rPr>
                <w:rFonts w:ascii="Times New Roman" w:hAnsi="Times New Roman" w:cs="Times New Roman"/>
                <w:b/>
              </w:rPr>
            </w:pPr>
            <w:r w:rsidRPr="003D14DD">
              <w:rPr>
                <w:rFonts w:ascii="Times New Roman" w:hAnsi="Times New Roman" w:cs="Times New Roman"/>
                <w:b/>
              </w:rPr>
              <w:t>Нормативные документы, определяющие требования к реализации образовательных программ</w:t>
            </w:r>
          </w:p>
          <w:p w:rsidR="00087CE6" w:rsidRPr="003D14DD" w:rsidRDefault="00087CE6" w:rsidP="004D69F2">
            <w:pPr>
              <w:pStyle w:val="affffffffff9"/>
              <w:ind w:firstLine="0"/>
              <w:rPr>
                <w:b w:val="0"/>
                <w:color w:val="auto"/>
              </w:rPr>
            </w:pPr>
            <w:r w:rsidRPr="003D14DD">
              <w:rPr>
                <w:b w:val="0"/>
                <w:color w:val="auto"/>
              </w:rPr>
              <w:t xml:space="preserve">Ст. ст. 13-20 273-ФЗ об общих требованиях к реализации образовательных программ (ОП). «Порядок организации и осуществления образовательной деятельности по образовательным программам среднего профессионального образования» (Утвержден Приказом </w:t>
            </w:r>
            <w:proofErr w:type="spellStart"/>
            <w:r w:rsidRPr="003D14DD">
              <w:rPr>
                <w:b w:val="0"/>
                <w:color w:val="auto"/>
              </w:rPr>
              <w:t>Минобрнауки</w:t>
            </w:r>
            <w:proofErr w:type="spellEnd"/>
            <w:r w:rsidRPr="003D14DD">
              <w:rPr>
                <w:b w:val="0"/>
                <w:color w:val="auto"/>
              </w:rPr>
              <w:t xml:space="preserve"> России от 14.06.2013 № 464 (с изменениями и дополнениями на 28.</w:t>
            </w:r>
            <w:r w:rsidRPr="003D14DD">
              <w:rPr>
                <w:b w:val="0"/>
                <w:color w:val="auto"/>
                <w:spacing w:val="2"/>
                <w:shd w:val="clear" w:color="auto" w:fill="FFFFFF"/>
              </w:rPr>
              <w:t xml:space="preserve"> 08. </w:t>
            </w:r>
            <w:smartTag w:uri="urn:schemas-microsoft-com:office:smarttags" w:element="metricconverter">
              <w:smartTagPr>
                <w:attr w:name="ProductID" w:val="2020 г"/>
              </w:smartTagPr>
              <w:r w:rsidRPr="003D14DD">
                <w:rPr>
                  <w:b w:val="0"/>
                  <w:color w:val="auto"/>
                  <w:spacing w:val="2"/>
                  <w:shd w:val="clear" w:color="auto" w:fill="FFFFFF"/>
                </w:rPr>
                <w:t>2020 г</w:t>
              </w:r>
            </w:smartTag>
            <w:r w:rsidRPr="003D14DD">
              <w:rPr>
                <w:b w:val="0"/>
                <w:color w:val="auto"/>
                <w:spacing w:val="2"/>
                <w:shd w:val="clear" w:color="auto" w:fill="FFFFFF"/>
              </w:rPr>
              <w:t>.</w:t>
            </w:r>
            <w:r w:rsidRPr="003D14DD">
              <w:rPr>
                <w:b w:val="0"/>
                <w:color w:val="auto"/>
              </w:rPr>
              <w:t xml:space="preserve">)). «Порядок организации и осуществления образовательной деятельности по образовательным программам высшего образования – программам </w:t>
            </w:r>
            <w:proofErr w:type="spellStart"/>
            <w:r w:rsidRPr="003D14DD">
              <w:rPr>
                <w:b w:val="0"/>
                <w:color w:val="auto"/>
              </w:rPr>
              <w:t>бакалавриата</w:t>
            </w:r>
            <w:proofErr w:type="spellEnd"/>
            <w:r w:rsidRPr="003D14DD">
              <w:rPr>
                <w:b w:val="0"/>
                <w:color w:val="auto"/>
              </w:rPr>
              <w:t xml:space="preserve">, программам </w:t>
            </w:r>
            <w:proofErr w:type="spellStart"/>
            <w:r w:rsidRPr="003D14DD">
              <w:rPr>
                <w:b w:val="0"/>
                <w:color w:val="auto"/>
              </w:rPr>
              <w:t>специалитета</w:t>
            </w:r>
            <w:proofErr w:type="spellEnd"/>
            <w:r w:rsidRPr="003D14DD">
              <w:rPr>
                <w:b w:val="0"/>
                <w:color w:val="auto"/>
              </w:rPr>
              <w:t xml:space="preserve">, программам магистратуры» (Утвержден Приказом </w:t>
            </w:r>
            <w:proofErr w:type="spellStart"/>
            <w:r w:rsidRPr="003D14DD">
              <w:rPr>
                <w:b w:val="0"/>
                <w:color w:val="auto"/>
              </w:rPr>
              <w:t>Минобрнауки</w:t>
            </w:r>
            <w:proofErr w:type="spellEnd"/>
            <w:r w:rsidRPr="003D14DD">
              <w:rPr>
                <w:b w:val="0"/>
                <w:color w:val="auto"/>
              </w:rPr>
              <w:t xml:space="preserve"> России от 05.04.2017 № 301 </w:t>
            </w:r>
            <w:r w:rsidRPr="003D14DD">
              <w:rPr>
                <w:b w:val="0"/>
                <w:color w:val="auto"/>
                <w:spacing w:val="2"/>
                <w:shd w:val="clear" w:color="auto" w:fill="FFFFFF"/>
              </w:rPr>
              <w:t xml:space="preserve">(с изменениями на 17. 08. </w:t>
            </w:r>
            <w:smartTag w:uri="urn:schemas-microsoft-com:office:smarttags" w:element="metricconverter">
              <w:smartTagPr>
                <w:attr w:name="ProductID" w:val="2020 г"/>
              </w:smartTagPr>
              <w:r w:rsidRPr="003D14DD">
                <w:rPr>
                  <w:b w:val="0"/>
                  <w:color w:val="auto"/>
                  <w:spacing w:val="2"/>
                  <w:shd w:val="clear" w:color="auto" w:fill="FFFFFF"/>
                </w:rPr>
                <w:t>2020 г</w:t>
              </w:r>
            </w:smartTag>
            <w:r w:rsidRPr="003D14DD">
              <w:rPr>
                <w:b w:val="0"/>
                <w:color w:val="auto"/>
                <w:spacing w:val="2"/>
                <w:shd w:val="clear" w:color="auto" w:fill="FFFFFF"/>
              </w:rPr>
              <w:t>.</w:t>
            </w:r>
            <w:r w:rsidRPr="003D14DD">
              <w:rPr>
                <w:b w:val="0"/>
                <w:color w:val="auto"/>
              </w:rPr>
              <w:t>)).</w:t>
            </w:r>
          </w:p>
          <w:p w:rsidR="00087CE6" w:rsidRPr="003D14DD" w:rsidRDefault="00087CE6" w:rsidP="004D69F2">
            <w:pPr>
              <w:pStyle w:val="affffffffff9"/>
              <w:ind w:firstLine="0"/>
              <w:rPr>
                <w:b w:val="0"/>
                <w:color w:val="auto"/>
              </w:rPr>
            </w:pPr>
            <w:r w:rsidRPr="003D14DD">
              <w:rPr>
                <w:color w:val="auto"/>
              </w:rPr>
              <w:t>Особенности реализации образовательных программ среднего профессионального образования</w:t>
            </w:r>
            <w:r w:rsidRPr="003D14DD">
              <w:rPr>
                <w:b w:val="0"/>
                <w:color w:val="auto"/>
              </w:rPr>
              <w:t xml:space="preserve"> (ОП СПО)</w:t>
            </w:r>
          </w:p>
          <w:p w:rsidR="00087CE6" w:rsidRPr="003D14DD" w:rsidRDefault="00087CE6" w:rsidP="004D69F2">
            <w:pPr>
              <w:suppressAutoHyphens/>
              <w:jc w:val="both"/>
              <w:rPr>
                <w:sz w:val="20"/>
                <w:szCs w:val="20"/>
              </w:rPr>
            </w:pPr>
            <w:r w:rsidRPr="003D14DD">
              <w:rPr>
                <w:sz w:val="20"/>
                <w:szCs w:val="20"/>
              </w:rPr>
              <w:t xml:space="preserve">Самостоятельная реализация образовательной организацией ОП СПО. Реализация ОП посредством сетевых форм. Использование при реализации ОП различных образовательных технологий, в т. ч., дистанционных, электронного обучения. </w:t>
            </w:r>
            <w:r w:rsidRPr="003D14DD">
              <w:rPr>
                <w:color w:val="2D2D2D"/>
                <w:spacing w:val="2"/>
                <w:sz w:val="20"/>
                <w:szCs w:val="20"/>
                <w:shd w:val="clear" w:color="auto" w:fill="FFFFFF"/>
              </w:rPr>
              <w:t xml:space="preserve">Язык, языки получения СПО. </w:t>
            </w:r>
            <w:r w:rsidRPr="003D14DD">
              <w:rPr>
                <w:sz w:val="20"/>
                <w:szCs w:val="20"/>
              </w:rPr>
              <w:t>Организация образовательной деятельности при освоении ОП СПО или их отдельных компонентов в форме практической подготовки. Требование ежегодного обновления образовательными организациями ОП с учетом развития науки, техники, культуры, экономики, технологий и социальной сферы. Составление расписаний учебных занятий по каждой профессии, специальности. Лица, имеющие право осваивать ОП. Получение СПО в соответствии с индивидуальным УП. Учебный год в образовательных организациях, каникулы обучающихся. Виды учебных занятий в образовательных организациях СПО. Формы, периодичность, порядок проведения текущего контроля успеваемости и промежуточной аттестации обучающихся. Итоговая аттестация обучающихся. Особенности организации образовательной деятельности в образовательных организациях СПО для лиц с ОВЗ.</w:t>
            </w:r>
          </w:p>
          <w:p w:rsidR="00087CE6" w:rsidRPr="003D14DD" w:rsidRDefault="00087CE6" w:rsidP="004D69F2">
            <w:pPr>
              <w:suppressAutoHyphens/>
              <w:jc w:val="both"/>
              <w:rPr>
                <w:color w:val="2D2D2D"/>
                <w:spacing w:val="2"/>
                <w:sz w:val="20"/>
                <w:szCs w:val="20"/>
                <w:shd w:val="clear" w:color="auto" w:fill="FFFFFF"/>
              </w:rPr>
            </w:pPr>
            <w:r w:rsidRPr="003D14DD">
              <w:rPr>
                <w:b/>
                <w:sz w:val="20"/>
                <w:szCs w:val="20"/>
              </w:rPr>
              <w:t>Специфика реализации образовательных программ высшего образования</w:t>
            </w:r>
            <w:r w:rsidRPr="003D14DD">
              <w:rPr>
                <w:color w:val="2D2D2D"/>
                <w:spacing w:val="2"/>
                <w:sz w:val="20"/>
                <w:szCs w:val="20"/>
                <w:shd w:val="clear" w:color="auto" w:fill="FFFFFF"/>
              </w:rPr>
              <w:t xml:space="preserve"> (ОП ВО)</w:t>
            </w:r>
          </w:p>
          <w:p w:rsidR="00087CE6" w:rsidRPr="003D14DD" w:rsidRDefault="00087CE6" w:rsidP="004D69F2">
            <w:pPr>
              <w:suppressAutoHyphens/>
              <w:jc w:val="both"/>
              <w:rPr>
                <w:sz w:val="20"/>
                <w:szCs w:val="20"/>
              </w:rPr>
            </w:pPr>
            <w:r w:rsidRPr="003D14DD">
              <w:rPr>
                <w:color w:val="2D2D2D"/>
                <w:spacing w:val="2"/>
                <w:sz w:val="20"/>
                <w:szCs w:val="20"/>
                <w:shd w:val="clear" w:color="auto" w:fill="FFFFFF"/>
              </w:rPr>
              <w:lastRenderedPageBreak/>
              <w:t>Лица, осваивающие ОП ВО. Формы обучения. Язык, языки получения ВО. Организация образовательной деятельности по ОП ВО. Контактная работа обучающихся с педагогическими работниками, её организация. Составление расписаний учебных занятий. Ускоренное обучение. Каникулы обучающихся. Текущий контроль успеваемости, промежуточная аттестация обучающихся. Академическая задолженность, порядок её ликвидации. Государственная итоговая аттестация обучающийся.</w:t>
            </w:r>
            <w:r w:rsidRPr="003D14DD">
              <w:rPr>
                <w:sz w:val="20"/>
                <w:szCs w:val="20"/>
              </w:rPr>
              <w:t xml:space="preserve"> Особенности организации образовательной деятельности в высшем образовании для лиц с ОВЗ.</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b/>
              </w:rPr>
              <w:t>Реализация основных программ профессионального обучения и дополнительных профессиональных программ</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rPr>
              <w:t>Организация профессионального обучения в зависимости от направленности и целей реализуемых программ профессионального обучения (ППО). Места и продолжительность организации профессионального обучения. Итоговая аттестация обучающихся по ППО. Содержание и организация квалификационного экзамена.</w:t>
            </w:r>
          </w:p>
          <w:p w:rsidR="00087CE6" w:rsidRPr="003D14DD" w:rsidRDefault="00087CE6" w:rsidP="004D69F2">
            <w:pPr>
              <w:pStyle w:val="af3"/>
              <w:suppressAutoHyphens/>
              <w:jc w:val="both"/>
              <w:rPr>
                <w:rFonts w:ascii="Times New Roman" w:hAnsi="Times New Roman" w:cs="Times New Roman"/>
              </w:rPr>
            </w:pPr>
            <w:r w:rsidRPr="003D14DD">
              <w:rPr>
                <w:rFonts w:ascii="Times New Roman" w:hAnsi="Times New Roman" w:cs="Times New Roman"/>
                <w:spacing w:val="2"/>
                <w:shd w:val="clear" w:color="auto" w:fill="FFFFFF"/>
              </w:rPr>
              <w:t>Лица, осваивающие</w:t>
            </w:r>
            <w:r w:rsidRPr="003D14DD">
              <w:rPr>
                <w:rFonts w:ascii="Times New Roman" w:hAnsi="Times New Roman" w:cs="Times New Roman"/>
              </w:rPr>
              <w:t xml:space="preserve"> дополнительные профессиональные программы (ДПП). Направленность реализации программ повышения квалификации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 программ профессиональной переподготовки – на получение компетенции для выполнения нового вида профессиональной деятельности, приобретение новой квалификации. Единовременное, непрерывное, поэтапное (дискретное) обучение посредством освоения отдельных учебных предметов, курсов, дисциплин (модулей), прохождения практики с применением сетевых форм, в порядке, установленном ОП ДПО и (или) договором об образовании. Формы реализации ДПП. Итоговая аттестация обучающихся. Документы об освоении ДПП.</w:t>
            </w:r>
          </w:p>
        </w:tc>
      </w:tr>
      <w:tr w:rsidR="00087CE6" w:rsidRPr="003D14DD" w:rsidTr="004D69F2">
        <w:tc>
          <w:tcPr>
            <w:tcW w:w="256" w:type="pct"/>
          </w:tcPr>
          <w:p w:rsidR="00087CE6" w:rsidRPr="003D14DD" w:rsidRDefault="00087CE6" w:rsidP="004D69F2">
            <w:pPr>
              <w:suppressAutoHyphens/>
              <w:jc w:val="center"/>
              <w:rPr>
                <w:sz w:val="20"/>
                <w:szCs w:val="20"/>
              </w:rPr>
            </w:pPr>
            <w:r w:rsidRPr="003D14DD">
              <w:rPr>
                <w:sz w:val="20"/>
                <w:szCs w:val="20"/>
              </w:rPr>
              <w:lastRenderedPageBreak/>
              <w:t>3</w:t>
            </w:r>
          </w:p>
        </w:tc>
        <w:tc>
          <w:tcPr>
            <w:tcW w:w="1002" w:type="pct"/>
          </w:tcPr>
          <w:p w:rsidR="00087CE6" w:rsidRPr="003D14DD" w:rsidRDefault="00087CE6" w:rsidP="004D69F2">
            <w:pPr>
              <w:suppressAutoHyphens/>
              <w:jc w:val="both"/>
              <w:rPr>
                <w:bCs/>
                <w:sz w:val="20"/>
                <w:szCs w:val="20"/>
              </w:rPr>
            </w:pPr>
            <w:r w:rsidRPr="003D14DD">
              <w:rPr>
                <w:sz w:val="20"/>
                <w:szCs w:val="20"/>
              </w:rPr>
              <w:t>Применение информационных технологий при проектировании и реализации образовательных программ</w:t>
            </w:r>
          </w:p>
        </w:tc>
        <w:tc>
          <w:tcPr>
            <w:tcW w:w="3742" w:type="pct"/>
          </w:tcPr>
          <w:p w:rsidR="00087CE6" w:rsidRPr="003D14DD" w:rsidRDefault="00087CE6" w:rsidP="004D69F2">
            <w:pPr>
              <w:jc w:val="both"/>
              <w:rPr>
                <w:b/>
                <w:sz w:val="20"/>
                <w:szCs w:val="20"/>
              </w:rPr>
            </w:pPr>
            <w:r w:rsidRPr="003D14DD">
              <w:rPr>
                <w:b/>
                <w:sz w:val="20"/>
                <w:szCs w:val="20"/>
              </w:rPr>
              <w:t>Информационные технологии в современном профессиональном образовании</w:t>
            </w:r>
            <w:r w:rsidRPr="003D14DD">
              <w:rPr>
                <w:sz w:val="20"/>
                <w:szCs w:val="20"/>
              </w:rPr>
              <w:t xml:space="preserve"> </w:t>
            </w:r>
            <w:r w:rsidRPr="003D14DD">
              <w:rPr>
                <w:b/>
                <w:sz w:val="20"/>
                <w:szCs w:val="20"/>
              </w:rPr>
              <w:t>и профессиональном обучении</w:t>
            </w:r>
          </w:p>
          <w:p w:rsidR="00087CE6" w:rsidRPr="003D14DD" w:rsidRDefault="00087CE6" w:rsidP="004D69F2">
            <w:pPr>
              <w:suppressAutoHyphens/>
              <w:jc w:val="both"/>
              <w:rPr>
                <w:sz w:val="20"/>
                <w:szCs w:val="20"/>
              </w:rPr>
            </w:pPr>
            <w:r w:rsidRPr="003D14DD">
              <w:rPr>
                <w:sz w:val="20"/>
                <w:szCs w:val="20"/>
              </w:rPr>
              <w:t>Определения понятий «и</w:t>
            </w:r>
            <w:r w:rsidRPr="003D14DD">
              <w:rPr>
                <w:bCs/>
                <w:color w:val="000000"/>
                <w:sz w:val="20"/>
                <w:szCs w:val="20"/>
              </w:rPr>
              <w:t>нформационная деятельность»,</w:t>
            </w:r>
            <w:r w:rsidRPr="003D14DD">
              <w:rPr>
                <w:sz w:val="20"/>
                <w:szCs w:val="20"/>
              </w:rPr>
              <w:t xml:space="preserve"> «</w:t>
            </w:r>
            <w:r w:rsidRPr="003D14DD">
              <w:rPr>
                <w:rStyle w:val="w"/>
                <w:bCs/>
                <w:sz w:val="20"/>
                <w:szCs w:val="20"/>
                <w:shd w:val="clear" w:color="auto" w:fill="FFFFFF"/>
              </w:rPr>
              <w:t xml:space="preserve">информатизация </w:t>
            </w:r>
            <w:r w:rsidRPr="003D14DD">
              <w:rPr>
                <w:bCs/>
                <w:sz w:val="20"/>
                <w:szCs w:val="20"/>
              </w:rPr>
              <w:t>образования</w:t>
            </w:r>
            <w:r w:rsidRPr="003D14DD">
              <w:rPr>
                <w:sz w:val="20"/>
                <w:szCs w:val="20"/>
              </w:rPr>
              <w:t>», «информационные технологии» (ИТ), «электронное обучение» (ЭО), «дистанционные образовательные технологии» (ДОТ). Цель и особенности и</w:t>
            </w:r>
            <w:r w:rsidRPr="003D14DD">
              <w:rPr>
                <w:rStyle w:val="w"/>
                <w:bCs/>
                <w:sz w:val="20"/>
                <w:szCs w:val="20"/>
                <w:shd w:val="clear" w:color="auto" w:fill="FFFFFF"/>
              </w:rPr>
              <w:t xml:space="preserve">нформатизации российского </w:t>
            </w:r>
            <w:r w:rsidRPr="003D14DD">
              <w:rPr>
                <w:bCs/>
                <w:sz w:val="20"/>
                <w:szCs w:val="20"/>
              </w:rPr>
              <w:t>образования.</w:t>
            </w:r>
            <w:r w:rsidRPr="003D14DD">
              <w:rPr>
                <w:sz w:val="20"/>
                <w:szCs w:val="20"/>
              </w:rPr>
              <w:t xml:space="preserve"> Информационные ресурсы и информационная открытость образовательной организации</w:t>
            </w:r>
            <w:r w:rsidRPr="003D14DD">
              <w:rPr>
                <w:b/>
                <w:sz w:val="20"/>
                <w:szCs w:val="20"/>
              </w:rPr>
              <w:t xml:space="preserve"> </w:t>
            </w:r>
            <w:r w:rsidRPr="003D14DD">
              <w:rPr>
                <w:sz w:val="20"/>
                <w:szCs w:val="20"/>
              </w:rPr>
              <w:t>профессионального образования. Характеристика электронной информационно-образовательной среды (ЭИОС) образовательной организации:</w:t>
            </w:r>
            <w:r w:rsidRPr="003D14DD">
              <w:rPr>
                <w:b/>
                <w:sz w:val="20"/>
                <w:szCs w:val="20"/>
              </w:rPr>
              <w:t xml:space="preserve"> </w:t>
            </w:r>
            <w:r w:rsidRPr="003D14DD">
              <w:rPr>
                <w:sz w:val="20"/>
                <w:szCs w:val="20"/>
              </w:rPr>
              <w:t>электронные информационные ресурсы, электронные образовательные ресурсы, совокупность ИТ, телекоммуникационных технологий, соответствующих технологических средств. Основные ИТ, цель их применения и образовательные возможности в профессиональном образовании</w:t>
            </w:r>
            <w:r w:rsidRPr="003D14DD">
              <w:rPr>
                <w:b/>
                <w:sz w:val="20"/>
                <w:szCs w:val="20"/>
              </w:rPr>
              <w:t xml:space="preserve"> </w:t>
            </w:r>
            <w:r w:rsidRPr="003D14DD">
              <w:rPr>
                <w:sz w:val="20"/>
                <w:szCs w:val="20"/>
              </w:rPr>
              <w:t>и профессиональном обучении. Способность выпускника ООП «Педагогическое образование» (направленность (профиль): «Информационные технологии в образовании») участвовать в формировании ЭИОС образовательной организации; организовывать и применять современные ИТ при проектировании и реализации образовательных программ</w:t>
            </w:r>
            <w:r w:rsidRPr="003D14DD">
              <w:rPr>
                <w:b/>
                <w:sz w:val="20"/>
                <w:szCs w:val="20"/>
              </w:rPr>
              <w:t xml:space="preserve"> </w:t>
            </w:r>
            <w:r w:rsidRPr="003D14DD">
              <w:rPr>
                <w:sz w:val="20"/>
                <w:szCs w:val="20"/>
              </w:rPr>
              <w:t>профессионального образования и профессионального обучения.</w:t>
            </w:r>
          </w:p>
          <w:p w:rsidR="00087CE6" w:rsidRPr="003D14DD" w:rsidRDefault="00087CE6" w:rsidP="004D69F2">
            <w:pPr>
              <w:jc w:val="both"/>
              <w:rPr>
                <w:b/>
                <w:sz w:val="20"/>
                <w:szCs w:val="20"/>
              </w:rPr>
            </w:pPr>
            <w:r w:rsidRPr="003D14DD">
              <w:rPr>
                <w:b/>
                <w:sz w:val="20"/>
                <w:szCs w:val="20"/>
              </w:rPr>
              <w:t>Информационные технологии при проектировании и реализации образовательных программ</w:t>
            </w:r>
          </w:p>
          <w:p w:rsidR="00087CE6" w:rsidRPr="003D14DD" w:rsidRDefault="00087CE6" w:rsidP="004D69F2">
            <w:pPr>
              <w:jc w:val="both"/>
              <w:rPr>
                <w:sz w:val="20"/>
                <w:szCs w:val="20"/>
              </w:rPr>
            </w:pPr>
            <w:r w:rsidRPr="003D14DD">
              <w:rPr>
                <w:sz w:val="20"/>
                <w:szCs w:val="20"/>
              </w:rPr>
              <w:t xml:space="preserve">Применение информационно-телекоммуникационных сетей (ИТКС) при опосредованном (на расстоянии) взаимодействии разработчиков ООП, организации и координации их деятельности с педагогическими работниками образовательной организации </w:t>
            </w:r>
            <w:r w:rsidRPr="003D14DD">
              <w:rPr>
                <w:spacing w:val="3"/>
                <w:sz w:val="20"/>
                <w:szCs w:val="20"/>
              </w:rPr>
              <w:t>и с представителями работодателей</w:t>
            </w:r>
            <w:r w:rsidRPr="003D14DD">
              <w:rPr>
                <w:sz w:val="20"/>
                <w:szCs w:val="20"/>
              </w:rPr>
              <w:t xml:space="preserve">. Использование при проектировании ООП содержащейся в базах данных необходимой информации: соответствующих ФГОС профессионального образования, профессиональных стандартов (при наличии), примерных основных образовательных программ из реестра, нормативных документов, локальных актов образовательной организации, методических материалов и др. Применение в процессе проектирования ИТ, обеспечивающих обработку информации о содержании </w:t>
            </w:r>
            <w:r w:rsidRPr="003D14DD">
              <w:rPr>
                <w:color w:val="000000"/>
                <w:spacing w:val="3"/>
                <w:sz w:val="20"/>
                <w:szCs w:val="20"/>
              </w:rPr>
              <w:t>комплекса основных характеристик образования, включаемых в ООП.</w:t>
            </w:r>
            <w:r w:rsidRPr="003D14DD">
              <w:rPr>
                <w:i/>
                <w:sz w:val="20"/>
                <w:szCs w:val="20"/>
              </w:rPr>
              <w:t xml:space="preserve"> </w:t>
            </w:r>
            <w:r w:rsidRPr="003D14DD">
              <w:rPr>
                <w:sz w:val="20"/>
                <w:szCs w:val="20"/>
              </w:rPr>
              <w:t>Применение ИТКС на заключительном этапе проектирования ООП.</w:t>
            </w:r>
          </w:p>
          <w:p w:rsidR="00087CE6" w:rsidRPr="003D14DD" w:rsidRDefault="00087CE6" w:rsidP="004D69F2">
            <w:pPr>
              <w:jc w:val="both"/>
              <w:rPr>
                <w:sz w:val="20"/>
                <w:szCs w:val="20"/>
              </w:rPr>
            </w:pPr>
            <w:r w:rsidRPr="003D14DD">
              <w:rPr>
                <w:sz w:val="20"/>
                <w:szCs w:val="20"/>
              </w:rPr>
              <w:t xml:space="preserve">Право образовательной организации применять ЭО, ДОТ и другие ИТ при </w:t>
            </w:r>
            <w:r w:rsidRPr="003D14DD">
              <w:rPr>
                <w:sz w:val="20"/>
                <w:szCs w:val="20"/>
              </w:rPr>
              <w:lastRenderedPageBreak/>
              <w:t>реализации ОП. Создание условий для функционирования ЭИОС на различных платформах, обеспечивающей освоение обучающимися ОП в полном объеме независимо от места их нахождения при её реализации с применением исключительно ЭО и ДОТ. Применение ИТ в контактной работе с обучающимися, самостоятельной работе обучающихся, при подготовке обучающихся к итоговой аттестации, лицами, осваивающими ООП в форме самообразования. Применение</w:t>
            </w:r>
            <w:r w:rsidRPr="003D14DD">
              <w:rPr>
                <w:spacing w:val="2"/>
                <w:sz w:val="20"/>
                <w:szCs w:val="20"/>
                <w:shd w:val="clear" w:color="auto" w:fill="FFFFFF"/>
              </w:rPr>
              <w:t xml:space="preserve"> сетевой формы реализации </w:t>
            </w:r>
            <w:r w:rsidRPr="003D14DD">
              <w:rPr>
                <w:sz w:val="20"/>
                <w:szCs w:val="20"/>
              </w:rPr>
              <w:t>ООП.</w:t>
            </w:r>
            <w:r w:rsidRPr="003D14DD">
              <w:rPr>
                <w:spacing w:val="2"/>
                <w:sz w:val="20"/>
                <w:szCs w:val="20"/>
                <w:shd w:val="clear" w:color="auto" w:fill="FFFFFF"/>
              </w:rPr>
              <w:t xml:space="preserve"> Использование ИТ при организации ускоренного обучения по индивидуальному учебному плану. </w:t>
            </w:r>
            <w:r w:rsidRPr="003D14DD">
              <w:rPr>
                <w:sz w:val="20"/>
                <w:szCs w:val="20"/>
              </w:rPr>
              <w:t>Особенности применения ИТ для реализации ООП лицами с ОВЗ.</w:t>
            </w:r>
          </w:p>
        </w:tc>
      </w:tr>
    </w:tbl>
    <w:p w:rsidR="00087CE6" w:rsidRPr="003D14DD" w:rsidRDefault="00087CE6" w:rsidP="00087CE6">
      <w:pPr>
        <w:suppressAutoHyphens/>
        <w:ind w:firstLine="709"/>
        <w:rPr>
          <w:b/>
          <w:sz w:val="20"/>
          <w:szCs w:val="20"/>
        </w:rPr>
      </w:pPr>
    </w:p>
    <w:p w:rsidR="00087CE6" w:rsidRPr="003D14DD" w:rsidRDefault="00087CE6" w:rsidP="00087CE6">
      <w:pPr>
        <w:suppressAutoHyphens/>
        <w:ind w:firstLine="709"/>
        <w:jc w:val="both"/>
        <w:rPr>
          <w:b/>
          <w:sz w:val="20"/>
          <w:szCs w:val="20"/>
        </w:rPr>
      </w:pPr>
      <w:r w:rsidRPr="003D14DD">
        <w:rPr>
          <w:b/>
          <w:sz w:val="20"/>
          <w:szCs w:val="20"/>
        </w:rPr>
        <w:t>5.2 Занятия лекционного и семинарского типа</w:t>
      </w:r>
    </w:p>
    <w:p w:rsidR="00087CE6" w:rsidRPr="003D14DD" w:rsidRDefault="00087CE6" w:rsidP="00087CE6">
      <w:pPr>
        <w:suppressAutoHyphens/>
        <w:ind w:firstLine="709"/>
        <w:jc w:val="both"/>
        <w:rPr>
          <w:b/>
          <w:sz w:val="20"/>
          <w:szCs w:val="20"/>
        </w:rPr>
      </w:pPr>
      <w:r w:rsidRPr="003D14DD">
        <w:rPr>
          <w:b/>
          <w:sz w:val="20"/>
          <w:szCs w:val="20"/>
        </w:rPr>
        <w:t>5.2.1 Темы лекций</w:t>
      </w:r>
    </w:p>
    <w:p w:rsidR="00087CE6" w:rsidRPr="003D14DD" w:rsidRDefault="00087CE6" w:rsidP="00087CE6">
      <w:pPr>
        <w:pStyle w:val="af3"/>
        <w:suppressAutoHyphens/>
        <w:ind w:firstLine="709"/>
        <w:jc w:val="both"/>
        <w:rPr>
          <w:rFonts w:ascii="Times New Roman" w:hAnsi="Times New Roman" w:cs="Times New Roman"/>
          <w:b/>
        </w:rPr>
      </w:pPr>
      <w:r w:rsidRPr="003D14DD">
        <w:rPr>
          <w:rFonts w:ascii="Times New Roman" w:hAnsi="Times New Roman" w:cs="Times New Roman"/>
          <w:b/>
        </w:rPr>
        <w:t>Раздел 1</w:t>
      </w:r>
      <w:r w:rsidRPr="003D14DD">
        <w:rPr>
          <w:b/>
        </w:rPr>
        <w:t xml:space="preserve"> «</w:t>
      </w:r>
      <w:r w:rsidRPr="003D14DD">
        <w:rPr>
          <w:rFonts w:ascii="Times New Roman" w:hAnsi="Times New Roman" w:cs="Times New Roman"/>
          <w:b/>
        </w:rPr>
        <w:t>Проектирование образовательных программ профессионального образования и профессионального обучения»</w:t>
      </w:r>
    </w:p>
    <w:p w:rsidR="00087CE6" w:rsidRPr="003D14DD" w:rsidRDefault="00087CE6" w:rsidP="00087CE6">
      <w:pPr>
        <w:tabs>
          <w:tab w:val="left" w:pos="993"/>
        </w:tabs>
        <w:suppressAutoHyphens/>
        <w:ind w:firstLine="709"/>
        <w:jc w:val="both"/>
        <w:rPr>
          <w:sz w:val="20"/>
          <w:szCs w:val="20"/>
        </w:rPr>
      </w:pPr>
      <w:r w:rsidRPr="003D14DD">
        <w:rPr>
          <w:sz w:val="20"/>
          <w:szCs w:val="20"/>
        </w:rPr>
        <w:t>1.</w:t>
      </w:r>
      <w:r w:rsidRPr="003D14DD">
        <w:rPr>
          <w:sz w:val="20"/>
          <w:szCs w:val="20"/>
        </w:rPr>
        <w:tab/>
        <w:t>Основные понятия учебной дисциплины и характеристика процесса проектирования основной образовательной программы профессионального образования.</w:t>
      </w:r>
    </w:p>
    <w:p w:rsidR="00087CE6" w:rsidRPr="003D14DD" w:rsidRDefault="00087CE6" w:rsidP="00087CE6">
      <w:pPr>
        <w:tabs>
          <w:tab w:val="left" w:pos="993"/>
        </w:tabs>
        <w:suppressAutoHyphens/>
        <w:ind w:firstLine="709"/>
        <w:jc w:val="both"/>
        <w:rPr>
          <w:sz w:val="20"/>
          <w:szCs w:val="20"/>
        </w:rPr>
      </w:pPr>
      <w:r w:rsidRPr="003D14DD">
        <w:rPr>
          <w:sz w:val="20"/>
          <w:szCs w:val="20"/>
        </w:rPr>
        <w:t>2.</w:t>
      </w:r>
      <w:r w:rsidRPr="003D14DD">
        <w:rPr>
          <w:sz w:val="20"/>
          <w:szCs w:val="20"/>
        </w:rPr>
        <w:tab/>
        <w:t>Алгоритм проектирования основной образовательной программы.</w:t>
      </w: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09"/>
        <w:jc w:val="both"/>
        <w:rPr>
          <w:sz w:val="20"/>
          <w:szCs w:val="20"/>
        </w:rPr>
      </w:pPr>
      <w:r w:rsidRPr="003D14DD">
        <w:rPr>
          <w:b/>
          <w:sz w:val="20"/>
          <w:szCs w:val="20"/>
        </w:rPr>
        <w:t>Раздел 2 «Реализация образовательных программ профессионального образования и профессионального обучения»</w:t>
      </w:r>
    </w:p>
    <w:p w:rsidR="00087CE6" w:rsidRPr="003D14DD" w:rsidRDefault="00087CE6" w:rsidP="00087CE6">
      <w:pPr>
        <w:pStyle w:val="af3"/>
        <w:suppressAutoHyphens/>
        <w:ind w:firstLine="709"/>
        <w:jc w:val="both"/>
        <w:rPr>
          <w:rFonts w:ascii="Times New Roman" w:hAnsi="Times New Roman" w:cs="Times New Roman"/>
        </w:rPr>
      </w:pPr>
      <w:r w:rsidRPr="003D14DD">
        <w:rPr>
          <w:rFonts w:ascii="Times New Roman" w:hAnsi="Times New Roman" w:cs="Times New Roman"/>
        </w:rPr>
        <w:t>1.</w:t>
      </w:r>
      <w:r w:rsidRPr="003D14DD">
        <w:rPr>
          <w:rFonts w:ascii="Times New Roman" w:hAnsi="Times New Roman" w:cs="Times New Roman"/>
        </w:rPr>
        <w:tab/>
        <w:t>Анализ нормативных документов, определяющих требования к реализации образовательных программ. Реализация образовательных программ среднего профессионального образования.</w:t>
      </w:r>
    </w:p>
    <w:p w:rsidR="00087CE6" w:rsidRPr="003D14DD" w:rsidRDefault="00087CE6" w:rsidP="00087CE6">
      <w:pPr>
        <w:tabs>
          <w:tab w:val="left" w:pos="993"/>
        </w:tabs>
        <w:suppressAutoHyphens/>
        <w:ind w:firstLine="709"/>
        <w:jc w:val="both"/>
        <w:rPr>
          <w:sz w:val="20"/>
          <w:szCs w:val="20"/>
        </w:rPr>
      </w:pPr>
      <w:r w:rsidRPr="003D14DD">
        <w:rPr>
          <w:sz w:val="20"/>
          <w:szCs w:val="20"/>
        </w:rPr>
        <w:t>2.</w:t>
      </w:r>
      <w:r w:rsidRPr="003D14DD">
        <w:rPr>
          <w:sz w:val="20"/>
          <w:szCs w:val="20"/>
        </w:rPr>
        <w:tab/>
        <w:t>Особенности реализации образовательных программ высшего образования, дополнительных профессиональных программ и программ профессионального обучения.</w:t>
      </w:r>
    </w:p>
    <w:p w:rsidR="00087CE6" w:rsidRPr="003D14DD" w:rsidRDefault="00087CE6" w:rsidP="00087CE6">
      <w:pPr>
        <w:tabs>
          <w:tab w:val="left" w:pos="993"/>
        </w:tabs>
        <w:suppressAutoHyphens/>
        <w:ind w:firstLine="709"/>
        <w:jc w:val="both"/>
        <w:rPr>
          <w:b/>
          <w:sz w:val="20"/>
          <w:szCs w:val="20"/>
        </w:rPr>
      </w:pPr>
    </w:p>
    <w:p w:rsidR="00087CE6" w:rsidRPr="003D14DD" w:rsidRDefault="00087CE6" w:rsidP="00087CE6">
      <w:pPr>
        <w:tabs>
          <w:tab w:val="left" w:pos="993"/>
        </w:tabs>
        <w:suppressAutoHyphens/>
        <w:ind w:firstLine="709"/>
        <w:jc w:val="both"/>
        <w:rPr>
          <w:b/>
          <w:sz w:val="20"/>
          <w:szCs w:val="20"/>
        </w:rPr>
      </w:pPr>
      <w:r w:rsidRPr="003D14DD">
        <w:rPr>
          <w:b/>
          <w:sz w:val="20"/>
          <w:szCs w:val="20"/>
        </w:rPr>
        <w:t>Раздел 3 «Применение информационных технологий при проектировании и реализации образовательных программ»</w:t>
      </w:r>
    </w:p>
    <w:p w:rsidR="00087CE6" w:rsidRPr="003D14DD" w:rsidRDefault="00087CE6" w:rsidP="00087CE6">
      <w:pPr>
        <w:ind w:firstLine="709"/>
        <w:jc w:val="both"/>
        <w:rPr>
          <w:sz w:val="20"/>
          <w:szCs w:val="20"/>
        </w:rPr>
      </w:pPr>
      <w:r w:rsidRPr="003D14DD">
        <w:rPr>
          <w:sz w:val="20"/>
          <w:szCs w:val="20"/>
        </w:rPr>
        <w:t>1.</w:t>
      </w:r>
      <w:r w:rsidRPr="003D14DD">
        <w:rPr>
          <w:sz w:val="20"/>
          <w:szCs w:val="20"/>
        </w:rPr>
        <w:tab/>
        <w:t>Информационные технологии в современном профессиональном образовании и профессиональном обучении.</w:t>
      </w:r>
    </w:p>
    <w:p w:rsidR="00087CE6" w:rsidRPr="003D14DD" w:rsidRDefault="00087CE6" w:rsidP="00087CE6">
      <w:pPr>
        <w:ind w:firstLine="709"/>
        <w:jc w:val="both"/>
        <w:rPr>
          <w:sz w:val="20"/>
          <w:szCs w:val="20"/>
        </w:rPr>
      </w:pPr>
      <w:r w:rsidRPr="003D14DD">
        <w:rPr>
          <w:sz w:val="20"/>
          <w:szCs w:val="20"/>
        </w:rPr>
        <w:t>2.</w:t>
      </w:r>
      <w:r w:rsidRPr="003D14DD">
        <w:rPr>
          <w:sz w:val="20"/>
          <w:szCs w:val="20"/>
        </w:rPr>
        <w:tab/>
        <w:t>Роль и место информационных технологий при проектировании и реализации образовательных программ.</w:t>
      </w:r>
    </w:p>
    <w:p w:rsidR="00087CE6" w:rsidRPr="003D14DD" w:rsidRDefault="00087CE6" w:rsidP="00087CE6">
      <w:pPr>
        <w:tabs>
          <w:tab w:val="left" w:pos="993"/>
        </w:tabs>
        <w:suppressAutoHyphens/>
        <w:ind w:firstLine="709"/>
        <w:jc w:val="both"/>
        <w:rPr>
          <w:b/>
          <w:sz w:val="20"/>
          <w:szCs w:val="20"/>
        </w:rPr>
      </w:pPr>
      <w:r w:rsidRPr="003D14DD">
        <w:rPr>
          <w:b/>
          <w:sz w:val="20"/>
          <w:szCs w:val="20"/>
        </w:rPr>
        <w:t xml:space="preserve"> </w:t>
      </w:r>
    </w:p>
    <w:p w:rsidR="00087CE6" w:rsidRPr="003D14DD" w:rsidRDefault="00087CE6" w:rsidP="00087CE6">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087CE6" w:rsidRPr="003D14DD" w:rsidRDefault="00087CE6" w:rsidP="00087CE6">
      <w:pPr>
        <w:tabs>
          <w:tab w:val="left" w:pos="993"/>
        </w:tabs>
        <w:suppressAutoHyphens/>
        <w:ind w:firstLine="709"/>
        <w:jc w:val="both"/>
        <w:rPr>
          <w:b/>
          <w:sz w:val="20"/>
          <w:szCs w:val="20"/>
        </w:rPr>
      </w:pPr>
      <w:r w:rsidRPr="003D14DD">
        <w:rPr>
          <w:b/>
          <w:sz w:val="20"/>
          <w:szCs w:val="20"/>
        </w:rPr>
        <w:t>Раздел 1 «Проектирование образовательных программ профессионального образования и профессионального обучения»</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Анализ определений понятий «образовательная программа», «примерная основная образовательная программа», «адаптированная образовательная программа», «учебный план» (по 273-ФЗ).</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Виды образовательных программ в современной системе российского образования.</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Связь образовательных программ и содержания образования на разных уровнях профессионального образования.</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Разновидности основных образовательных программ.</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Федеральные государственные образовательные стандарты как основа разработки (проектирования)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Основные профессиональные образовательные программы и основные программы профессионального обучения.</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Дополнительные образовательные программы и дополнительные профессиональные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Анализ определений понятий «проектирование», «проектирование основной образовательной программы», «зачетная единица», «компетенция», «индикаторы компетенции», «дескрипторы компетенции».</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Цель, задачи, субъекты, организационно-педагогические условия, результаты проектирования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Содержание подготовительного этапа проектирования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 xml:space="preserve">Порядок разработки </w:t>
      </w:r>
      <w:r w:rsidRPr="003D14DD">
        <w:rPr>
          <w:spacing w:val="3"/>
          <w:sz w:val="20"/>
          <w:szCs w:val="20"/>
        </w:rPr>
        <w:t>основных характеристик</w:t>
      </w:r>
      <w:r w:rsidRPr="003D14DD">
        <w:rPr>
          <w:sz w:val="20"/>
          <w:szCs w:val="20"/>
        </w:rPr>
        <w:t xml:space="preserve">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 xml:space="preserve">Особенности разработки учебного плана и </w:t>
      </w:r>
      <w:r w:rsidRPr="003D14DD">
        <w:rPr>
          <w:spacing w:val="3"/>
          <w:sz w:val="20"/>
          <w:szCs w:val="20"/>
        </w:rPr>
        <w:t xml:space="preserve">календарного учебного графика в </w:t>
      </w:r>
      <w:r w:rsidRPr="003D14DD">
        <w:rPr>
          <w:sz w:val="20"/>
          <w:szCs w:val="20"/>
        </w:rPr>
        <w:t>качестве элементов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Специфика разработки</w:t>
      </w:r>
      <w:r w:rsidRPr="003D14DD">
        <w:rPr>
          <w:spacing w:val="3"/>
          <w:sz w:val="20"/>
          <w:szCs w:val="20"/>
        </w:rPr>
        <w:t xml:space="preserve"> оценочных и методических материалов </w:t>
      </w:r>
      <w:r w:rsidRPr="003D14DD">
        <w:rPr>
          <w:sz w:val="20"/>
          <w:szCs w:val="20"/>
        </w:rPr>
        <w:t>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t>Содержание</w:t>
      </w:r>
      <w:r w:rsidRPr="003D14DD">
        <w:rPr>
          <w:i/>
          <w:sz w:val="20"/>
          <w:szCs w:val="20"/>
        </w:rPr>
        <w:t xml:space="preserve"> </w:t>
      </w:r>
      <w:r w:rsidRPr="003D14DD">
        <w:rPr>
          <w:sz w:val="20"/>
          <w:szCs w:val="20"/>
        </w:rPr>
        <w:t>заключительного этапа проектирования основной образовательной программы.</w:t>
      </w:r>
    </w:p>
    <w:p w:rsidR="00087CE6" w:rsidRPr="003D14DD" w:rsidRDefault="00087CE6" w:rsidP="00087CE6">
      <w:pPr>
        <w:numPr>
          <w:ilvl w:val="0"/>
          <w:numId w:val="25"/>
        </w:numPr>
        <w:tabs>
          <w:tab w:val="left" w:pos="993"/>
        </w:tabs>
        <w:suppressAutoHyphens/>
        <w:ind w:left="0" w:firstLine="709"/>
        <w:jc w:val="both"/>
        <w:rPr>
          <w:sz w:val="20"/>
          <w:szCs w:val="20"/>
        </w:rPr>
      </w:pPr>
      <w:r w:rsidRPr="003D14DD">
        <w:rPr>
          <w:sz w:val="20"/>
          <w:szCs w:val="20"/>
        </w:rPr>
        <w:lastRenderedPageBreak/>
        <w:t>Особенности разработки основных программ профессионального обучения и дополнительных профессиональных программ.</w:t>
      </w:r>
    </w:p>
    <w:p w:rsidR="00087CE6" w:rsidRPr="003D14DD" w:rsidRDefault="00087CE6" w:rsidP="00087CE6">
      <w:pPr>
        <w:tabs>
          <w:tab w:val="left" w:pos="993"/>
        </w:tabs>
        <w:suppressAutoHyphens/>
        <w:ind w:firstLine="709"/>
        <w:jc w:val="both"/>
        <w:rPr>
          <w:sz w:val="20"/>
          <w:szCs w:val="20"/>
        </w:rPr>
      </w:pPr>
    </w:p>
    <w:p w:rsidR="00087CE6" w:rsidRPr="003D14DD" w:rsidRDefault="00087CE6" w:rsidP="00087CE6">
      <w:pPr>
        <w:tabs>
          <w:tab w:val="left" w:pos="993"/>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Реализация образовательных программ профессионального образования и профессионального обучения</w:t>
      </w:r>
      <w:r w:rsidRPr="003D14DD">
        <w:rPr>
          <w:b/>
          <w:iCs/>
          <w:sz w:val="20"/>
          <w:szCs w:val="20"/>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 xml:space="preserve">Федеральный закон Российской Федерации от 29 декабря </w:t>
      </w:r>
      <w:smartTag w:uri="urn:schemas-microsoft-com:office:smarttags" w:element="metricconverter">
        <w:smartTagPr>
          <w:attr w:name="ProductID" w:val="2012 г"/>
        </w:smartTagPr>
        <w:r w:rsidRPr="003D14DD">
          <w:rPr>
            <w:sz w:val="20"/>
            <w:szCs w:val="20"/>
          </w:rPr>
          <w:t>2012 г</w:t>
        </w:r>
      </w:smartTag>
      <w:r w:rsidRPr="003D14DD">
        <w:rPr>
          <w:sz w:val="20"/>
          <w:szCs w:val="20"/>
        </w:rPr>
        <w:t>. № 273-ФЗ «Об образовании в Российской Федерации» об общих требованиях к реализации образовательных программ.</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 xml:space="preserve">Основные положения Порядка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3D14DD">
        <w:rPr>
          <w:sz w:val="20"/>
          <w:szCs w:val="20"/>
        </w:rPr>
        <w:t>Минобрнауки</w:t>
      </w:r>
      <w:proofErr w:type="spellEnd"/>
      <w:r w:rsidRPr="003D14DD">
        <w:rPr>
          <w:sz w:val="20"/>
          <w:szCs w:val="20"/>
        </w:rPr>
        <w:t xml:space="preserve"> России от 14.06.2013 № 464 (с изменениями и дополнениями на 28.</w:t>
      </w:r>
      <w:r w:rsidRPr="003D14DD">
        <w:rPr>
          <w:spacing w:val="2"/>
          <w:sz w:val="20"/>
          <w:szCs w:val="20"/>
          <w:shd w:val="clear" w:color="auto" w:fill="FFFFFF"/>
        </w:rPr>
        <w:t xml:space="preserve"> 08. </w:t>
      </w:r>
      <w:smartTag w:uri="urn:schemas-microsoft-com:office:smarttags" w:element="metricconverter">
        <w:smartTagPr>
          <w:attr w:name="ProductID" w:val="2020 г"/>
        </w:smartTagPr>
        <w:r w:rsidRPr="003D14DD">
          <w:rPr>
            <w:spacing w:val="2"/>
            <w:sz w:val="20"/>
            <w:szCs w:val="20"/>
            <w:shd w:val="clear" w:color="auto" w:fill="FFFFFF"/>
          </w:rPr>
          <w:t>2020 г</w:t>
        </w:r>
      </w:smartTag>
      <w:r w:rsidRPr="003D14DD">
        <w:rPr>
          <w:spacing w:val="2"/>
          <w:sz w:val="20"/>
          <w:szCs w:val="20"/>
          <w:shd w:val="clear" w:color="auto" w:fill="FFFFFF"/>
        </w:rPr>
        <w:t>.</w:t>
      </w:r>
      <w:r w:rsidRPr="003D14DD">
        <w:rPr>
          <w:sz w:val="20"/>
          <w:szCs w:val="20"/>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Лица, имеющие право осваивать образовательные программы среднего профессионального образования, особенности получения среднего профессионального образования в соответствии с индивидуальным учебным планом.</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Виды учебных занятий в образовательных организациях среднего профессионального образования.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Реализация образовательных программ среднего профессионального образования посредством сетевых форм и использования образовательных технологий, в т. ч., дистанционных, электронного обучения.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Организация образовательной деятельности при освоении образовательных программ среднего профессионального образования или их отдельных компонентов в форме практической подготовки.</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Учебный год в образовательных организациях среднего профессионального образования, каникулы обучающихся, составление расписаний учебных занятий по каждой профессии, специальности.</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Формы, периодичность, порядок проведения текущего контроля успеваемости и промежуточной аттестации обучающихся. Итоговая аттестация обучающихся в среднем профессиональном образовании.</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Особенности организации образовательной деятельности по образовательным программам среднего профессионального образования для лиц с ограниченными возможностями здоровья.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 xml:space="preserve">Основные положения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3D14DD">
        <w:rPr>
          <w:sz w:val="20"/>
          <w:szCs w:val="20"/>
        </w:rPr>
        <w:t>бакалавриата</w:t>
      </w:r>
      <w:proofErr w:type="spellEnd"/>
      <w:r w:rsidRPr="003D14DD">
        <w:rPr>
          <w:sz w:val="20"/>
          <w:szCs w:val="20"/>
        </w:rPr>
        <w:t xml:space="preserve">, программам </w:t>
      </w:r>
      <w:proofErr w:type="spellStart"/>
      <w:r w:rsidRPr="003D14DD">
        <w:rPr>
          <w:sz w:val="20"/>
          <w:szCs w:val="20"/>
        </w:rPr>
        <w:t>специалитета</w:t>
      </w:r>
      <w:proofErr w:type="spellEnd"/>
      <w:r w:rsidRPr="003D14DD">
        <w:rPr>
          <w:sz w:val="20"/>
          <w:szCs w:val="20"/>
        </w:rPr>
        <w:t xml:space="preserve">, программам магистратуры (Приказ </w:t>
      </w:r>
      <w:proofErr w:type="spellStart"/>
      <w:r w:rsidRPr="003D14DD">
        <w:rPr>
          <w:sz w:val="20"/>
          <w:szCs w:val="20"/>
        </w:rPr>
        <w:t>Минобрнауки</w:t>
      </w:r>
      <w:proofErr w:type="spellEnd"/>
      <w:r w:rsidRPr="003D14DD">
        <w:rPr>
          <w:sz w:val="20"/>
          <w:szCs w:val="20"/>
        </w:rPr>
        <w:t xml:space="preserve"> России от 05.04.2017 № 301 </w:t>
      </w:r>
      <w:r w:rsidRPr="003D14DD">
        <w:rPr>
          <w:spacing w:val="2"/>
          <w:sz w:val="20"/>
          <w:szCs w:val="20"/>
          <w:shd w:val="clear" w:color="auto" w:fill="FFFFFF"/>
        </w:rPr>
        <w:t xml:space="preserve">(с изменениями на 17. 08. </w:t>
      </w:r>
      <w:smartTag w:uri="urn:schemas-microsoft-com:office:smarttags" w:element="metricconverter">
        <w:smartTagPr>
          <w:attr w:name="ProductID" w:val="2020 г"/>
        </w:smartTagPr>
        <w:r w:rsidRPr="003D14DD">
          <w:rPr>
            <w:spacing w:val="2"/>
            <w:sz w:val="20"/>
            <w:szCs w:val="20"/>
            <w:shd w:val="clear" w:color="auto" w:fill="FFFFFF"/>
          </w:rPr>
          <w:t>2020 г</w:t>
        </w:r>
      </w:smartTag>
      <w:r w:rsidRPr="003D14DD">
        <w:rPr>
          <w:spacing w:val="2"/>
          <w:sz w:val="20"/>
          <w:szCs w:val="20"/>
          <w:shd w:val="clear" w:color="auto" w:fill="FFFFFF"/>
        </w:rPr>
        <w:t>.</w:t>
      </w:r>
      <w:r w:rsidRPr="003D14DD">
        <w:rPr>
          <w:sz w:val="20"/>
          <w:szCs w:val="20"/>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color w:val="2D2D2D"/>
          <w:spacing w:val="2"/>
          <w:sz w:val="20"/>
          <w:szCs w:val="20"/>
          <w:shd w:val="clear" w:color="auto" w:fill="FFFFFF"/>
        </w:rPr>
        <w:t xml:space="preserve">Лица, </w:t>
      </w:r>
      <w:r w:rsidRPr="003D14DD">
        <w:rPr>
          <w:sz w:val="20"/>
          <w:szCs w:val="20"/>
        </w:rPr>
        <w:t>имеющие право осваивать образовательные программы высшего образования</w:t>
      </w:r>
      <w:r w:rsidRPr="003D14DD">
        <w:rPr>
          <w:color w:val="2D2D2D"/>
          <w:spacing w:val="2"/>
          <w:sz w:val="20"/>
          <w:szCs w:val="20"/>
          <w:shd w:val="clear" w:color="auto" w:fill="FFFFFF"/>
        </w:rPr>
        <w:t>. Язык, языки получения</w:t>
      </w:r>
      <w:r w:rsidRPr="003D14DD">
        <w:rPr>
          <w:sz w:val="20"/>
          <w:szCs w:val="20"/>
        </w:rPr>
        <w:t xml:space="preserve"> высшего образования</w:t>
      </w:r>
      <w:r w:rsidRPr="003D14DD">
        <w:rPr>
          <w:color w:val="2D2D2D"/>
          <w:spacing w:val="2"/>
          <w:sz w:val="20"/>
          <w:szCs w:val="20"/>
          <w:shd w:val="clear" w:color="auto" w:fill="FFFFFF"/>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color w:val="2D2D2D"/>
          <w:spacing w:val="2"/>
          <w:sz w:val="20"/>
          <w:szCs w:val="20"/>
          <w:shd w:val="clear" w:color="auto" w:fill="FFFFFF"/>
        </w:rPr>
        <w:t xml:space="preserve">Контактная работа обучающихся с педагогическими работниками и её осуществление. Организация ускоренного обучения по </w:t>
      </w:r>
      <w:r w:rsidRPr="003D14DD">
        <w:rPr>
          <w:sz w:val="20"/>
          <w:szCs w:val="20"/>
        </w:rPr>
        <w:t>образовательным программам высшего образования</w:t>
      </w:r>
      <w:r w:rsidRPr="003D14DD">
        <w:rPr>
          <w:color w:val="2D2D2D"/>
          <w:spacing w:val="2"/>
          <w:sz w:val="20"/>
          <w:szCs w:val="20"/>
          <w:shd w:val="clear" w:color="auto" w:fill="FFFFFF"/>
        </w:rPr>
        <w:t>.</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color w:val="2D2D2D"/>
          <w:spacing w:val="2"/>
          <w:sz w:val="20"/>
          <w:szCs w:val="20"/>
          <w:shd w:val="clear" w:color="auto" w:fill="FFFFFF"/>
        </w:rPr>
        <w:t>Текущий контроль успеваемости, промежуточная аттестация обучающихся. Академическая задолженность, порядок её ликвидации. Государственная итоговая аттестация обучающийся.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 xml:space="preserve">Особенности организации образовательной деятельности </w:t>
      </w:r>
      <w:r w:rsidRPr="003D14DD">
        <w:rPr>
          <w:color w:val="2D2D2D"/>
          <w:spacing w:val="2"/>
          <w:sz w:val="20"/>
          <w:szCs w:val="20"/>
          <w:shd w:val="clear" w:color="auto" w:fill="FFFFFF"/>
        </w:rPr>
        <w:t xml:space="preserve">по </w:t>
      </w:r>
      <w:r w:rsidRPr="003D14DD">
        <w:rPr>
          <w:sz w:val="20"/>
          <w:szCs w:val="20"/>
        </w:rPr>
        <w:t>образовательным программам высшего образования для лиц с ограниченными возможностями здоровья.</w:t>
      </w:r>
    </w:p>
    <w:p w:rsidR="00087CE6" w:rsidRPr="003D14DD" w:rsidRDefault="00087CE6" w:rsidP="00087CE6">
      <w:pPr>
        <w:numPr>
          <w:ilvl w:val="0"/>
          <w:numId w:val="26"/>
        </w:numPr>
        <w:tabs>
          <w:tab w:val="left" w:pos="993"/>
        </w:tabs>
        <w:suppressAutoHyphens/>
        <w:ind w:left="0" w:firstLine="709"/>
        <w:jc w:val="both"/>
        <w:rPr>
          <w:sz w:val="20"/>
          <w:szCs w:val="20"/>
        </w:rPr>
      </w:pPr>
      <w:r w:rsidRPr="003D14DD">
        <w:rPr>
          <w:sz w:val="20"/>
          <w:szCs w:val="20"/>
        </w:rPr>
        <w:t>Порядок и особенности реализации основных программ профессионального обучения и дополнительных профессиональных программ.</w:t>
      </w:r>
    </w:p>
    <w:p w:rsidR="00087CE6" w:rsidRPr="003D14DD" w:rsidRDefault="00087CE6" w:rsidP="00087CE6">
      <w:pPr>
        <w:tabs>
          <w:tab w:val="left" w:pos="1080"/>
        </w:tabs>
        <w:suppressAutoHyphens/>
        <w:ind w:firstLine="709"/>
        <w:jc w:val="both"/>
        <w:rPr>
          <w:b/>
          <w:sz w:val="20"/>
          <w:szCs w:val="20"/>
        </w:rPr>
      </w:pPr>
    </w:p>
    <w:p w:rsidR="00087CE6" w:rsidRPr="003D14DD" w:rsidRDefault="00087CE6" w:rsidP="00087CE6">
      <w:pPr>
        <w:tabs>
          <w:tab w:val="left" w:pos="993"/>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Применение информационных технологий при проектировании и реализации образовательных программ»</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Анализ содержания понятий «и</w:t>
      </w:r>
      <w:r w:rsidRPr="003D14DD">
        <w:rPr>
          <w:bCs/>
          <w:color w:val="000000"/>
          <w:sz w:val="20"/>
          <w:szCs w:val="20"/>
        </w:rPr>
        <w:t>нформационная деятельность»,</w:t>
      </w:r>
      <w:r w:rsidRPr="003D14DD">
        <w:rPr>
          <w:sz w:val="20"/>
          <w:szCs w:val="20"/>
        </w:rPr>
        <w:t xml:space="preserve"> «</w:t>
      </w:r>
      <w:r w:rsidRPr="003D14DD">
        <w:rPr>
          <w:rStyle w:val="w"/>
          <w:bCs/>
          <w:sz w:val="20"/>
          <w:szCs w:val="20"/>
          <w:shd w:val="clear" w:color="auto" w:fill="FFFFFF"/>
        </w:rPr>
        <w:t xml:space="preserve">информатизация </w:t>
      </w:r>
      <w:r w:rsidRPr="003D14DD">
        <w:rPr>
          <w:bCs/>
          <w:sz w:val="20"/>
          <w:szCs w:val="20"/>
        </w:rPr>
        <w:t>образования</w:t>
      </w:r>
      <w:r w:rsidRPr="003D14DD">
        <w:rPr>
          <w:sz w:val="20"/>
          <w:szCs w:val="20"/>
        </w:rPr>
        <w:t>», «информационные технологии», «дистанционные образовательные технологии», «электронное обучение».</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Цель и особенности и</w:t>
      </w:r>
      <w:r w:rsidRPr="003D14DD">
        <w:rPr>
          <w:rStyle w:val="w"/>
          <w:bCs/>
          <w:sz w:val="20"/>
          <w:szCs w:val="20"/>
          <w:shd w:val="clear" w:color="auto" w:fill="FFFFFF"/>
        </w:rPr>
        <w:t xml:space="preserve">нформатизации российского </w:t>
      </w:r>
      <w:r w:rsidRPr="003D14DD">
        <w:rPr>
          <w:bCs/>
          <w:sz w:val="20"/>
          <w:szCs w:val="20"/>
        </w:rPr>
        <w:t>образования.</w:t>
      </w:r>
      <w:r w:rsidRPr="003D14DD">
        <w:rPr>
          <w:sz w:val="20"/>
          <w:szCs w:val="20"/>
        </w:rPr>
        <w:t xml:space="preserve"> </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Информационные ресурсы и информационная открытость образовательной организации</w:t>
      </w:r>
      <w:r w:rsidRPr="003D14DD">
        <w:rPr>
          <w:b/>
          <w:sz w:val="20"/>
          <w:szCs w:val="20"/>
        </w:rPr>
        <w:t xml:space="preserve"> </w:t>
      </w:r>
      <w:r w:rsidRPr="003D14DD">
        <w:rPr>
          <w:sz w:val="20"/>
          <w:szCs w:val="20"/>
        </w:rPr>
        <w:t xml:space="preserve">профессионального образования. </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Характеристика электронной информационно-образовательной среды образовательной организации профессионального образования.</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Способы участия выпускников образовательной программы «Педагогическое образование» (направленность (профиль): «Информационные технологии в образовании») в формировании электронной информационно-образовательной среды образовательной организации, в организации и применении современных информационных технологий при проектировании и реализации образовательных программ</w:t>
      </w:r>
      <w:r w:rsidRPr="003D14DD">
        <w:rPr>
          <w:b/>
          <w:sz w:val="20"/>
          <w:szCs w:val="20"/>
        </w:rPr>
        <w:t xml:space="preserve"> </w:t>
      </w:r>
      <w:r w:rsidRPr="003D14DD">
        <w:rPr>
          <w:sz w:val="20"/>
          <w:szCs w:val="20"/>
        </w:rPr>
        <w:t>профессионального образования и профессионального обучения.</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Применение информационно-телекоммуникационных сетей при опосредованном (на расстоянии) взаимодействии разработчиков образовательных программ.</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Использование при проектировании образовательных программ содержащейся в базах данных необходимой для этого информации.</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 xml:space="preserve">Применение в ходе проектирования образовательных программ информационных технологий, обеспечивающих обработку информации о содержании </w:t>
      </w:r>
      <w:r w:rsidRPr="003D14DD">
        <w:rPr>
          <w:color w:val="000000"/>
          <w:spacing w:val="3"/>
          <w:sz w:val="20"/>
          <w:szCs w:val="20"/>
        </w:rPr>
        <w:t>основных характеристик образования.</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Применение информационно-телекоммуникационных сетей на этапе согласования и экспертизы проекта основной образовательной программы.</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lastRenderedPageBreak/>
        <w:t>Создание в образовательной организации</w:t>
      </w:r>
      <w:r w:rsidRPr="003D14DD">
        <w:rPr>
          <w:b/>
          <w:sz w:val="20"/>
          <w:szCs w:val="20"/>
        </w:rPr>
        <w:t xml:space="preserve"> </w:t>
      </w:r>
      <w:r w:rsidRPr="003D14DD">
        <w:rPr>
          <w:sz w:val="20"/>
          <w:szCs w:val="20"/>
        </w:rPr>
        <w:t>профессионального образования условий для функционирования электронной информационно-образовательной среды, обеспечивающей освоение обучающимися основной образовательной программы.</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Применение информационных технологий в контактной работе с обучающимися и в их самостоятельной работе.</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 xml:space="preserve">Применение информационных технологий лицами, осваивающими основную образовательную программу высшего образования в форме самообразования. </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Применение</w:t>
      </w:r>
      <w:r w:rsidRPr="003D14DD">
        <w:rPr>
          <w:spacing w:val="2"/>
          <w:sz w:val="20"/>
          <w:szCs w:val="20"/>
          <w:shd w:val="clear" w:color="auto" w:fill="FFFFFF"/>
        </w:rPr>
        <w:t xml:space="preserve"> сетевой формы реализации </w:t>
      </w:r>
      <w:r w:rsidRPr="003D14DD">
        <w:rPr>
          <w:sz w:val="20"/>
          <w:szCs w:val="20"/>
        </w:rPr>
        <w:t>основной образовательной программы высшего образования.</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pacing w:val="2"/>
          <w:sz w:val="20"/>
          <w:szCs w:val="20"/>
          <w:shd w:val="clear" w:color="auto" w:fill="FFFFFF"/>
        </w:rPr>
        <w:t xml:space="preserve">Использование </w:t>
      </w:r>
      <w:r w:rsidRPr="003D14DD">
        <w:rPr>
          <w:sz w:val="20"/>
          <w:szCs w:val="20"/>
        </w:rPr>
        <w:t>информационных технологий</w:t>
      </w:r>
      <w:r w:rsidRPr="003D14DD">
        <w:rPr>
          <w:spacing w:val="2"/>
          <w:sz w:val="20"/>
          <w:szCs w:val="20"/>
          <w:shd w:val="clear" w:color="auto" w:fill="FFFFFF"/>
        </w:rPr>
        <w:t xml:space="preserve"> при организации ускоренного обучения по индивидуальному учебному плану.</w:t>
      </w:r>
    </w:p>
    <w:p w:rsidR="00087CE6" w:rsidRPr="003D14DD" w:rsidRDefault="00087CE6" w:rsidP="00087CE6">
      <w:pPr>
        <w:pStyle w:val="afffc"/>
        <w:numPr>
          <w:ilvl w:val="0"/>
          <w:numId w:val="27"/>
        </w:numPr>
        <w:tabs>
          <w:tab w:val="left" w:pos="1080"/>
        </w:tabs>
        <w:suppressAutoHyphens/>
        <w:ind w:left="0" w:firstLine="709"/>
        <w:jc w:val="both"/>
        <w:rPr>
          <w:sz w:val="20"/>
          <w:szCs w:val="20"/>
        </w:rPr>
      </w:pPr>
      <w:r w:rsidRPr="003D14DD">
        <w:rPr>
          <w:sz w:val="20"/>
          <w:szCs w:val="20"/>
        </w:rPr>
        <w:t>Особенности применения информационных технологий</w:t>
      </w:r>
      <w:r w:rsidRPr="003D14DD">
        <w:rPr>
          <w:spacing w:val="2"/>
          <w:sz w:val="20"/>
          <w:szCs w:val="20"/>
          <w:shd w:val="clear" w:color="auto" w:fill="FFFFFF"/>
        </w:rPr>
        <w:t xml:space="preserve"> </w:t>
      </w:r>
      <w:r w:rsidRPr="003D14DD">
        <w:rPr>
          <w:sz w:val="20"/>
          <w:szCs w:val="20"/>
        </w:rPr>
        <w:t>для реализации основной образовательной программы высшего образования лицами с ограниченными возможностями здоровья.</w:t>
      </w:r>
    </w:p>
    <w:p w:rsidR="00087CE6" w:rsidRPr="003D14DD" w:rsidRDefault="00087CE6" w:rsidP="00087CE6">
      <w:pPr>
        <w:suppressAutoHyphens/>
        <w:ind w:firstLine="709"/>
        <w:jc w:val="both"/>
        <w:rPr>
          <w:b/>
          <w:sz w:val="20"/>
          <w:szCs w:val="20"/>
        </w:rPr>
      </w:pPr>
    </w:p>
    <w:p w:rsidR="00087CE6" w:rsidRPr="003D14DD" w:rsidRDefault="00087CE6" w:rsidP="00087CE6">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87CE6" w:rsidRPr="003D14DD" w:rsidRDefault="00087CE6" w:rsidP="00087CE6">
      <w:pPr>
        <w:suppressAutoHyphens/>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087CE6" w:rsidRPr="003D14DD" w:rsidTr="004D69F2">
        <w:trPr>
          <w:trHeight w:val="190"/>
          <w:tblHeader/>
        </w:trPr>
        <w:tc>
          <w:tcPr>
            <w:tcW w:w="0" w:type="auto"/>
            <w:vMerge w:val="restart"/>
            <w:vAlign w:val="center"/>
          </w:tcPr>
          <w:p w:rsidR="00087CE6" w:rsidRPr="003D14DD" w:rsidRDefault="00087CE6" w:rsidP="004D69F2">
            <w:pPr>
              <w:jc w:val="center"/>
              <w:rPr>
                <w:b/>
                <w:sz w:val="20"/>
                <w:szCs w:val="20"/>
              </w:rPr>
            </w:pPr>
            <w:r w:rsidRPr="003D14DD">
              <w:rPr>
                <w:b/>
                <w:sz w:val="20"/>
                <w:szCs w:val="20"/>
              </w:rPr>
              <w:t>Виды контактной</w:t>
            </w:r>
          </w:p>
          <w:p w:rsidR="00087CE6" w:rsidRPr="003D14DD" w:rsidRDefault="00087CE6" w:rsidP="004D69F2">
            <w:pPr>
              <w:jc w:val="center"/>
              <w:rPr>
                <w:b/>
                <w:sz w:val="20"/>
                <w:szCs w:val="20"/>
              </w:rPr>
            </w:pPr>
            <w:r w:rsidRPr="003D14DD">
              <w:rPr>
                <w:b/>
                <w:sz w:val="20"/>
                <w:szCs w:val="20"/>
              </w:rPr>
              <w:t xml:space="preserve">работы </w:t>
            </w:r>
          </w:p>
        </w:tc>
        <w:tc>
          <w:tcPr>
            <w:tcW w:w="5870" w:type="dxa"/>
            <w:gridSpan w:val="2"/>
          </w:tcPr>
          <w:p w:rsidR="00087CE6" w:rsidRPr="003D14DD" w:rsidRDefault="00087CE6"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087CE6" w:rsidRPr="003D14DD" w:rsidRDefault="00087CE6" w:rsidP="004D69F2">
            <w:pPr>
              <w:jc w:val="center"/>
              <w:rPr>
                <w:b/>
                <w:sz w:val="20"/>
                <w:szCs w:val="20"/>
              </w:rPr>
            </w:pPr>
            <w:r w:rsidRPr="003D14DD">
              <w:rPr>
                <w:b/>
                <w:sz w:val="20"/>
                <w:szCs w:val="20"/>
              </w:rPr>
              <w:t xml:space="preserve">Контактная работа </w:t>
            </w:r>
          </w:p>
          <w:p w:rsidR="00087CE6" w:rsidRPr="003D14DD" w:rsidRDefault="00087CE6"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087CE6" w:rsidRPr="003D14DD" w:rsidTr="004D69F2">
        <w:trPr>
          <w:trHeight w:val="577"/>
          <w:tblHeader/>
        </w:trPr>
        <w:tc>
          <w:tcPr>
            <w:tcW w:w="0" w:type="auto"/>
            <w:vMerge/>
          </w:tcPr>
          <w:p w:rsidR="00087CE6" w:rsidRPr="003D14DD" w:rsidRDefault="00087CE6" w:rsidP="004D69F2">
            <w:pPr>
              <w:jc w:val="center"/>
              <w:rPr>
                <w:sz w:val="20"/>
                <w:szCs w:val="20"/>
              </w:rPr>
            </w:pPr>
          </w:p>
        </w:tc>
        <w:tc>
          <w:tcPr>
            <w:tcW w:w="3177" w:type="dxa"/>
          </w:tcPr>
          <w:p w:rsidR="00087CE6" w:rsidRPr="003D14DD" w:rsidRDefault="00087CE6"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087CE6" w:rsidRPr="003D14DD" w:rsidRDefault="00087CE6"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087CE6" w:rsidRPr="003D14DD" w:rsidRDefault="00087CE6"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087CE6" w:rsidRPr="003D14DD" w:rsidRDefault="00087CE6" w:rsidP="004D69F2">
            <w:pPr>
              <w:jc w:val="center"/>
              <w:rPr>
                <w:sz w:val="20"/>
                <w:szCs w:val="20"/>
              </w:rPr>
            </w:pPr>
          </w:p>
        </w:tc>
      </w:tr>
      <w:tr w:rsidR="00087CE6" w:rsidRPr="003D14DD" w:rsidTr="004D69F2">
        <w:trPr>
          <w:trHeight w:val="171"/>
          <w:tblHeader/>
        </w:trPr>
        <w:tc>
          <w:tcPr>
            <w:tcW w:w="0" w:type="auto"/>
          </w:tcPr>
          <w:p w:rsidR="00087CE6" w:rsidRPr="003D14DD" w:rsidRDefault="00087CE6" w:rsidP="004D69F2">
            <w:pPr>
              <w:jc w:val="center"/>
              <w:rPr>
                <w:sz w:val="20"/>
                <w:szCs w:val="20"/>
              </w:rPr>
            </w:pPr>
            <w:r w:rsidRPr="003D14DD">
              <w:rPr>
                <w:sz w:val="20"/>
                <w:szCs w:val="20"/>
              </w:rPr>
              <w:t>1</w:t>
            </w:r>
          </w:p>
        </w:tc>
        <w:tc>
          <w:tcPr>
            <w:tcW w:w="3177" w:type="dxa"/>
          </w:tcPr>
          <w:p w:rsidR="00087CE6" w:rsidRPr="003D14DD" w:rsidRDefault="00087CE6" w:rsidP="004D69F2">
            <w:pPr>
              <w:jc w:val="center"/>
              <w:rPr>
                <w:sz w:val="20"/>
                <w:szCs w:val="20"/>
              </w:rPr>
            </w:pPr>
            <w:r w:rsidRPr="003D14DD">
              <w:rPr>
                <w:sz w:val="20"/>
                <w:szCs w:val="20"/>
              </w:rPr>
              <w:t>2</w:t>
            </w:r>
          </w:p>
        </w:tc>
        <w:tc>
          <w:tcPr>
            <w:tcW w:w="2693" w:type="dxa"/>
          </w:tcPr>
          <w:p w:rsidR="00087CE6" w:rsidRPr="003D14DD" w:rsidRDefault="00087CE6" w:rsidP="004D69F2">
            <w:pPr>
              <w:jc w:val="center"/>
              <w:rPr>
                <w:sz w:val="20"/>
                <w:szCs w:val="20"/>
              </w:rPr>
            </w:pPr>
            <w:r w:rsidRPr="003D14DD">
              <w:rPr>
                <w:sz w:val="20"/>
                <w:szCs w:val="20"/>
              </w:rPr>
              <w:t>3</w:t>
            </w:r>
          </w:p>
        </w:tc>
        <w:tc>
          <w:tcPr>
            <w:tcW w:w="2091" w:type="dxa"/>
          </w:tcPr>
          <w:p w:rsidR="00087CE6" w:rsidRPr="003D14DD" w:rsidRDefault="00087CE6" w:rsidP="004D69F2">
            <w:pPr>
              <w:jc w:val="center"/>
              <w:rPr>
                <w:sz w:val="20"/>
                <w:szCs w:val="20"/>
              </w:rPr>
            </w:pPr>
            <w:r w:rsidRPr="003D14DD">
              <w:rPr>
                <w:sz w:val="20"/>
                <w:szCs w:val="20"/>
              </w:rPr>
              <w:t>4</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Лекционного типа (лекции)</w:t>
            </w:r>
          </w:p>
        </w:tc>
        <w:tc>
          <w:tcPr>
            <w:tcW w:w="3177" w:type="dxa"/>
            <w:vAlign w:val="center"/>
          </w:tcPr>
          <w:p w:rsidR="00087CE6" w:rsidRPr="003D14DD" w:rsidRDefault="00087CE6" w:rsidP="004D69F2">
            <w:pPr>
              <w:jc w:val="center"/>
              <w:rPr>
                <w:sz w:val="20"/>
                <w:szCs w:val="20"/>
              </w:rPr>
            </w:pPr>
            <w:r w:rsidRPr="003D14DD">
              <w:rPr>
                <w:sz w:val="20"/>
                <w:szCs w:val="20"/>
              </w:rPr>
              <w:t>4</w:t>
            </w:r>
          </w:p>
        </w:tc>
        <w:tc>
          <w:tcPr>
            <w:tcW w:w="2693" w:type="dxa"/>
            <w:vAlign w:val="center"/>
          </w:tcPr>
          <w:p w:rsidR="00087CE6" w:rsidRPr="003D14DD" w:rsidRDefault="00087CE6" w:rsidP="004D69F2">
            <w:pPr>
              <w:jc w:val="center"/>
              <w:rPr>
                <w:i/>
                <w:sz w:val="20"/>
                <w:szCs w:val="20"/>
              </w:rPr>
            </w:pPr>
            <w:r w:rsidRPr="003D14DD">
              <w:rPr>
                <w:i/>
                <w:sz w:val="20"/>
                <w:szCs w:val="20"/>
              </w:rPr>
              <w:t>-</w:t>
            </w:r>
          </w:p>
        </w:tc>
        <w:tc>
          <w:tcPr>
            <w:tcW w:w="2091" w:type="dxa"/>
            <w:vAlign w:val="center"/>
          </w:tcPr>
          <w:p w:rsidR="00087CE6" w:rsidRPr="003D14DD" w:rsidRDefault="00087CE6" w:rsidP="004D69F2">
            <w:pPr>
              <w:jc w:val="center"/>
              <w:rPr>
                <w:b/>
                <w:sz w:val="20"/>
                <w:szCs w:val="20"/>
              </w:rPr>
            </w:pPr>
            <w:r w:rsidRPr="003D14DD">
              <w:rPr>
                <w:b/>
                <w:sz w:val="20"/>
                <w:szCs w:val="20"/>
              </w:rPr>
              <w:t>4</w:t>
            </w:r>
          </w:p>
          <w:p w:rsidR="00087CE6" w:rsidRPr="003D14DD" w:rsidRDefault="00087CE6" w:rsidP="004D69F2">
            <w:pPr>
              <w:jc w:val="center"/>
              <w:rPr>
                <w:b/>
                <w:sz w:val="20"/>
                <w:szCs w:val="20"/>
              </w:rPr>
            </w:pPr>
          </w:p>
        </w:tc>
      </w:tr>
      <w:tr w:rsidR="00087CE6" w:rsidRPr="003D14DD" w:rsidTr="004D69F2">
        <w:trPr>
          <w:trHeight w:val="337"/>
        </w:trPr>
        <w:tc>
          <w:tcPr>
            <w:tcW w:w="0" w:type="auto"/>
          </w:tcPr>
          <w:p w:rsidR="00087CE6" w:rsidRPr="003D14DD" w:rsidRDefault="00087CE6" w:rsidP="004D69F2">
            <w:pPr>
              <w:rPr>
                <w:b/>
                <w:sz w:val="20"/>
                <w:szCs w:val="20"/>
              </w:rPr>
            </w:pPr>
            <w:r w:rsidRPr="003D14DD">
              <w:rPr>
                <w:b/>
                <w:sz w:val="20"/>
                <w:szCs w:val="20"/>
              </w:rPr>
              <w:t>Семинарского типа</w:t>
            </w:r>
          </w:p>
          <w:p w:rsidR="00087CE6" w:rsidRPr="003D14DD" w:rsidRDefault="00087CE6" w:rsidP="004D69F2">
            <w:pPr>
              <w:rPr>
                <w:b/>
                <w:sz w:val="20"/>
                <w:szCs w:val="20"/>
              </w:rPr>
            </w:pPr>
            <w:r w:rsidRPr="003D14DD">
              <w:rPr>
                <w:b/>
                <w:sz w:val="20"/>
                <w:szCs w:val="20"/>
              </w:rPr>
              <w:t>(семинар дискуссия)</w:t>
            </w:r>
          </w:p>
          <w:p w:rsidR="00087CE6" w:rsidRPr="003D14DD" w:rsidRDefault="00087CE6" w:rsidP="004D69F2">
            <w:pPr>
              <w:rPr>
                <w:b/>
                <w:sz w:val="20"/>
                <w:szCs w:val="20"/>
              </w:rPr>
            </w:pPr>
          </w:p>
        </w:tc>
        <w:tc>
          <w:tcPr>
            <w:tcW w:w="3177" w:type="dxa"/>
            <w:vAlign w:val="center"/>
          </w:tcPr>
          <w:p w:rsidR="00087CE6" w:rsidRPr="003D14DD" w:rsidRDefault="00087CE6" w:rsidP="004D69F2">
            <w:pPr>
              <w:jc w:val="center"/>
              <w:rPr>
                <w:sz w:val="20"/>
                <w:szCs w:val="20"/>
              </w:rPr>
            </w:pPr>
            <w:r w:rsidRPr="003D14DD">
              <w:rPr>
                <w:sz w:val="20"/>
                <w:szCs w:val="20"/>
              </w:rPr>
              <w:t>-</w:t>
            </w:r>
          </w:p>
        </w:tc>
        <w:tc>
          <w:tcPr>
            <w:tcW w:w="2693" w:type="dxa"/>
            <w:vAlign w:val="center"/>
          </w:tcPr>
          <w:p w:rsidR="00087CE6" w:rsidRPr="003D14DD" w:rsidRDefault="00087CE6" w:rsidP="004D69F2">
            <w:pPr>
              <w:jc w:val="center"/>
              <w:rPr>
                <w:sz w:val="20"/>
                <w:szCs w:val="20"/>
              </w:rPr>
            </w:pPr>
            <w:r w:rsidRPr="003D14DD">
              <w:rPr>
                <w:sz w:val="20"/>
                <w:szCs w:val="20"/>
              </w:rPr>
              <w:t>-</w:t>
            </w:r>
          </w:p>
        </w:tc>
        <w:tc>
          <w:tcPr>
            <w:tcW w:w="2091" w:type="dxa"/>
            <w:vAlign w:val="center"/>
          </w:tcPr>
          <w:p w:rsidR="00087CE6" w:rsidRPr="003D14DD" w:rsidRDefault="00087CE6" w:rsidP="004D69F2">
            <w:pPr>
              <w:jc w:val="center"/>
              <w:rPr>
                <w:b/>
                <w:sz w:val="20"/>
                <w:szCs w:val="20"/>
              </w:rPr>
            </w:pPr>
            <w:r w:rsidRPr="003D14DD">
              <w:rPr>
                <w:b/>
                <w:sz w:val="20"/>
                <w:szCs w:val="20"/>
              </w:rPr>
              <w:t>-</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Семинарского типа</w:t>
            </w:r>
          </w:p>
          <w:p w:rsidR="00087CE6" w:rsidRPr="003D14DD" w:rsidRDefault="00087CE6" w:rsidP="004D69F2">
            <w:pPr>
              <w:rPr>
                <w:b/>
                <w:sz w:val="20"/>
                <w:szCs w:val="20"/>
              </w:rPr>
            </w:pPr>
            <w:r w:rsidRPr="003D14DD">
              <w:rPr>
                <w:b/>
                <w:sz w:val="20"/>
                <w:szCs w:val="20"/>
              </w:rPr>
              <w:t>(практические занятия)</w:t>
            </w:r>
          </w:p>
        </w:tc>
        <w:tc>
          <w:tcPr>
            <w:tcW w:w="3177" w:type="dxa"/>
            <w:vAlign w:val="center"/>
          </w:tcPr>
          <w:p w:rsidR="00087CE6" w:rsidRPr="003D14DD" w:rsidRDefault="00087CE6" w:rsidP="004D69F2">
            <w:pPr>
              <w:jc w:val="center"/>
              <w:rPr>
                <w:sz w:val="20"/>
                <w:szCs w:val="20"/>
              </w:rPr>
            </w:pPr>
            <w:r w:rsidRPr="003D14DD">
              <w:rPr>
                <w:sz w:val="20"/>
                <w:szCs w:val="20"/>
              </w:rPr>
              <w:t>-</w:t>
            </w:r>
          </w:p>
        </w:tc>
        <w:tc>
          <w:tcPr>
            <w:tcW w:w="2693" w:type="dxa"/>
            <w:vAlign w:val="center"/>
          </w:tcPr>
          <w:p w:rsidR="00087CE6" w:rsidRPr="003D14DD" w:rsidRDefault="00087CE6" w:rsidP="004D69F2">
            <w:pPr>
              <w:jc w:val="center"/>
              <w:rPr>
                <w:sz w:val="20"/>
                <w:szCs w:val="20"/>
              </w:rPr>
            </w:pPr>
            <w:r w:rsidRPr="003D14DD">
              <w:rPr>
                <w:sz w:val="20"/>
                <w:szCs w:val="20"/>
              </w:rPr>
              <w:t>10</w:t>
            </w:r>
          </w:p>
        </w:tc>
        <w:tc>
          <w:tcPr>
            <w:tcW w:w="2091" w:type="dxa"/>
            <w:vAlign w:val="center"/>
          </w:tcPr>
          <w:p w:rsidR="00087CE6" w:rsidRPr="003D14DD" w:rsidRDefault="00087CE6" w:rsidP="004D69F2">
            <w:pPr>
              <w:jc w:val="center"/>
              <w:rPr>
                <w:b/>
                <w:sz w:val="20"/>
                <w:szCs w:val="20"/>
              </w:rPr>
            </w:pPr>
            <w:r w:rsidRPr="003D14DD">
              <w:rPr>
                <w:b/>
                <w:sz w:val="20"/>
                <w:szCs w:val="20"/>
              </w:rPr>
              <w:t>10</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Семинарского типа</w:t>
            </w:r>
          </w:p>
          <w:p w:rsidR="00087CE6" w:rsidRPr="003D14DD" w:rsidRDefault="00087CE6" w:rsidP="004D69F2">
            <w:pPr>
              <w:rPr>
                <w:b/>
                <w:sz w:val="20"/>
                <w:szCs w:val="20"/>
              </w:rPr>
            </w:pPr>
            <w:r w:rsidRPr="003D14DD">
              <w:rPr>
                <w:b/>
                <w:sz w:val="20"/>
                <w:szCs w:val="20"/>
              </w:rPr>
              <w:t>(курсовое проектирование (работа))</w:t>
            </w:r>
          </w:p>
        </w:tc>
        <w:tc>
          <w:tcPr>
            <w:tcW w:w="3177" w:type="dxa"/>
            <w:vAlign w:val="center"/>
          </w:tcPr>
          <w:p w:rsidR="00087CE6" w:rsidRPr="003D14DD" w:rsidRDefault="00087CE6" w:rsidP="004D69F2">
            <w:pPr>
              <w:jc w:val="center"/>
              <w:rPr>
                <w:sz w:val="20"/>
                <w:szCs w:val="20"/>
              </w:rPr>
            </w:pPr>
            <w:r w:rsidRPr="003D14DD">
              <w:rPr>
                <w:sz w:val="20"/>
                <w:szCs w:val="20"/>
              </w:rPr>
              <w:t>-</w:t>
            </w:r>
          </w:p>
        </w:tc>
        <w:tc>
          <w:tcPr>
            <w:tcW w:w="2693" w:type="dxa"/>
            <w:vAlign w:val="center"/>
          </w:tcPr>
          <w:p w:rsidR="00087CE6" w:rsidRPr="003D14DD" w:rsidRDefault="00087CE6" w:rsidP="004D69F2">
            <w:pPr>
              <w:jc w:val="center"/>
              <w:rPr>
                <w:sz w:val="20"/>
                <w:szCs w:val="20"/>
              </w:rPr>
            </w:pPr>
            <w:r w:rsidRPr="003D14DD">
              <w:rPr>
                <w:sz w:val="20"/>
                <w:szCs w:val="20"/>
              </w:rPr>
              <w:t>-</w:t>
            </w:r>
          </w:p>
        </w:tc>
        <w:tc>
          <w:tcPr>
            <w:tcW w:w="2091" w:type="dxa"/>
            <w:vAlign w:val="center"/>
          </w:tcPr>
          <w:p w:rsidR="00087CE6" w:rsidRPr="003D14DD" w:rsidRDefault="00087CE6" w:rsidP="004D69F2">
            <w:pPr>
              <w:jc w:val="center"/>
              <w:rPr>
                <w:sz w:val="20"/>
                <w:szCs w:val="20"/>
              </w:rPr>
            </w:pPr>
            <w:r w:rsidRPr="003D14DD">
              <w:rPr>
                <w:sz w:val="20"/>
                <w:szCs w:val="20"/>
              </w:rPr>
              <w:t>-</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Семинарского типа</w:t>
            </w:r>
          </w:p>
          <w:p w:rsidR="00087CE6" w:rsidRPr="003D14DD" w:rsidRDefault="00087CE6" w:rsidP="004D69F2">
            <w:pPr>
              <w:rPr>
                <w:b/>
                <w:sz w:val="20"/>
                <w:szCs w:val="20"/>
              </w:rPr>
            </w:pPr>
            <w:r w:rsidRPr="003D14DD">
              <w:rPr>
                <w:b/>
                <w:sz w:val="20"/>
                <w:szCs w:val="20"/>
              </w:rPr>
              <w:t>(лабораторные работы)</w:t>
            </w:r>
          </w:p>
        </w:tc>
        <w:tc>
          <w:tcPr>
            <w:tcW w:w="3177" w:type="dxa"/>
            <w:vAlign w:val="center"/>
          </w:tcPr>
          <w:p w:rsidR="00087CE6" w:rsidRPr="003D14DD" w:rsidRDefault="00087CE6" w:rsidP="004D69F2">
            <w:pPr>
              <w:jc w:val="center"/>
              <w:rPr>
                <w:sz w:val="20"/>
                <w:szCs w:val="20"/>
              </w:rPr>
            </w:pPr>
            <w:r w:rsidRPr="003D14DD">
              <w:rPr>
                <w:sz w:val="20"/>
                <w:szCs w:val="20"/>
              </w:rPr>
              <w:t>-</w:t>
            </w:r>
          </w:p>
        </w:tc>
        <w:tc>
          <w:tcPr>
            <w:tcW w:w="2693" w:type="dxa"/>
            <w:vAlign w:val="center"/>
          </w:tcPr>
          <w:p w:rsidR="00087CE6" w:rsidRPr="003D14DD" w:rsidRDefault="00087CE6" w:rsidP="004D69F2">
            <w:pPr>
              <w:jc w:val="center"/>
              <w:rPr>
                <w:sz w:val="20"/>
                <w:szCs w:val="20"/>
              </w:rPr>
            </w:pPr>
            <w:r w:rsidRPr="003D14DD">
              <w:rPr>
                <w:sz w:val="20"/>
                <w:szCs w:val="20"/>
              </w:rPr>
              <w:t>-</w:t>
            </w:r>
          </w:p>
        </w:tc>
        <w:tc>
          <w:tcPr>
            <w:tcW w:w="2091" w:type="dxa"/>
            <w:vAlign w:val="center"/>
          </w:tcPr>
          <w:p w:rsidR="00087CE6" w:rsidRPr="003D14DD" w:rsidRDefault="00087CE6" w:rsidP="004D69F2">
            <w:pPr>
              <w:jc w:val="center"/>
              <w:rPr>
                <w:sz w:val="20"/>
                <w:szCs w:val="20"/>
              </w:rPr>
            </w:pPr>
            <w:r w:rsidRPr="003D14DD">
              <w:rPr>
                <w:sz w:val="20"/>
                <w:szCs w:val="20"/>
              </w:rPr>
              <w:t>-</w:t>
            </w:r>
          </w:p>
        </w:tc>
      </w:tr>
      <w:tr w:rsidR="00087CE6" w:rsidRPr="003D14DD" w:rsidTr="004D69F2">
        <w:tc>
          <w:tcPr>
            <w:tcW w:w="0" w:type="auto"/>
          </w:tcPr>
          <w:p w:rsidR="00087CE6" w:rsidRPr="003D14DD" w:rsidRDefault="00087CE6" w:rsidP="004D69F2">
            <w:pPr>
              <w:rPr>
                <w:b/>
                <w:sz w:val="20"/>
                <w:szCs w:val="20"/>
              </w:rPr>
            </w:pPr>
            <w:r w:rsidRPr="003D14DD">
              <w:rPr>
                <w:b/>
                <w:sz w:val="20"/>
                <w:szCs w:val="20"/>
              </w:rPr>
              <w:t>Промежуточная аттестация (экзамен)</w:t>
            </w:r>
          </w:p>
        </w:tc>
        <w:tc>
          <w:tcPr>
            <w:tcW w:w="3177" w:type="dxa"/>
            <w:vAlign w:val="center"/>
          </w:tcPr>
          <w:p w:rsidR="00087CE6" w:rsidRPr="003D14DD" w:rsidRDefault="00087CE6" w:rsidP="004D69F2">
            <w:pPr>
              <w:jc w:val="center"/>
              <w:rPr>
                <w:sz w:val="20"/>
                <w:szCs w:val="20"/>
              </w:rPr>
            </w:pPr>
            <w:r w:rsidRPr="003D14DD">
              <w:rPr>
                <w:sz w:val="20"/>
                <w:szCs w:val="20"/>
              </w:rPr>
              <w:t>2,2</w:t>
            </w:r>
          </w:p>
        </w:tc>
        <w:tc>
          <w:tcPr>
            <w:tcW w:w="2693" w:type="dxa"/>
            <w:vAlign w:val="center"/>
          </w:tcPr>
          <w:p w:rsidR="00087CE6" w:rsidRPr="003D14DD" w:rsidRDefault="00087CE6" w:rsidP="004D69F2">
            <w:pPr>
              <w:jc w:val="center"/>
              <w:rPr>
                <w:sz w:val="20"/>
                <w:szCs w:val="20"/>
              </w:rPr>
            </w:pPr>
            <w:r w:rsidRPr="003D14DD">
              <w:rPr>
                <w:sz w:val="20"/>
                <w:szCs w:val="20"/>
              </w:rPr>
              <w:t>-</w:t>
            </w:r>
          </w:p>
        </w:tc>
        <w:tc>
          <w:tcPr>
            <w:tcW w:w="2091" w:type="dxa"/>
            <w:vAlign w:val="center"/>
          </w:tcPr>
          <w:p w:rsidR="00087CE6" w:rsidRPr="003D14DD" w:rsidRDefault="00087CE6" w:rsidP="004D69F2">
            <w:pPr>
              <w:jc w:val="center"/>
              <w:rPr>
                <w:b/>
                <w:sz w:val="20"/>
                <w:szCs w:val="20"/>
              </w:rPr>
            </w:pPr>
            <w:r w:rsidRPr="003D14DD">
              <w:rPr>
                <w:b/>
                <w:sz w:val="20"/>
                <w:szCs w:val="20"/>
              </w:rPr>
              <w:t>2,2</w:t>
            </w:r>
          </w:p>
        </w:tc>
      </w:tr>
      <w:tr w:rsidR="00087CE6" w:rsidRPr="003D14DD" w:rsidTr="004D69F2">
        <w:trPr>
          <w:trHeight w:val="160"/>
        </w:trPr>
        <w:tc>
          <w:tcPr>
            <w:tcW w:w="0" w:type="auto"/>
            <w:vAlign w:val="center"/>
          </w:tcPr>
          <w:p w:rsidR="00087CE6" w:rsidRPr="003D14DD" w:rsidRDefault="00087CE6" w:rsidP="004D69F2">
            <w:pPr>
              <w:jc w:val="center"/>
              <w:rPr>
                <w:sz w:val="20"/>
                <w:szCs w:val="20"/>
              </w:rPr>
            </w:pPr>
            <w:r w:rsidRPr="003D14DD">
              <w:rPr>
                <w:sz w:val="20"/>
                <w:szCs w:val="20"/>
              </w:rPr>
              <w:t xml:space="preserve">Итого </w:t>
            </w:r>
          </w:p>
        </w:tc>
        <w:tc>
          <w:tcPr>
            <w:tcW w:w="3177" w:type="dxa"/>
            <w:vAlign w:val="center"/>
          </w:tcPr>
          <w:p w:rsidR="00087CE6" w:rsidRPr="003D14DD" w:rsidRDefault="00087CE6" w:rsidP="004D69F2">
            <w:pPr>
              <w:jc w:val="center"/>
              <w:rPr>
                <w:sz w:val="20"/>
                <w:szCs w:val="20"/>
              </w:rPr>
            </w:pPr>
            <w:r w:rsidRPr="003D14DD">
              <w:rPr>
                <w:sz w:val="20"/>
                <w:szCs w:val="20"/>
              </w:rPr>
              <w:t>6,2</w:t>
            </w:r>
          </w:p>
        </w:tc>
        <w:tc>
          <w:tcPr>
            <w:tcW w:w="2693" w:type="dxa"/>
            <w:vAlign w:val="center"/>
          </w:tcPr>
          <w:p w:rsidR="00087CE6" w:rsidRPr="003D14DD" w:rsidRDefault="00087CE6" w:rsidP="004D69F2">
            <w:pPr>
              <w:jc w:val="center"/>
              <w:rPr>
                <w:sz w:val="20"/>
                <w:szCs w:val="20"/>
              </w:rPr>
            </w:pPr>
            <w:r w:rsidRPr="003D14DD">
              <w:rPr>
                <w:sz w:val="20"/>
                <w:szCs w:val="20"/>
              </w:rPr>
              <w:t>10</w:t>
            </w:r>
          </w:p>
        </w:tc>
        <w:tc>
          <w:tcPr>
            <w:tcW w:w="2091" w:type="dxa"/>
            <w:vAlign w:val="center"/>
          </w:tcPr>
          <w:p w:rsidR="00087CE6" w:rsidRPr="003D14DD" w:rsidRDefault="00087CE6" w:rsidP="004D69F2">
            <w:pPr>
              <w:jc w:val="center"/>
              <w:rPr>
                <w:b/>
                <w:sz w:val="20"/>
                <w:szCs w:val="20"/>
              </w:rPr>
            </w:pPr>
            <w:r w:rsidRPr="003D14DD">
              <w:rPr>
                <w:b/>
                <w:sz w:val="20"/>
                <w:szCs w:val="20"/>
              </w:rPr>
              <w:t>16,2</w:t>
            </w:r>
          </w:p>
        </w:tc>
      </w:tr>
    </w:tbl>
    <w:p w:rsidR="00087CE6" w:rsidRPr="003D14DD" w:rsidRDefault="00087CE6" w:rsidP="00087CE6">
      <w:pPr>
        <w:suppressAutoHyphens/>
        <w:rPr>
          <w:b/>
          <w:bCs/>
          <w:sz w:val="20"/>
          <w:szCs w:val="20"/>
        </w:rPr>
      </w:pPr>
    </w:p>
    <w:p w:rsidR="00087CE6" w:rsidRPr="003D14DD" w:rsidRDefault="00087CE6" w:rsidP="00087CE6">
      <w:pPr>
        <w:suppressAutoHyphens/>
        <w:ind w:firstLine="709"/>
        <w:jc w:val="both"/>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- 38 %</w:t>
      </w:r>
    </w:p>
    <w:p w:rsidR="00087CE6" w:rsidRPr="003D14DD" w:rsidRDefault="00087CE6" w:rsidP="00087CE6">
      <w:pPr>
        <w:suppressAutoHyphens/>
        <w:ind w:firstLine="709"/>
        <w:jc w:val="both"/>
        <w:rPr>
          <w:i/>
          <w:sz w:val="20"/>
          <w:szCs w:val="20"/>
        </w:rPr>
      </w:pPr>
    </w:p>
    <w:p w:rsidR="00087CE6" w:rsidRPr="003D14DD" w:rsidRDefault="00087CE6" w:rsidP="00087CE6">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087CE6" w:rsidRPr="003D14DD" w:rsidRDefault="00087CE6" w:rsidP="00087CE6">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087CE6" w:rsidRPr="003D14DD" w:rsidRDefault="00087CE6" w:rsidP="00087CE6">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087CE6" w:rsidRPr="003D14DD" w:rsidRDefault="00087CE6" w:rsidP="00087CE6">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087CE6" w:rsidRPr="003D14DD" w:rsidRDefault="00087CE6" w:rsidP="00087CE6">
      <w:pPr>
        <w:shd w:val="clear" w:color="auto" w:fill="FFFFFF"/>
        <w:ind w:firstLine="709"/>
        <w:jc w:val="both"/>
        <w:rPr>
          <w:sz w:val="20"/>
          <w:szCs w:val="20"/>
        </w:rPr>
      </w:pPr>
      <w:r w:rsidRPr="003D14DD">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87CE6" w:rsidRPr="003D14DD" w:rsidRDefault="00087CE6" w:rsidP="00087CE6">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87CE6" w:rsidRPr="003D14DD" w:rsidRDefault="00087CE6" w:rsidP="00087CE6">
      <w:pPr>
        <w:tabs>
          <w:tab w:val="left" w:pos="900"/>
        </w:tabs>
        <w:suppressAutoHyphens/>
        <w:overflowPunct w:val="0"/>
        <w:autoSpaceDE w:val="0"/>
        <w:autoSpaceDN w:val="0"/>
        <w:adjustRightInd w:val="0"/>
        <w:ind w:firstLine="709"/>
        <w:jc w:val="both"/>
        <w:rPr>
          <w:b/>
          <w:sz w:val="20"/>
          <w:szCs w:val="20"/>
        </w:rPr>
      </w:pPr>
    </w:p>
    <w:p w:rsidR="00087CE6" w:rsidRPr="003D14DD" w:rsidRDefault="00087CE6" w:rsidP="00087CE6">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87CE6" w:rsidRPr="003D14DD" w:rsidRDefault="00087CE6" w:rsidP="00087CE6">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087CE6" w:rsidRPr="003D14DD" w:rsidRDefault="00087CE6" w:rsidP="00087CE6">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087CE6" w:rsidRPr="003D14DD" w:rsidRDefault="00087CE6" w:rsidP="00087CE6">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087CE6" w:rsidRPr="003D14DD" w:rsidRDefault="00087CE6" w:rsidP="00087CE6">
      <w:pPr>
        <w:ind w:firstLine="709"/>
        <w:rPr>
          <w:b/>
          <w:sz w:val="20"/>
          <w:szCs w:val="20"/>
        </w:rPr>
      </w:pPr>
    </w:p>
    <w:p w:rsidR="00087CE6" w:rsidRPr="003D14DD" w:rsidRDefault="00087CE6" w:rsidP="00087CE6">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E14296" w:rsidRPr="00E14296" w:rsidRDefault="00E14296" w:rsidP="00E14296">
      <w:pPr>
        <w:shd w:val="clear" w:color="auto" w:fill="FFFFFF"/>
        <w:ind w:firstLine="709"/>
        <w:jc w:val="both"/>
        <w:rPr>
          <w:rFonts w:eastAsia="Calibri"/>
          <w:sz w:val="20"/>
          <w:szCs w:val="20"/>
        </w:rPr>
      </w:pPr>
      <w:r w:rsidRPr="00E14296">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14296">
        <w:rPr>
          <w:rFonts w:eastAsia="Calibri"/>
          <w:sz w:val="20"/>
          <w:szCs w:val="20"/>
        </w:rPr>
        <w:t>тифлоинформационных</w:t>
      </w:r>
      <w:proofErr w:type="spellEnd"/>
      <w:r w:rsidRPr="00E14296">
        <w:rPr>
          <w:rFonts w:eastAsia="Calibri"/>
          <w:sz w:val="20"/>
          <w:szCs w:val="20"/>
        </w:rPr>
        <w:t xml:space="preserve"> устройств.</w:t>
      </w:r>
    </w:p>
    <w:p w:rsidR="00E14296" w:rsidRPr="00E14296" w:rsidRDefault="00E14296" w:rsidP="00E14296">
      <w:pPr>
        <w:shd w:val="clear" w:color="auto" w:fill="FFFFFF"/>
        <w:tabs>
          <w:tab w:val="left" w:pos="993"/>
        </w:tabs>
        <w:ind w:firstLine="709"/>
        <w:jc w:val="both"/>
        <w:rPr>
          <w:rFonts w:eastAsia="Calibri"/>
          <w:sz w:val="20"/>
          <w:szCs w:val="20"/>
        </w:rPr>
      </w:pPr>
      <w:r w:rsidRPr="00E14296">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14296" w:rsidRPr="00E14296" w:rsidRDefault="00E14296" w:rsidP="00E14296">
      <w:pPr>
        <w:ind w:firstLine="709"/>
        <w:jc w:val="both"/>
        <w:rPr>
          <w:rFonts w:eastAsia="Calibri"/>
          <w:sz w:val="20"/>
          <w:szCs w:val="20"/>
        </w:rPr>
      </w:pPr>
      <w:r w:rsidRPr="00E14296">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14296" w:rsidRPr="00E14296" w:rsidRDefault="00E14296" w:rsidP="00E14296">
      <w:pPr>
        <w:ind w:firstLine="709"/>
        <w:jc w:val="both"/>
        <w:rPr>
          <w:rFonts w:eastAsia="Calibri"/>
          <w:sz w:val="20"/>
          <w:szCs w:val="20"/>
        </w:rPr>
      </w:pPr>
      <w:r w:rsidRPr="00E14296">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14296" w:rsidRPr="00E14296" w:rsidRDefault="00E14296" w:rsidP="00E14296">
      <w:pPr>
        <w:ind w:firstLine="709"/>
        <w:jc w:val="both"/>
        <w:rPr>
          <w:rFonts w:eastAsia="Calibri"/>
          <w:sz w:val="20"/>
          <w:szCs w:val="20"/>
        </w:rPr>
      </w:pPr>
      <w:r w:rsidRPr="00E14296">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E14296" w:rsidRPr="00E14296" w:rsidRDefault="00E14296" w:rsidP="00E14296">
      <w:pPr>
        <w:shd w:val="clear" w:color="auto" w:fill="FFFFFF"/>
        <w:tabs>
          <w:tab w:val="left" w:pos="888"/>
        </w:tabs>
        <w:ind w:firstLine="709"/>
        <w:jc w:val="both"/>
        <w:rPr>
          <w:rFonts w:eastAsia="Calibri"/>
          <w:sz w:val="20"/>
          <w:szCs w:val="20"/>
        </w:rPr>
      </w:pPr>
      <w:r w:rsidRPr="00E14296">
        <w:rPr>
          <w:rFonts w:eastAsia="Calibri"/>
          <w:sz w:val="20"/>
          <w:szCs w:val="20"/>
        </w:rPr>
        <w:t>-</w:t>
      </w:r>
      <w:r w:rsidRPr="00E14296">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14296" w:rsidRPr="00E14296" w:rsidRDefault="00E14296" w:rsidP="00E14296">
      <w:pPr>
        <w:ind w:firstLine="709"/>
        <w:jc w:val="both"/>
        <w:rPr>
          <w:rFonts w:eastAsia="Calibri"/>
          <w:sz w:val="20"/>
          <w:szCs w:val="20"/>
        </w:rPr>
      </w:pPr>
      <w:r w:rsidRPr="00E14296">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14296" w:rsidRPr="00E14296" w:rsidRDefault="00E14296" w:rsidP="00E14296">
      <w:pPr>
        <w:ind w:firstLine="709"/>
        <w:jc w:val="both"/>
        <w:rPr>
          <w:rFonts w:eastAsia="Calibri"/>
          <w:sz w:val="20"/>
          <w:szCs w:val="20"/>
        </w:rPr>
      </w:pPr>
      <w:r w:rsidRPr="00E14296">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14296" w:rsidRPr="00E14296" w:rsidRDefault="00E14296" w:rsidP="00E14296">
      <w:pPr>
        <w:ind w:firstLine="709"/>
        <w:jc w:val="both"/>
        <w:rPr>
          <w:rFonts w:eastAsia="Calibri"/>
          <w:sz w:val="20"/>
          <w:szCs w:val="20"/>
        </w:rPr>
      </w:pPr>
      <w:r w:rsidRPr="00E14296">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14296" w:rsidRPr="00E14296" w:rsidRDefault="00E14296" w:rsidP="00E14296">
      <w:pPr>
        <w:ind w:firstLine="709"/>
        <w:jc w:val="both"/>
        <w:rPr>
          <w:rFonts w:eastAsia="Calibri"/>
          <w:sz w:val="20"/>
          <w:szCs w:val="20"/>
        </w:rPr>
      </w:pPr>
      <w:r w:rsidRPr="00E14296">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14296" w:rsidRPr="00E14296" w:rsidRDefault="00E14296" w:rsidP="00E14296">
      <w:pPr>
        <w:ind w:firstLine="709"/>
        <w:jc w:val="both"/>
        <w:rPr>
          <w:rFonts w:eastAsia="Calibri"/>
          <w:sz w:val="20"/>
          <w:szCs w:val="20"/>
        </w:rPr>
      </w:pPr>
      <w:r w:rsidRPr="00E14296">
        <w:rPr>
          <w:rFonts w:eastAsia="Calibri"/>
          <w:sz w:val="20"/>
          <w:szCs w:val="20"/>
        </w:rPr>
        <w:lastRenderedPageBreak/>
        <w:t>- продолжительность сдачи экзамена, проводимого в письменной форме, - не более чем на 90 минут;</w:t>
      </w:r>
    </w:p>
    <w:p w:rsidR="00E14296" w:rsidRPr="00E14296" w:rsidRDefault="00E14296" w:rsidP="00E14296">
      <w:pPr>
        <w:ind w:firstLine="709"/>
        <w:jc w:val="both"/>
        <w:rPr>
          <w:rFonts w:eastAsia="Calibri"/>
          <w:sz w:val="20"/>
          <w:szCs w:val="20"/>
        </w:rPr>
      </w:pPr>
      <w:r w:rsidRPr="00E14296">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E14296" w:rsidRPr="00E14296" w:rsidRDefault="00E14296" w:rsidP="00E14296">
      <w:pPr>
        <w:ind w:firstLine="709"/>
        <w:jc w:val="both"/>
        <w:rPr>
          <w:rFonts w:eastAsia="Calibri"/>
          <w:sz w:val="20"/>
          <w:szCs w:val="20"/>
        </w:rPr>
      </w:pPr>
      <w:r w:rsidRPr="00E14296">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14296" w:rsidRPr="00E14296" w:rsidRDefault="00E14296" w:rsidP="00E14296">
      <w:pPr>
        <w:ind w:firstLine="709"/>
        <w:jc w:val="both"/>
        <w:rPr>
          <w:rFonts w:eastAsia="Calibri"/>
          <w:sz w:val="20"/>
          <w:szCs w:val="20"/>
        </w:rPr>
      </w:pPr>
      <w:r w:rsidRPr="00E14296">
        <w:rPr>
          <w:rFonts w:eastAsia="Calibri"/>
          <w:sz w:val="20"/>
          <w:szCs w:val="20"/>
        </w:rPr>
        <w:t>а) для слепых:</w:t>
      </w:r>
    </w:p>
    <w:p w:rsidR="00E14296" w:rsidRPr="00E14296" w:rsidRDefault="00E14296" w:rsidP="00E14296">
      <w:pPr>
        <w:shd w:val="clear" w:color="auto" w:fill="FFFFFF"/>
        <w:tabs>
          <w:tab w:val="left" w:pos="955"/>
        </w:tabs>
        <w:ind w:firstLine="709"/>
        <w:jc w:val="both"/>
        <w:rPr>
          <w:rFonts w:eastAsia="Calibri"/>
          <w:sz w:val="20"/>
          <w:szCs w:val="20"/>
        </w:rPr>
      </w:pPr>
      <w:r w:rsidRPr="00E14296">
        <w:rPr>
          <w:rFonts w:eastAsia="Calibri"/>
          <w:sz w:val="20"/>
          <w:szCs w:val="20"/>
        </w:rPr>
        <w:t>-</w:t>
      </w:r>
      <w:r w:rsidRPr="00E14296">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E14296">
        <w:rPr>
          <w:rFonts w:eastAsia="Calibri"/>
          <w:sz w:val="20"/>
          <w:szCs w:val="20"/>
        </w:rPr>
        <w:t>надиктовываются</w:t>
      </w:r>
      <w:proofErr w:type="spellEnd"/>
      <w:r w:rsidRPr="00E14296">
        <w:rPr>
          <w:rFonts w:eastAsia="Calibri"/>
          <w:sz w:val="20"/>
          <w:szCs w:val="20"/>
        </w:rPr>
        <w:t xml:space="preserve"> ассистенту;</w:t>
      </w:r>
    </w:p>
    <w:p w:rsidR="00E14296" w:rsidRPr="00E14296" w:rsidRDefault="00E14296" w:rsidP="00E14296">
      <w:pPr>
        <w:ind w:firstLine="709"/>
        <w:jc w:val="both"/>
        <w:rPr>
          <w:rFonts w:eastAsia="Calibri"/>
          <w:sz w:val="20"/>
          <w:szCs w:val="20"/>
        </w:rPr>
      </w:pPr>
      <w:r w:rsidRPr="00E14296">
        <w:rPr>
          <w:rFonts w:eastAsia="Calibri"/>
          <w:sz w:val="20"/>
          <w:szCs w:val="20"/>
        </w:rPr>
        <w:t>б) для слабовидящих:</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14296">
        <w:rPr>
          <w:rFonts w:eastAsia="Calibri"/>
          <w:sz w:val="20"/>
          <w:szCs w:val="20"/>
        </w:rPr>
        <w:t>Jaws</w:t>
      </w:r>
      <w:proofErr w:type="spellEnd"/>
      <w:r w:rsidRPr="00E14296">
        <w:rPr>
          <w:rFonts w:eastAsia="Calibri"/>
          <w:sz w:val="20"/>
          <w:szCs w:val="20"/>
        </w:rPr>
        <w:t>;</w:t>
      </w:r>
    </w:p>
    <w:p w:rsidR="00E14296" w:rsidRPr="00E14296" w:rsidRDefault="00E14296" w:rsidP="00E14296">
      <w:pPr>
        <w:ind w:firstLine="709"/>
        <w:jc w:val="both"/>
        <w:rPr>
          <w:rFonts w:eastAsia="Calibri"/>
          <w:sz w:val="20"/>
          <w:szCs w:val="20"/>
        </w:rPr>
      </w:pPr>
      <w:r w:rsidRPr="00E14296">
        <w:rPr>
          <w:rFonts w:eastAsia="Calibri"/>
          <w:sz w:val="20"/>
          <w:szCs w:val="20"/>
        </w:rPr>
        <w:t>- обеспечивается индивидуальное равномерное освещение не менее 300 люкс;</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 при необходимости обучающимся предоставляется увеличивающее </w:t>
      </w:r>
      <w:proofErr w:type="spellStart"/>
      <w:r w:rsidRPr="00E14296">
        <w:rPr>
          <w:rFonts w:eastAsia="Calibri"/>
          <w:sz w:val="20"/>
          <w:szCs w:val="20"/>
        </w:rPr>
        <w:t>устройство,допускается</w:t>
      </w:r>
      <w:proofErr w:type="spellEnd"/>
      <w:r w:rsidRPr="00E14296">
        <w:rPr>
          <w:rFonts w:eastAsia="Calibri"/>
          <w:sz w:val="20"/>
          <w:szCs w:val="20"/>
        </w:rPr>
        <w:t xml:space="preserve"> использование увеличивающих устройств, имеющихся у обучающихся;</w:t>
      </w:r>
    </w:p>
    <w:p w:rsidR="00E14296" w:rsidRPr="00E14296" w:rsidRDefault="00E14296" w:rsidP="00E14296">
      <w:pPr>
        <w:ind w:firstLine="709"/>
        <w:jc w:val="both"/>
        <w:rPr>
          <w:rFonts w:eastAsia="Calibri"/>
          <w:sz w:val="20"/>
          <w:szCs w:val="20"/>
        </w:rPr>
      </w:pPr>
      <w:r w:rsidRPr="00E14296">
        <w:rPr>
          <w:rFonts w:eastAsia="Calibri"/>
          <w:sz w:val="20"/>
          <w:szCs w:val="20"/>
        </w:rPr>
        <w:t>в) для глухих и слабослышащих, с тяжелыми нарушениями речи:</w:t>
      </w:r>
    </w:p>
    <w:p w:rsidR="00E14296" w:rsidRPr="00E14296" w:rsidRDefault="00E14296" w:rsidP="00E14296">
      <w:pPr>
        <w:ind w:firstLine="709"/>
        <w:jc w:val="both"/>
        <w:rPr>
          <w:rFonts w:eastAsia="Calibri"/>
          <w:sz w:val="20"/>
          <w:szCs w:val="20"/>
        </w:rPr>
      </w:pPr>
      <w:r w:rsidRPr="00E14296">
        <w:rPr>
          <w:rFonts w:eastAsia="Calibri"/>
          <w:sz w:val="20"/>
          <w:szCs w:val="20"/>
        </w:rPr>
        <w:t>- имеется в наличии информационная система "Исток" для слабослышащих коллективного пользования;</w:t>
      </w:r>
    </w:p>
    <w:p w:rsidR="00E14296" w:rsidRPr="00E14296" w:rsidRDefault="00E14296" w:rsidP="00E14296">
      <w:pPr>
        <w:ind w:firstLine="709"/>
        <w:jc w:val="both"/>
        <w:rPr>
          <w:rFonts w:eastAsia="Calibri"/>
          <w:sz w:val="20"/>
          <w:szCs w:val="20"/>
        </w:rPr>
      </w:pPr>
      <w:r w:rsidRPr="00E14296">
        <w:rPr>
          <w:rFonts w:eastAsia="Calibri"/>
          <w:sz w:val="20"/>
          <w:szCs w:val="20"/>
        </w:rPr>
        <w:t>- по их желанию испытания проводятся в электронной или письменной форме;</w:t>
      </w:r>
    </w:p>
    <w:p w:rsidR="00E14296" w:rsidRPr="00E14296" w:rsidRDefault="00E14296" w:rsidP="00E14296">
      <w:pPr>
        <w:ind w:firstLine="709"/>
        <w:jc w:val="both"/>
        <w:rPr>
          <w:rFonts w:eastAsia="Calibri"/>
          <w:sz w:val="20"/>
          <w:szCs w:val="20"/>
        </w:rPr>
      </w:pPr>
      <w:r w:rsidRPr="00E14296">
        <w:rPr>
          <w:rFonts w:eastAsia="Calibri"/>
          <w:sz w:val="20"/>
          <w:szCs w:val="20"/>
        </w:rPr>
        <w:t>г) для лиц с нарушениями опорно-двигательного аппарата:</w:t>
      </w:r>
    </w:p>
    <w:p w:rsidR="00E14296" w:rsidRPr="00E14296" w:rsidRDefault="00E14296" w:rsidP="00E14296">
      <w:pPr>
        <w:ind w:firstLine="709"/>
        <w:jc w:val="both"/>
        <w:rPr>
          <w:rFonts w:eastAsia="Calibri"/>
          <w:sz w:val="20"/>
          <w:szCs w:val="20"/>
        </w:rPr>
      </w:pPr>
      <w:r w:rsidRPr="00E14296">
        <w:rPr>
          <w:rFonts w:eastAsia="Calibri"/>
          <w:sz w:val="20"/>
          <w:szCs w:val="20"/>
        </w:rPr>
        <w:t xml:space="preserve">- тестовые и </w:t>
      </w:r>
      <w:proofErr w:type="spellStart"/>
      <w:r w:rsidRPr="00E14296">
        <w:rPr>
          <w:rFonts w:eastAsia="Calibri"/>
          <w:sz w:val="20"/>
          <w:szCs w:val="20"/>
        </w:rPr>
        <w:t>тренинговые</w:t>
      </w:r>
      <w:proofErr w:type="spellEnd"/>
      <w:r w:rsidRPr="00E14296">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14296" w:rsidRPr="00E14296" w:rsidRDefault="00E14296" w:rsidP="00E14296">
      <w:pPr>
        <w:ind w:firstLine="709"/>
        <w:jc w:val="both"/>
        <w:rPr>
          <w:rFonts w:eastAsia="Calibri"/>
          <w:sz w:val="20"/>
          <w:szCs w:val="20"/>
        </w:rPr>
      </w:pPr>
      <w:r w:rsidRPr="00E14296">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14296" w:rsidRPr="00E14296" w:rsidRDefault="00E14296" w:rsidP="00E14296">
      <w:pPr>
        <w:ind w:firstLine="709"/>
        <w:jc w:val="both"/>
        <w:rPr>
          <w:rFonts w:eastAsia="Calibri"/>
          <w:sz w:val="20"/>
          <w:szCs w:val="20"/>
        </w:rPr>
      </w:pPr>
      <w:r w:rsidRPr="00E14296">
        <w:rPr>
          <w:rFonts w:eastAsia="Calibri"/>
          <w:sz w:val="20"/>
          <w:szCs w:val="20"/>
        </w:rPr>
        <w:t>- по их желанию испытания проводятся в устной форме.</w:t>
      </w:r>
    </w:p>
    <w:p w:rsidR="00E14296" w:rsidRPr="00E14296" w:rsidRDefault="00E14296" w:rsidP="00E14296">
      <w:pPr>
        <w:ind w:firstLine="709"/>
        <w:jc w:val="both"/>
        <w:rPr>
          <w:rFonts w:eastAsia="Calibri"/>
          <w:sz w:val="20"/>
          <w:szCs w:val="20"/>
        </w:rPr>
      </w:pPr>
      <w:r w:rsidRPr="00E14296">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14296" w:rsidRPr="003D14DD" w:rsidRDefault="00E14296" w:rsidP="00E14296">
      <w:pPr>
        <w:ind w:firstLine="709"/>
        <w:rPr>
          <w:b/>
          <w:sz w:val="20"/>
          <w:szCs w:val="20"/>
        </w:rPr>
      </w:pPr>
    </w:p>
    <w:p w:rsidR="00087CE6" w:rsidRPr="003D14DD" w:rsidRDefault="00087CE6" w:rsidP="00087CE6">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087CE6" w:rsidRPr="003D14DD" w:rsidRDefault="00087CE6" w:rsidP="00087CE6">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87CE6" w:rsidRPr="003D14DD" w:rsidRDefault="00087CE6" w:rsidP="00087CE6">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087CE6" w:rsidRPr="003D14DD" w:rsidRDefault="00087CE6" w:rsidP="00087CE6">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087CE6" w:rsidRPr="003D14DD" w:rsidRDefault="00087CE6" w:rsidP="00087CE6">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087CE6" w:rsidRPr="003D14DD" w:rsidRDefault="00087CE6" w:rsidP="00087CE6">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087CE6" w:rsidRPr="003D14DD" w:rsidRDefault="00087CE6" w:rsidP="00087CE6">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87CE6" w:rsidRPr="003D14DD" w:rsidRDefault="00087CE6" w:rsidP="00087CE6">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087CE6" w:rsidRPr="003D14DD" w:rsidRDefault="00087CE6" w:rsidP="00087CE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087CE6" w:rsidRPr="003D14DD" w:rsidRDefault="00087CE6" w:rsidP="00087CE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87CE6" w:rsidRPr="003D14DD" w:rsidRDefault="00087CE6" w:rsidP="00087CE6">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087CE6" w:rsidRPr="003D14DD" w:rsidRDefault="00087CE6" w:rsidP="00087CE6">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87CE6" w:rsidRPr="003D14DD" w:rsidRDefault="00087CE6" w:rsidP="00087CE6">
      <w:pPr>
        <w:shd w:val="clear" w:color="auto" w:fill="FFFFFF"/>
        <w:ind w:firstLine="709"/>
        <w:jc w:val="both"/>
        <w:rPr>
          <w:sz w:val="20"/>
          <w:szCs w:val="20"/>
        </w:rPr>
      </w:pPr>
      <w:r w:rsidRPr="003D14DD">
        <w:rPr>
          <w:sz w:val="20"/>
          <w:szCs w:val="20"/>
        </w:rPr>
        <w:t>Самостоятельная работа должна:</w:t>
      </w:r>
    </w:p>
    <w:p w:rsidR="00087CE6" w:rsidRPr="003D14DD" w:rsidRDefault="00087CE6" w:rsidP="00087CE6">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087CE6" w:rsidRPr="003D14DD" w:rsidRDefault="00087CE6" w:rsidP="00087CE6">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087CE6" w:rsidRPr="003D14DD" w:rsidRDefault="00087CE6" w:rsidP="00087CE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087CE6" w:rsidRPr="003D14DD" w:rsidRDefault="00087CE6" w:rsidP="00087CE6">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lastRenderedPageBreak/>
        <w:t>иметь учебную, научную и/или практическую направленность;</w:t>
      </w:r>
    </w:p>
    <w:p w:rsidR="00087CE6" w:rsidRPr="003D14DD" w:rsidRDefault="00087CE6" w:rsidP="00087CE6">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087CE6" w:rsidRPr="003D14DD" w:rsidRDefault="00087CE6" w:rsidP="00087CE6">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087CE6" w:rsidRPr="003D14DD" w:rsidRDefault="00087CE6" w:rsidP="00087CE6">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14296" w:rsidRDefault="00E14296" w:rsidP="00087CE6">
      <w:pPr>
        <w:pStyle w:val="11"/>
        <w:tabs>
          <w:tab w:val="right" w:leader="dot" w:pos="9600"/>
        </w:tabs>
        <w:ind w:firstLine="709"/>
        <w:jc w:val="both"/>
        <w:rPr>
          <w:sz w:val="20"/>
          <w:szCs w:val="20"/>
        </w:rPr>
      </w:pPr>
    </w:p>
    <w:p w:rsidR="00087CE6" w:rsidRPr="003D14DD" w:rsidRDefault="00087CE6" w:rsidP="00087CE6">
      <w:pPr>
        <w:pStyle w:val="11"/>
        <w:tabs>
          <w:tab w:val="right" w:leader="dot" w:pos="9600"/>
        </w:tabs>
        <w:ind w:firstLine="709"/>
        <w:jc w:val="both"/>
        <w:rPr>
          <w:sz w:val="20"/>
          <w:szCs w:val="20"/>
        </w:rPr>
      </w:pPr>
      <w:r w:rsidRPr="003D14DD">
        <w:rPr>
          <w:sz w:val="20"/>
          <w:szCs w:val="20"/>
        </w:rPr>
        <w:t xml:space="preserve">6.4.1 </w:t>
      </w:r>
      <w:r w:rsidRPr="003D14DD">
        <w:rPr>
          <w:caps w:val="0"/>
          <w:sz w:val="20"/>
          <w:szCs w:val="20"/>
        </w:rPr>
        <w:t>Формы самостоятельной работы обучающихся по разделам дисциплины</w:t>
      </w:r>
    </w:p>
    <w:p w:rsidR="00087CE6" w:rsidRPr="003D14DD" w:rsidRDefault="00087CE6" w:rsidP="00087CE6">
      <w:pPr>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Проектирование образовательных программ профессионального образования и профессионального обучения</w:t>
      </w:r>
      <w:r w:rsidRPr="003D14DD">
        <w:rPr>
          <w:b/>
          <w:iCs/>
          <w:sz w:val="20"/>
          <w:szCs w:val="20"/>
        </w:rPr>
        <w:t>»</w:t>
      </w:r>
    </w:p>
    <w:p w:rsidR="00087CE6" w:rsidRPr="003D14DD" w:rsidRDefault="00087CE6" w:rsidP="00087CE6">
      <w:pPr>
        <w:tabs>
          <w:tab w:val="left" w:pos="1080"/>
        </w:tabs>
        <w:ind w:firstLine="709"/>
        <w:jc w:val="both"/>
        <w:rPr>
          <w:b/>
          <w:sz w:val="20"/>
          <w:szCs w:val="20"/>
        </w:rPr>
      </w:pPr>
      <w:r w:rsidRPr="003D14DD">
        <w:rPr>
          <w:b/>
          <w:sz w:val="20"/>
          <w:szCs w:val="20"/>
        </w:rPr>
        <w:t xml:space="preserve">Темы устного эссе </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Виды образовательных программ, реализуемых в современной системе российского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Содержание образовательной программы, проблемы его адекватного отражения и регулярного обновления.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Особенности формирования содержания образовательных программ на разных уровнях профессионального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Значение Федеральных государственных образовательных стандартов профессионального образования для разработки (проектирования) основных образовательных программ.</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Структура и содержание основных профессиональных образовательных программ.</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Дополнительные профессиональные программы: цель и состав.</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Сущность и содержание процесса проектирования основной образовательной программы.</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Содержание понятий «зачетная единица», «компетенция», «индикаторы компетенции», «дескрипторы компетенции» и их значение для проектирования основных образовательных программ профессионального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Цель и задачи, субъекты и объекты проектирования основной образовательной программы профессионального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Организационно-педагогические условия проектирования основной образовательной программы профессионального образования.</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Общая характеристика процесса проектирования основной образовательной программы и содержание его подготовительного этапа.</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 xml:space="preserve">Специфика разработки </w:t>
      </w:r>
      <w:r w:rsidRPr="003D14DD">
        <w:rPr>
          <w:spacing w:val="3"/>
          <w:sz w:val="20"/>
          <w:szCs w:val="20"/>
        </w:rPr>
        <w:t>основных характеристик</w:t>
      </w:r>
      <w:r w:rsidRPr="003D14DD">
        <w:rPr>
          <w:sz w:val="20"/>
          <w:szCs w:val="20"/>
        </w:rPr>
        <w:t xml:space="preserve"> основной образовательной программы.</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 xml:space="preserve">Особенности разработки учебного плана и </w:t>
      </w:r>
      <w:r w:rsidRPr="003D14DD">
        <w:rPr>
          <w:spacing w:val="3"/>
          <w:sz w:val="20"/>
          <w:szCs w:val="20"/>
        </w:rPr>
        <w:t xml:space="preserve">календарного учебного графика </w:t>
      </w:r>
      <w:r w:rsidRPr="003D14DD">
        <w:rPr>
          <w:sz w:val="20"/>
          <w:szCs w:val="20"/>
        </w:rPr>
        <w:t>основной образовательной программы.</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Порядок разработ</w:t>
      </w:r>
      <w:r w:rsidRPr="003D14DD">
        <w:rPr>
          <w:spacing w:val="3"/>
          <w:sz w:val="20"/>
          <w:szCs w:val="20"/>
        </w:rPr>
        <w:t xml:space="preserve">ки рабочих программ </w:t>
      </w:r>
      <w:r w:rsidRPr="003D14DD">
        <w:rPr>
          <w:color w:val="000000"/>
          <w:spacing w:val="3"/>
          <w:sz w:val="20"/>
          <w:szCs w:val="20"/>
        </w:rPr>
        <w:t>учебных предметов, курсов, дисциплин (модулей)</w:t>
      </w:r>
      <w:r w:rsidRPr="003D14DD">
        <w:rPr>
          <w:sz w:val="20"/>
          <w:szCs w:val="20"/>
        </w:rPr>
        <w:t>.</w:t>
      </w:r>
    </w:p>
    <w:p w:rsidR="00087CE6" w:rsidRPr="003D14DD" w:rsidRDefault="00087CE6" w:rsidP="00087CE6">
      <w:pPr>
        <w:pStyle w:val="afffc"/>
        <w:numPr>
          <w:ilvl w:val="0"/>
          <w:numId w:val="29"/>
        </w:numPr>
        <w:tabs>
          <w:tab w:val="left" w:pos="993"/>
        </w:tabs>
        <w:suppressAutoHyphens/>
        <w:ind w:left="0" w:firstLine="709"/>
        <w:jc w:val="both"/>
        <w:rPr>
          <w:sz w:val="20"/>
          <w:szCs w:val="20"/>
        </w:rPr>
      </w:pPr>
      <w:r w:rsidRPr="003D14DD">
        <w:rPr>
          <w:sz w:val="20"/>
          <w:szCs w:val="20"/>
        </w:rPr>
        <w:t>Особенности разработки основных программ профессионального обучения и дополнительных профессиональных программ.</w:t>
      </w:r>
    </w:p>
    <w:p w:rsidR="00087CE6" w:rsidRPr="003D14DD" w:rsidRDefault="00087CE6" w:rsidP="00087CE6">
      <w:pPr>
        <w:suppressAutoHyphens/>
        <w:ind w:firstLine="709"/>
        <w:jc w:val="both"/>
        <w:rPr>
          <w:sz w:val="20"/>
          <w:szCs w:val="20"/>
        </w:rPr>
      </w:pPr>
    </w:p>
    <w:p w:rsidR="00087CE6" w:rsidRPr="003D14DD" w:rsidRDefault="00087CE6" w:rsidP="00087CE6">
      <w:pPr>
        <w:tabs>
          <w:tab w:val="left" w:pos="1080"/>
        </w:tabs>
        <w:ind w:firstLine="709"/>
        <w:jc w:val="both"/>
        <w:rPr>
          <w:b/>
          <w:sz w:val="20"/>
          <w:szCs w:val="20"/>
        </w:rPr>
      </w:pPr>
      <w:r w:rsidRPr="003D14DD">
        <w:rPr>
          <w:b/>
          <w:sz w:val="20"/>
          <w:szCs w:val="20"/>
        </w:rPr>
        <w:t xml:space="preserve">Раздел 2 </w:t>
      </w:r>
      <w:r w:rsidRPr="003D14DD">
        <w:rPr>
          <w:b/>
          <w:iCs/>
          <w:sz w:val="20"/>
          <w:szCs w:val="20"/>
        </w:rPr>
        <w:t>«</w:t>
      </w:r>
      <w:r w:rsidRPr="003D14DD">
        <w:rPr>
          <w:b/>
          <w:sz w:val="20"/>
          <w:szCs w:val="20"/>
        </w:rPr>
        <w:t>Реализация образовательных программ профессионального образования и профессионального обучения</w:t>
      </w:r>
      <w:r w:rsidRPr="003D14DD">
        <w:rPr>
          <w:b/>
          <w:iCs/>
          <w:sz w:val="20"/>
          <w:szCs w:val="20"/>
        </w:rPr>
        <w:t>»</w:t>
      </w:r>
    </w:p>
    <w:p w:rsidR="00087CE6" w:rsidRPr="003D14DD" w:rsidRDefault="00087CE6" w:rsidP="00087CE6">
      <w:pPr>
        <w:tabs>
          <w:tab w:val="left" w:pos="993"/>
          <w:tab w:val="left" w:pos="1080"/>
        </w:tabs>
        <w:suppressAutoHyphens/>
        <w:ind w:firstLine="709"/>
        <w:jc w:val="both"/>
        <w:rPr>
          <w:b/>
          <w:sz w:val="20"/>
          <w:szCs w:val="20"/>
        </w:rPr>
      </w:pPr>
      <w:r w:rsidRPr="003D14DD">
        <w:rPr>
          <w:sz w:val="20"/>
          <w:szCs w:val="20"/>
        </w:rPr>
        <w:tab/>
      </w:r>
      <w:r w:rsidRPr="003D14DD">
        <w:rPr>
          <w:b/>
          <w:sz w:val="20"/>
          <w:szCs w:val="20"/>
        </w:rPr>
        <w:t>Темы реферата</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Российское законодательство в сфере образования о требованиях к реализации образовательных программ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Организация и осуществление образовательной деятельности по образовательным программам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Организация получения гражданами среднего профессионального образования в соответствии с индивидуальным учебным планом.</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Характеристика видов учебных занятий в образовательных организациях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Применение сетевых форм при реализации образовательных программ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Использование дистанционных образовательных технологий при реализации образовательных программ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Применение электронного обучения при реализации образовательных программ среднего профессионального образования.</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Особенности организации образовательной деятельности при освоении образовательных программ среднего профессионального образования в форме практической подготовки.</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Формы, периодичность и порядок проведения текущего контроля успеваемости и промежуточной аттестации обучающихся в среднем профессиональном образовании.</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Организация итоговой аттестации обучающихся в среднем профессиональном образовании.</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lastRenderedPageBreak/>
        <w:t>Специфика о</w:t>
      </w:r>
      <w:r w:rsidRPr="003D14DD">
        <w:rPr>
          <w:color w:val="2D2D2D"/>
          <w:spacing w:val="2"/>
          <w:sz w:val="20"/>
          <w:szCs w:val="20"/>
          <w:shd w:val="clear" w:color="auto" w:fill="FFFFFF"/>
        </w:rPr>
        <w:t xml:space="preserve">рганизации контактной работы обучающихся с педагогическими работниками </w:t>
      </w:r>
      <w:r w:rsidRPr="003D14DD">
        <w:rPr>
          <w:sz w:val="20"/>
          <w:szCs w:val="20"/>
        </w:rPr>
        <w:t>по образовательным программам высшего образования</w:t>
      </w:r>
      <w:r w:rsidRPr="003D14DD">
        <w:rPr>
          <w:color w:val="2D2D2D"/>
          <w:spacing w:val="2"/>
          <w:sz w:val="20"/>
          <w:szCs w:val="20"/>
          <w:shd w:val="clear" w:color="auto" w:fill="FFFFFF"/>
        </w:rPr>
        <w:t>.</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sz w:val="20"/>
          <w:szCs w:val="20"/>
        </w:rPr>
        <w:t>Особенности</w:t>
      </w:r>
      <w:r w:rsidRPr="003D14DD">
        <w:rPr>
          <w:color w:val="2D2D2D"/>
          <w:spacing w:val="2"/>
          <w:sz w:val="20"/>
          <w:szCs w:val="20"/>
          <w:shd w:val="clear" w:color="auto" w:fill="FFFFFF"/>
        </w:rPr>
        <w:t xml:space="preserve"> ускоренного обучения по </w:t>
      </w:r>
      <w:r w:rsidRPr="003D14DD">
        <w:rPr>
          <w:sz w:val="20"/>
          <w:szCs w:val="20"/>
        </w:rPr>
        <w:t>образовательным программам высшего образования</w:t>
      </w:r>
      <w:r w:rsidRPr="003D14DD">
        <w:rPr>
          <w:color w:val="2D2D2D"/>
          <w:spacing w:val="2"/>
          <w:sz w:val="20"/>
          <w:szCs w:val="20"/>
          <w:shd w:val="clear" w:color="auto" w:fill="FFFFFF"/>
        </w:rPr>
        <w:t>.</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color w:val="2D2D2D"/>
          <w:spacing w:val="2"/>
          <w:sz w:val="20"/>
          <w:szCs w:val="20"/>
          <w:shd w:val="clear" w:color="auto" w:fill="FFFFFF"/>
        </w:rPr>
        <w:t>Текущий контроль успеваемости и промежуточная аттестация обучающихся</w:t>
      </w:r>
      <w:r w:rsidRPr="003D14DD">
        <w:rPr>
          <w:sz w:val="20"/>
          <w:szCs w:val="20"/>
        </w:rPr>
        <w:t xml:space="preserve"> в высшем образовании</w:t>
      </w:r>
      <w:r w:rsidRPr="003D14DD">
        <w:rPr>
          <w:color w:val="2D2D2D"/>
          <w:spacing w:val="2"/>
          <w:sz w:val="20"/>
          <w:szCs w:val="20"/>
          <w:shd w:val="clear" w:color="auto" w:fill="FFFFFF"/>
        </w:rPr>
        <w:t xml:space="preserve">. </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color w:val="2D2D2D"/>
          <w:spacing w:val="2"/>
          <w:sz w:val="20"/>
          <w:szCs w:val="20"/>
          <w:shd w:val="clear" w:color="auto" w:fill="FFFFFF"/>
        </w:rPr>
        <w:t>Академическая задолженность обучающегося и порядок её ликвидации.</w:t>
      </w:r>
    </w:p>
    <w:p w:rsidR="00087CE6" w:rsidRPr="003D14DD" w:rsidRDefault="00087CE6" w:rsidP="00087CE6">
      <w:pPr>
        <w:pStyle w:val="afffc"/>
        <w:numPr>
          <w:ilvl w:val="0"/>
          <w:numId w:val="30"/>
        </w:numPr>
        <w:tabs>
          <w:tab w:val="left" w:pos="993"/>
        </w:tabs>
        <w:suppressAutoHyphens/>
        <w:ind w:left="0" w:firstLine="709"/>
        <w:jc w:val="both"/>
        <w:rPr>
          <w:sz w:val="20"/>
          <w:szCs w:val="20"/>
        </w:rPr>
      </w:pPr>
      <w:r w:rsidRPr="003D14DD">
        <w:rPr>
          <w:color w:val="2D2D2D"/>
          <w:spacing w:val="2"/>
          <w:sz w:val="20"/>
          <w:szCs w:val="20"/>
          <w:shd w:val="clear" w:color="auto" w:fill="FFFFFF"/>
        </w:rPr>
        <w:t>Государственная итоговая аттестация обучающийся</w:t>
      </w:r>
      <w:r w:rsidRPr="003D14DD">
        <w:rPr>
          <w:sz w:val="20"/>
          <w:szCs w:val="20"/>
        </w:rPr>
        <w:t xml:space="preserve"> по образовательным программам высшего образования</w:t>
      </w:r>
      <w:r w:rsidRPr="003D14DD">
        <w:rPr>
          <w:color w:val="2D2D2D"/>
          <w:spacing w:val="2"/>
          <w:sz w:val="20"/>
          <w:szCs w:val="20"/>
          <w:shd w:val="clear" w:color="auto" w:fill="FFFFFF"/>
        </w:rPr>
        <w:t>.</w:t>
      </w:r>
    </w:p>
    <w:p w:rsidR="00087CE6" w:rsidRPr="003D14DD" w:rsidRDefault="00087CE6" w:rsidP="00087CE6">
      <w:pPr>
        <w:tabs>
          <w:tab w:val="left" w:pos="1080"/>
        </w:tabs>
        <w:ind w:firstLine="709"/>
        <w:jc w:val="both"/>
        <w:rPr>
          <w:sz w:val="20"/>
          <w:szCs w:val="20"/>
        </w:rPr>
      </w:pPr>
    </w:p>
    <w:p w:rsidR="00087CE6" w:rsidRPr="003D14DD" w:rsidRDefault="00087CE6" w:rsidP="00087CE6">
      <w:pPr>
        <w:tabs>
          <w:tab w:val="left" w:pos="1080"/>
        </w:tabs>
        <w:ind w:firstLine="709"/>
        <w:jc w:val="both"/>
        <w:rPr>
          <w:b/>
          <w:iCs/>
          <w:sz w:val="20"/>
          <w:szCs w:val="20"/>
        </w:rPr>
      </w:pPr>
      <w:r w:rsidRPr="003D14DD">
        <w:rPr>
          <w:b/>
          <w:sz w:val="20"/>
          <w:szCs w:val="20"/>
        </w:rPr>
        <w:t xml:space="preserve">Раздел 3 </w:t>
      </w:r>
      <w:r w:rsidRPr="003D14DD">
        <w:rPr>
          <w:b/>
          <w:iCs/>
          <w:sz w:val="20"/>
          <w:szCs w:val="20"/>
        </w:rPr>
        <w:t>«</w:t>
      </w:r>
      <w:r w:rsidRPr="003D14DD">
        <w:rPr>
          <w:b/>
          <w:sz w:val="20"/>
          <w:szCs w:val="20"/>
        </w:rPr>
        <w:t>Применение информационных технологий при проектировании и реализации образовательных программ</w:t>
      </w:r>
      <w:r w:rsidRPr="003D14DD">
        <w:rPr>
          <w:b/>
          <w:iCs/>
          <w:sz w:val="20"/>
          <w:szCs w:val="20"/>
        </w:rPr>
        <w:t>»</w:t>
      </w:r>
    </w:p>
    <w:p w:rsidR="00087CE6" w:rsidRPr="003D14DD" w:rsidRDefault="00087CE6" w:rsidP="00087CE6">
      <w:pPr>
        <w:tabs>
          <w:tab w:val="left" w:pos="1080"/>
          <w:tab w:val="left" w:pos="2805"/>
        </w:tabs>
        <w:ind w:firstLine="709"/>
        <w:jc w:val="both"/>
        <w:rPr>
          <w:b/>
          <w:sz w:val="20"/>
          <w:szCs w:val="20"/>
        </w:rPr>
      </w:pPr>
      <w:r w:rsidRPr="003D14DD">
        <w:rPr>
          <w:b/>
          <w:sz w:val="20"/>
          <w:szCs w:val="20"/>
        </w:rPr>
        <w:t xml:space="preserve">Темы </w:t>
      </w:r>
      <w:proofErr w:type="spellStart"/>
      <w:r w:rsidRPr="003D14DD">
        <w:rPr>
          <w:b/>
          <w:sz w:val="20"/>
          <w:szCs w:val="20"/>
        </w:rPr>
        <w:t>вебинара</w:t>
      </w:r>
      <w:proofErr w:type="spellEnd"/>
    </w:p>
    <w:p w:rsidR="00087CE6" w:rsidRPr="003D14DD" w:rsidRDefault="00087CE6" w:rsidP="00087CE6">
      <w:pPr>
        <w:numPr>
          <w:ilvl w:val="0"/>
          <w:numId w:val="31"/>
        </w:numPr>
        <w:suppressAutoHyphens/>
        <w:ind w:left="0" w:firstLine="709"/>
        <w:jc w:val="both"/>
        <w:rPr>
          <w:sz w:val="20"/>
          <w:szCs w:val="20"/>
        </w:rPr>
      </w:pPr>
      <w:r w:rsidRPr="003D14DD">
        <w:rPr>
          <w:bCs/>
          <w:sz w:val="20"/>
          <w:szCs w:val="20"/>
        </w:rPr>
        <w:t>В чем заключаются ц</w:t>
      </w:r>
      <w:r w:rsidRPr="003D14DD">
        <w:rPr>
          <w:sz w:val="20"/>
          <w:szCs w:val="20"/>
        </w:rPr>
        <w:t>ель и задачи и</w:t>
      </w:r>
      <w:r w:rsidRPr="003D14DD">
        <w:rPr>
          <w:rStyle w:val="w"/>
          <w:bCs/>
          <w:sz w:val="20"/>
          <w:szCs w:val="20"/>
          <w:shd w:val="clear" w:color="auto" w:fill="FFFFFF"/>
        </w:rPr>
        <w:t xml:space="preserve">нформатизации российского </w:t>
      </w:r>
      <w:r w:rsidRPr="003D14DD">
        <w:rPr>
          <w:bCs/>
          <w:sz w:val="20"/>
          <w:szCs w:val="20"/>
        </w:rPr>
        <w:t>образования</w:t>
      </w:r>
      <w:r w:rsidRPr="003D14DD">
        <w:rPr>
          <w:sz w:val="20"/>
          <w:szCs w:val="20"/>
        </w:rPr>
        <w:t>?</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Каковы требования к информационным ресурсам и информационной открытости образовательной организации</w:t>
      </w:r>
      <w:r w:rsidRPr="003D14DD">
        <w:rPr>
          <w:b/>
          <w:sz w:val="20"/>
          <w:szCs w:val="20"/>
        </w:rPr>
        <w:t xml:space="preserve"> </w:t>
      </w:r>
      <w:r w:rsidRPr="003D14DD">
        <w:rPr>
          <w:sz w:val="20"/>
          <w:szCs w:val="20"/>
        </w:rPr>
        <w:t>профессионального образования и какие должны быть созданы условия для их выполнения</w:t>
      </w:r>
      <w:r w:rsidRPr="003D14DD">
        <w:rPr>
          <w:iCs/>
          <w:sz w:val="20"/>
          <w:szCs w:val="20"/>
        </w:rPr>
        <w:t>?</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Какие элементы включает электронная информационно-образовательная среда образовательной организации профессионального образования?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Каковы способы участия выпускников образовательной программы «Педагогическое образование» (направленность (профиль): «Информационные технологии в образовании») в формировании электронной информационно-образовательной среды образовательной организации?</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Какими образовательными возможностями располагают информационно-телекоммуникационные сети для опосредованного (на расстоянии) взаимодействия разработчиков образовательных программ?</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Каким образом следует использовать при проектировании образовательных программ содержащейся в базах данных необходимой для этого информации?</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 xml:space="preserve">Какими способами необходимо применять в проектировании образовательных программ информационные технологии, обеспечивающие обработку информации о содержании </w:t>
      </w:r>
      <w:r w:rsidRPr="003D14DD">
        <w:rPr>
          <w:color w:val="000000"/>
          <w:spacing w:val="3"/>
          <w:sz w:val="20"/>
          <w:szCs w:val="20"/>
        </w:rPr>
        <w:t>основных характеристик образования</w:t>
      </w:r>
      <w:r w:rsidRPr="003D14DD">
        <w:rPr>
          <w:sz w:val="20"/>
          <w:szCs w:val="20"/>
        </w:rPr>
        <w:t>?</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При помощи каких средств используются возможности информационно-телекоммуникационных сетей на этапе согласования и экспертизы проекта основной образовательной программы?</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Какие необходимо создавать в образовательной организации</w:t>
      </w:r>
      <w:r w:rsidRPr="003D14DD">
        <w:rPr>
          <w:b/>
          <w:sz w:val="20"/>
          <w:szCs w:val="20"/>
        </w:rPr>
        <w:t xml:space="preserve"> </w:t>
      </w:r>
      <w:r w:rsidRPr="003D14DD">
        <w:rPr>
          <w:sz w:val="20"/>
          <w:szCs w:val="20"/>
        </w:rPr>
        <w:t>профессионального образования условия для функционирования электронной информационно-образовательной среды, обеспечивающей освоение обучающимися основной образовательной программы?</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Какие применяются современные информационные технологии при организации контактной работы с обучающимися?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Какие особенности применения современных информационных технологий для взаимодействия обучающих с лицами, осваивающими основную образовательную программу высшего образования в форме самообразования?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В чем заключается специфика применения</w:t>
      </w:r>
      <w:r w:rsidRPr="003D14DD">
        <w:rPr>
          <w:spacing w:val="2"/>
          <w:sz w:val="20"/>
          <w:szCs w:val="20"/>
          <w:shd w:val="clear" w:color="auto" w:fill="FFFFFF"/>
        </w:rPr>
        <w:t xml:space="preserve"> сетевой формы реализации </w:t>
      </w:r>
      <w:r w:rsidRPr="003D14DD">
        <w:rPr>
          <w:sz w:val="20"/>
          <w:szCs w:val="20"/>
        </w:rPr>
        <w:t>основной образовательной программы высшего образования?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Каковы особенности</w:t>
      </w:r>
      <w:r w:rsidRPr="003D14DD">
        <w:rPr>
          <w:spacing w:val="2"/>
          <w:sz w:val="20"/>
          <w:szCs w:val="20"/>
          <w:shd w:val="clear" w:color="auto" w:fill="FFFFFF"/>
        </w:rPr>
        <w:t xml:space="preserve"> </w:t>
      </w:r>
      <w:r w:rsidRPr="003D14DD">
        <w:rPr>
          <w:sz w:val="20"/>
          <w:szCs w:val="20"/>
        </w:rPr>
        <w:t>применения современных информационных технологий</w:t>
      </w:r>
      <w:r w:rsidRPr="003D14DD">
        <w:rPr>
          <w:spacing w:val="2"/>
          <w:sz w:val="20"/>
          <w:szCs w:val="20"/>
          <w:shd w:val="clear" w:color="auto" w:fill="FFFFFF"/>
        </w:rPr>
        <w:t xml:space="preserve"> при организации ускоренного обучения по индивидуальному учебному плану?</w:t>
      </w:r>
    </w:p>
    <w:p w:rsidR="00087CE6" w:rsidRPr="003D14DD" w:rsidRDefault="00087CE6" w:rsidP="00087CE6">
      <w:pPr>
        <w:numPr>
          <w:ilvl w:val="0"/>
          <w:numId w:val="31"/>
        </w:numPr>
        <w:suppressAutoHyphens/>
        <w:ind w:left="0" w:firstLine="709"/>
        <w:jc w:val="both"/>
        <w:rPr>
          <w:sz w:val="20"/>
          <w:szCs w:val="20"/>
        </w:rPr>
      </w:pPr>
      <w:r w:rsidRPr="003D14DD">
        <w:rPr>
          <w:bCs/>
          <w:sz w:val="20"/>
          <w:szCs w:val="20"/>
        </w:rPr>
        <w:t xml:space="preserve">В чем цель и особенности </w:t>
      </w:r>
      <w:r w:rsidRPr="003D14DD">
        <w:rPr>
          <w:sz w:val="20"/>
          <w:szCs w:val="20"/>
        </w:rPr>
        <w:t>применения современных информационных технологий при проектировании и реализации образовательных программ</w:t>
      </w:r>
      <w:r w:rsidRPr="003D14DD">
        <w:rPr>
          <w:b/>
          <w:sz w:val="20"/>
          <w:szCs w:val="20"/>
        </w:rPr>
        <w:t xml:space="preserve"> </w:t>
      </w:r>
      <w:r w:rsidRPr="003D14DD">
        <w:rPr>
          <w:sz w:val="20"/>
          <w:szCs w:val="20"/>
        </w:rPr>
        <w:t>профессионального образования и профессионального обучения?</w:t>
      </w:r>
    </w:p>
    <w:p w:rsidR="00087CE6" w:rsidRPr="003D14DD" w:rsidRDefault="00087CE6" w:rsidP="00087CE6">
      <w:pPr>
        <w:numPr>
          <w:ilvl w:val="0"/>
          <w:numId w:val="31"/>
        </w:numPr>
        <w:suppressAutoHyphens/>
        <w:ind w:left="0" w:firstLine="709"/>
        <w:jc w:val="both"/>
        <w:rPr>
          <w:sz w:val="20"/>
          <w:szCs w:val="20"/>
        </w:rPr>
      </w:pPr>
      <w:r w:rsidRPr="003D14DD">
        <w:rPr>
          <w:sz w:val="20"/>
          <w:szCs w:val="20"/>
        </w:rPr>
        <w:t>В чем особенности применения современных информационных технологий</w:t>
      </w:r>
      <w:r w:rsidRPr="003D14DD">
        <w:rPr>
          <w:spacing w:val="2"/>
          <w:sz w:val="20"/>
          <w:szCs w:val="20"/>
          <w:shd w:val="clear" w:color="auto" w:fill="FFFFFF"/>
        </w:rPr>
        <w:t xml:space="preserve"> </w:t>
      </w:r>
      <w:r w:rsidRPr="003D14DD">
        <w:rPr>
          <w:sz w:val="20"/>
          <w:szCs w:val="20"/>
        </w:rPr>
        <w:t>для реализации основной образовательной программы высшего образования лицами с ОВЗ?</w:t>
      </w:r>
    </w:p>
    <w:p w:rsidR="00087CE6" w:rsidRPr="003D14DD" w:rsidRDefault="00087CE6" w:rsidP="00087CE6">
      <w:pPr>
        <w:ind w:firstLine="708"/>
        <w:jc w:val="both"/>
        <w:rPr>
          <w:b/>
          <w:bCs/>
          <w:sz w:val="20"/>
          <w:szCs w:val="20"/>
        </w:rPr>
      </w:pPr>
    </w:p>
    <w:p w:rsidR="00087CE6" w:rsidRPr="003D14DD" w:rsidRDefault="00EE35F3" w:rsidP="00087CE6">
      <w:pPr>
        <w:tabs>
          <w:tab w:val="left" w:pos="900"/>
        </w:tabs>
        <w:ind w:firstLine="709"/>
        <w:rPr>
          <w:b/>
          <w:sz w:val="20"/>
          <w:szCs w:val="20"/>
        </w:rPr>
      </w:pPr>
      <w:r>
        <w:rPr>
          <w:b/>
          <w:bCs/>
          <w:sz w:val="20"/>
          <w:szCs w:val="20"/>
        </w:rPr>
        <w:t>7</w:t>
      </w:r>
      <w:r w:rsidR="00087CE6" w:rsidRPr="003D14DD">
        <w:rPr>
          <w:b/>
          <w:sz w:val="20"/>
          <w:szCs w:val="20"/>
        </w:rPr>
        <w:t>. Учебно-методическое и информационное обеспечение дисциплины</w:t>
      </w:r>
    </w:p>
    <w:p w:rsidR="00087CE6" w:rsidRPr="003D14DD" w:rsidRDefault="00EE35F3" w:rsidP="00087CE6">
      <w:pPr>
        <w:ind w:firstLine="680"/>
        <w:rPr>
          <w:b/>
          <w:sz w:val="20"/>
          <w:szCs w:val="20"/>
        </w:rPr>
      </w:pPr>
      <w:r>
        <w:rPr>
          <w:b/>
          <w:sz w:val="20"/>
          <w:szCs w:val="20"/>
        </w:rPr>
        <w:t>7</w:t>
      </w:r>
      <w:r w:rsidR="00087CE6" w:rsidRPr="003D14DD">
        <w:rPr>
          <w:b/>
          <w:sz w:val="20"/>
          <w:szCs w:val="20"/>
        </w:rPr>
        <w:t xml:space="preserve">.1 Рекомендуемая литература </w:t>
      </w:r>
    </w:p>
    <w:p w:rsidR="00087CE6" w:rsidRPr="003D14DD" w:rsidRDefault="00087CE6" w:rsidP="00087CE6">
      <w:pPr>
        <w:suppressAutoHyphens/>
        <w:ind w:firstLine="709"/>
        <w:jc w:val="both"/>
        <w:rPr>
          <w:b/>
          <w:sz w:val="20"/>
          <w:szCs w:val="20"/>
        </w:rPr>
      </w:pPr>
    </w:p>
    <w:p w:rsidR="00087CE6" w:rsidRPr="003D14DD" w:rsidRDefault="00087CE6" w:rsidP="00F05DA4">
      <w:pPr>
        <w:suppressAutoHyphens/>
        <w:ind w:firstLine="709"/>
        <w:jc w:val="both"/>
        <w:rPr>
          <w:sz w:val="20"/>
          <w:szCs w:val="20"/>
        </w:rPr>
      </w:pPr>
      <w:r w:rsidRPr="003D14DD">
        <w:rPr>
          <w:b/>
          <w:sz w:val="20"/>
          <w:szCs w:val="20"/>
        </w:rPr>
        <w:t>Основная учебная и научная литература</w:t>
      </w:r>
    </w:p>
    <w:p w:rsidR="00A937FE" w:rsidRPr="00A937FE" w:rsidRDefault="00A937FE" w:rsidP="00A937FE">
      <w:pPr>
        <w:pStyle w:val="afffc"/>
        <w:numPr>
          <w:ilvl w:val="0"/>
          <w:numId w:val="44"/>
        </w:numPr>
        <w:rPr>
          <w:sz w:val="20"/>
          <w:szCs w:val="20"/>
        </w:rPr>
      </w:pPr>
      <w:r w:rsidRPr="00A937FE">
        <w:rPr>
          <w:sz w:val="20"/>
          <w:szCs w:val="20"/>
        </w:rPr>
        <w:t>Ершова, Н. Ю. Реализация принципов сетевого обучения в процессе подготовки бакалавров и магистров в области информационных технологий : монография / Н. Ю. Ершова, А. И. Назаров. — 2-е изд. — Саратов : Вузовское образование, 2019. — 103 c. — ISBN 978-5-4487-0434-5. — Текст : электронный // Цифровой образовательный ресурс IPR SMART : [сайт]. — URL: https://www.iprbookshop.ru/79790.html</w:t>
      </w:r>
    </w:p>
    <w:p w:rsidR="00A937FE" w:rsidRPr="00A937FE" w:rsidRDefault="00A937FE" w:rsidP="00A937FE">
      <w:pPr>
        <w:pStyle w:val="afffc"/>
        <w:numPr>
          <w:ilvl w:val="0"/>
          <w:numId w:val="44"/>
        </w:numPr>
        <w:rPr>
          <w:sz w:val="20"/>
          <w:szCs w:val="20"/>
        </w:rPr>
      </w:pPr>
      <w:r w:rsidRPr="00A937FE">
        <w:rPr>
          <w:sz w:val="20"/>
          <w:szCs w:val="20"/>
        </w:rPr>
        <w:t xml:space="preserve">Технология разработки основной образовательной программы для дошкольных образовательных организаций : учебно-методическое пособие / составители Ф. В. </w:t>
      </w:r>
      <w:proofErr w:type="spellStart"/>
      <w:r w:rsidRPr="00A937FE">
        <w:rPr>
          <w:sz w:val="20"/>
          <w:szCs w:val="20"/>
        </w:rPr>
        <w:t>Хазратова</w:t>
      </w:r>
      <w:proofErr w:type="spellEnd"/>
      <w:r w:rsidRPr="00A937FE">
        <w:rPr>
          <w:sz w:val="20"/>
          <w:szCs w:val="20"/>
        </w:rPr>
        <w:t xml:space="preserve">. — Набережные Челны : </w:t>
      </w:r>
      <w:proofErr w:type="spellStart"/>
      <w:r w:rsidRPr="00A937FE">
        <w:rPr>
          <w:sz w:val="20"/>
          <w:szCs w:val="20"/>
        </w:rPr>
        <w:t>Набережночелнинский</w:t>
      </w:r>
      <w:proofErr w:type="spellEnd"/>
      <w:r w:rsidRPr="00A937FE">
        <w:rPr>
          <w:sz w:val="20"/>
          <w:szCs w:val="20"/>
        </w:rPr>
        <w:t xml:space="preserve"> государственный педагогический университет, 2020. — 56 c. — ISBN 978-5-</w:t>
      </w:r>
      <w:r w:rsidRPr="00A937FE">
        <w:rPr>
          <w:sz w:val="20"/>
          <w:szCs w:val="20"/>
        </w:rPr>
        <w:lastRenderedPageBreak/>
        <w:t>98452-203-8. — Текст : электронный // Цифровой образовательный ресурс IPR SMART : [сайт]. — URL: https://www.iprbookshop.ru/101552.html</w:t>
      </w:r>
    </w:p>
    <w:p w:rsidR="00A937FE" w:rsidRPr="00A937FE" w:rsidRDefault="00A937FE" w:rsidP="00A937FE">
      <w:pPr>
        <w:pStyle w:val="afffc"/>
        <w:numPr>
          <w:ilvl w:val="0"/>
          <w:numId w:val="44"/>
        </w:numPr>
        <w:rPr>
          <w:sz w:val="20"/>
          <w:szCs w:val="20"/>
        </w:rPr>
      </w:pPr>
      <w:r w:rsidRPr="00A937FE">
        <w:rPr>
          <w:sz w:val="20"/>
          <w:szCs w:val="20"/>
        </w:rPr>
        <w:t xml:space="preserve">Опыт и перспективы развития образовательной деятельности : монография / Е. В. Касьянова, О. Н. Коваленко, Ю. Б. Козлова [и др.] ; под редакцией Ю. Б. Козловой. — Красноярск : Сибирский государственный университет науки и технологий имени академика М. Ф. </w:t>
      </w:r>
      <w:proofErr w:type="spellStart"/>
      <w:r w:rsidRPr="00A937FE">
        <w:rPr>
          <w:sz w:val="20"/>
          <w:szCs w:val="20"/>
        </w:rPr>
        <w:t>Решетнева</w:t>
      </w:r>
      <w:proofErr w:type="spellEnd"/>
      <w:r w:rsidRPr="00A937FE">
        <w:rPr>
          <w:sz w:val="20"/>
          <w:szCs w:val="20"/>
        </w:rPr>
        <w:t xml:space="preserve">, 2020. — 176 c. — ISBN 978-5-86433-814-8. — Текст : электронный // Электронно-библиотечная система IPR BOOKS : [сайт]. — URL: https://www.iprbookshop.ru/107210.html </w:t>
      </w:r>
    </w:p>
    <w:p w:rsidR="00F05DA4" w:rsidRPr="003D14DD" w:rsidRDefault="00F05DA4" w:rsidP="00F05DA4">
      <w:pPr>
        <w:tabs>
          <w:tab w:val="left" w:pos="993"/>
        </w:tabs>
        <w:suppressAutoHyphens/>
        <w:ind w:firstLine="709"/>
        <w:jc w:val="both"/>
        <w:rPr>
          <w:b/>
          <w:sz w:val="20"/>
          <w:szCs w:val="20"/>
        </w:rPr>
      </w:pPr>
    </w:p>
    <w:p w:rsidR="00087CE6" w:rsidRPr="003D14DD" w:rsidRDefault="00087CE6" w:rsidP="00F05DA4">
      <w:pPr>
        <w:tabs>
          <w:tab w:val="left" w:pos="993"/>
        </w:tabs>
        <w:suppressAutoHyphens/>
        <w:ind w:firstLine="709"/>
        <w:jc w:val="both"/>
        <w:rPr>
          <w:b/>
          <w:sz w:val="20"/>
          <w:szCs w:val="20"/>
        </w:rPr>
      </w:pPr>
      <w:r w:rsidRPr="003D14DD">
        <w:rPr>
          <w:b/>
          <w:sz w:val="20"/>
          <w:szCs w:val="20"/>
        </w:rPr>
        <w:t>Дополнительная литература</w:t>
      </w:r>
    </w:p>
    <w:p w:rsidR="00A937FE" w:rsidRPr="00A937FE" w:rsidRDefault="00A937FE" w:rsidP="00A937FE">
      <w:pPr>
        <w:pStyle w:val="afffc"/>
        <w:numPr>
          <w:ilvl w:val="0"/>
          <w:numId w:val="45"/>
        </w:numPr>
        <w:rPr>
          <w:sz w:val="20"/>
          <w:szCs w:val="20"/>
        </w:rPr>
      </w:pPr>
      <w:proofErr w:type="spellStart"/>
      <w:r w:rsidRPr="00A937FE">
        <w:rPr>
          <w:sz w:val="20"/>
          <w:szCs w:val="20"/>
        </w:rPr>
        <w:t>Олейникова</w:t>
      </w:r>
      <w:proofErr w:type="spellEnd"/>
      <w:r w:rsidRPr="00A937FE">
        <w:rPr>
          <w:sz w:val="20"/>
          <w:szCs w:val="20"/>
        </w:rPr>
        <w:t xml:space="preserve">, И. Н. Педагогическое проектирование : учебное пособие / И. Н. </w:t>
      </w:r>
      <w:proofErr w:type="spellStart"/>
      <w:r w:rsidRPr="00A937FE">
        <w:rPr>
          <w:sz w:val="20"/>
          <w:szCs w:val="20"/>
        </w:rPr>
        <w:t>Олейникова</w:t>
      </w:r>
      <w:proofErr w:type="spellEnd"/>
      <w:r w:rsidRPr="00A937FE">
        <w:rPr>
          <w:sz w:val="20"/>
          <w:szCs w:val="20"/>
        </w:rPr>
        <w:t xml:space="preserve">. — Таганрог : Таганрогский институт управления и экономики, 2017. — 112 c. — Текст : электронный // Цифровой образовательный ресурс IPR SMART : [сайт]. — URL: https://www.iprbookshop.ru/108095.html </w:t>
      </w:r>
    </w:p>
    <w:p w:rsidR="00A937FE" w:rsidRPr="00A937FE" w:rsidRDefault="00A937FE" w:rsidP="00A937FE">
      <w:pPr>
        <w:pStyle w:val="afffc"/>
        <w:numPr>
          <w:ilvl w:val="0"/>
          <w:numId w:val="45"/>
        </w:numPr>
        <w:rPr>
          <w:sz w:val="20"/>
          <w:szCs w:val="20"/>
        </w:rPr>
      </w:pPr>
      <w:r w:rsidRPr="00A937FE">
        <w:rPr>
          <w:sz w:val="20"/>
          <w:szCs w:val="20"/>
        </w:rPr>
        <w:t xml:space="preserve">Опыт, проблемы и перспективы реализации основных образовательных программ : материалы международной учебно-методической конференции / О. Н. Смолин, Ю. А. </w:t>
      </w:r>
      <w:proofErr w:type="spellStart"/>
      <w:r w:rsidRPr="00A937FE">
        <w:rPr>
          <w:sz w:val="20"/>
          <w:szCs w:val="20"/>
        </w:rPr>
        <w:t>Бурдельная</w:t>
      </w:r>
      <w:proofErr w:type="spellEnd"/>
      <w:r w:rsidRPr="00A937FE">
        <w:rPr>
          <w:sz w:val="20"/>
          <w:szCs w:val="20"/>
        </w:rPr>
        <w:t xml:space="preserve">, Л. М. </w:t>
      </w:r>
      <w:proofErr w:type="spellStart"/>
      <w:r w:rsidRPr="00A937FE">
        <w:rPr>
          <w:sz w:val="20"/>
          <w:szCs w:val="20"/>
        </w:rPr>
        <w:t>Алтынбаева</w:t>
      </w:r>
      <w:proofErr w:type="spellEnd"/>
      <w:r w:rsidRPr="00A937FE">
        <w:rPr>
          <w:sz w:val="20"/>
          <w:szCs w:val="20"/>
        </w:rPr>
        <w:t xml:space="preserve"> [и др.] ; под редакцией А. Г. </w:t>
      </w:r>
      <w:proofErr w:type="spellStart"/>
      <w:r w:rsidRPr="00A937FE">
        <w:rPr>
          <w:sz w:val="20"/>
          <w:szCs w:val="20"/>
        </w:rPr>
        <w:t>Парадников</w:t>
      </w:r>
      <w:proofErr w:type="spellEnd"/>
      <w:r w:rsidRPr="00A937FE">
        <w:rPr>
          <w:sz w:val="20"/>
          <w:szCs w:val="20"/>
        </w:rPr>
        <w:t xml:space="preserve">, В. В. </w:t>
      </w:r>
      <w:proofErr w:type="spellStart"/>
      <w:r w:rsidRPr="00A937FE">
        <w:rPr>
          <w:sz w:val="20"/>
          <w:szCs w:val="20"/>
        </w:rPr>
        <w:t>Омельянович</w:t>
      </w:r>
      <w:proofErr w:type="spellEnd"/>
      <w:r w:rsidRPr="00A937FE">
        <w:rPr>
          <w:sz w:val="20"/>
          <w:szCs w:val="20"/>
        </w:rPr>
        <w:t xml:space="preserve">, А. А. </w:t>
      </w:r>
      <w:proofErr w:type="spellStart"/>
      <w:r w:rsidRPr="00A937FE">
        <w:rPr>
          <w:sz w:val="20"/>
          <w:szCs w:val="20"/>
        </w:rPr>
        <w:t>Цвилий-Букланова</w:t>
      </w:r>
      <w:proofErr w:type="spellEnd"/>
      <w:r w:rsidRPr="00A937FE">
        <w:rPr>
          <w:sz w:val="20"/>
          <w:szCs w:val="20"/>
        </w:rPr>
        <w:t xml:space="preserve">. — Омск : Омская академия МВД России, 2016. — 200 c. — ISBN 978-5-88651-638-8. — Текст : электронный // Цифровой образовательный ресурс IPR SMART : [сайт]. — URL: https://www.iprbookshop.ru/72858.html </w:t>
      </w:r>
    </w:p>
    <w:p w:rsidR="00087CE6" w:rsidRPr="003D14DD" w:rsidRDefault="00087CE6" w:rsidP="00F05DA4">
      <w:pPr>
        <w:ind w:firstLine="709"/>
        <w:jc w:val="both"/>
        <w:rPr>
          <w:b/>
          <w:sz w:val="20"/>
          <w:szCs w:val="20"/>
        </w:rPr>
      </w:pPr>
    </w:p>
    <w:p w:rsidR="00087CE6" w:rsidRPr="003D14DD" w:rsidRDefault="00EE35F3" w:rsidP="00F05DA4">
      <w:pPr>
        <w:ind w:firstLine="709"/>
        <w:jc w:val="both"/>
        <w:rPr>
          <w:b/>
          <w:sz w:val="20"/>
          <w:szCs w:val="20"/>
        </w:rPr>
      </w:pPr>
      <w:r>
        <w:rPr>
          <w:b/>
          <w:sz w:val="20"/>
          <w:szCs w:val="20"/>
        </w:rPr>
        <w:t>7</w:t>
      </w:r>
      <w:r w:rsidR="00087CE6" w:rsidRPr="003D14DD">
        <w:rPr>
          <w:b/>
          <w:sz w:val="20"/>
          <w:szCs w:val="20"/>
        </w:rPr>
        <w:t>.2 Ресурсы информационно-телекоммуникационной сети «Интернет»</w:t>
      </w:r>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lang w:val="en-US"/>
        </w:rPr>
        <w:t>https</w:t>
      </w:r>
      <w:r w:rsidRPr="003D14DD">
        <w:rPr>
          <w:sz w:val="20"/>
          <w:szCs w:val="20"/>
        </w:rPr>
        <w:t>://</w:t>
      </w:r>
      <w:proofErr w:type="spellStart"/>
      <w:r w:rsidRPr="003D14DD">
        <w:rPr>
          <w:sz w:val="20"/>
          <w:szCs w:val="20"/>
          <w:lang w:val="en-US"/>
        </w:rPr>
        <w:t>vak</w:t>
      </w:r>
      <w:proofErr w:type="spellEnd"/>
      <w:r w:rsidRPr="003D14DD">
        <w:rPr>
          <w:sz w:val="20"/>
          <w:szCs w:val="20"/>
        </w:rPr>
        <w:t>.</w:t>
      </w:r>
      <w:proofErr w:type="spellStart"/>
      <w:r w:rsidRPr="003D14DD">
        <w:rPr>
          <w:sz w:val="20"/>
          <w:szCs w:val="20"/>
          <w:lang w:val="en-US"/>
        </w:rPr>
        <w:t>minobrnauki</w:t>
      </w:r>
      <w:proofErr w:type="spellEnd"/>
      <w:r w:rsidRPr="003D14DD">
        <w:rPr>
          <w:sz w:val="20"/>
          <w:szCs w:val="20"/>
        </w:rPr>
        <w:t>.</w:t>
      </w:r>
      <w:proofErr w:type="spellStart"/>
      <w:r w:rsidRPr="003D14DD">
        <w:rPr>
          <w:sz w:val="20"/>
          <w:szCs w:val="20"/>
          <w:lang w:val="en-US"/>
        </w:rPr>
        <w:t>gov</w:t>
      </w:r>
      <w:proofErr w:type="spellEnd"/>
      <w:r w:rsidRPr="003D14DD">
        <w:rPr>
          <w:sz w:val="20"/>
          <w:szCs w:val="20"/>
        </w:rPr>
        <w:t>.</w:t>
      </w:r>
      <w:proofErr w:type="spellStart"/>
      <w:r w:rsidRPr="003D14DD">
        <w:rPr>
          <w:sz w:val="20"/>
          <w:szCs w:val="20"/>
          <w:lang w:val="en-US"/>
        </w:rPr>
        <w:t>ru</w:t>
      </w:r>
      <w:proofErr w:type="spellEnd"/>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lang w:val="en-US"/>
        </w:rPr>
        <w:t>https://www.psychologos.ru</w:t>
      </w:r>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lang w:val="en-US"/>
        </w:rPr>
        <w:t>https://nsportal.ru</w:t>
      </w:r>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rPr>
        <w:t>http://school-collection.edu.ru</w:t>
      </w:r>
    </w:p>
    <w:p w:rsidR="00087CE6" w:rsidRPr="003D14DD" w:rsidRDefault="00087CE6" w:rsidP="00F05DA4">
      <w:pPr>
        <w:numPr>
          <w:ilvl w:val="0"/>
          <w:numId w:val="34"/>
        </w:numPr>
        <w:tabs>
          <w:tab w:val="left" w:pos="1134"/>
        </w:tabs>
        <w:suppressAutoHyphens/>
        <w:ind w:left="0" w:firstLine="709"/>
        <w:jc w:val="both"/>
        <w:rPr>
          <w:sz w:val="20"/>
          <w:szCs w:val="20"/>
        </w:rPr>
      </w:pPr>
      <w:r w:rsidRPr="003D14DD">
        <w:rPr>
          <w:sz w:val="20"/>
          <w:szCs w:val="20"/>
        </w:rPr>
        <w:t>https://pedsovet.org</w:t>
      </w:r>
    </w:p>
    <w:p w:rsidR="00087CE6" w:rsidRPr="003D14DD" w:rsidRDefault="00087CE6" w:rsidP="00F05DA4">
      <w:pPr>
        <w:ind w:firstLine="709"/>
        <w:rPr>
          <w:b/>
          <w:sz w:val="20"/>
          <w:szCs w:val="20"/>
        </w:rPr>
      </w:pPr>
    </w:p>
    <w:p w:rsidR="00A52F17" w:rsidRDefault="00EE35F3" w:rsidP="00A52F17">
      <w:pPr>
        <w:ind w:firstLine="567"/>
        <w:jc w:val="both"/>
        <w:rPr>
          <w:b/>
          <w:sz w:val="20"/>
          <w:szCs w:val="20"/>
        </w:rPr>
      </w:pPr>
      <w:r>
        <w:rPr>
          <w:b/>
          <w:sz w:val="20"/>
          <w:szCs w:val="20"/>
        </w:rPr>
        <w:t>8</w:t>
      </w:r>
      <w:r w:rsidR="00A52F17">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52F17" w:rsidRDefault="00A52F17" w:rsidP="00A52F17">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52F17" w:rsidRDefault="00A52F17" w:rsidP="00A52F17">
      <w:pPr>
        <w:ind w:firstLine="567"/>
        <w:jc w:val="both"/>
        <w:rPr>
          <w:sz w:val="20"/>
          <w:szCs w:val="20"/>
        </w:rPr>
      </w:pPr>
      <w:r>
        <w:rPr>
          <w:sz w:val="20"/>
          <w:szCs w:val="20"/>
        </w:rPr>
        <w:t xml:space="preserve">- </w:t>
      </w:r>
      <w:r w:rsidR="008C32A0" w:rsidRPr="008C32A0">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52F17" w:rsidRDefault="00A52F17" w:rsidP="00A52F17">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52F17" w:rsidRDefault="00A52F17" w:rsidP="00A52F17">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087CE6" w:rsidRPr="003D14DD" w:rsidRDefault="00087CE6" w:rsidP="00087CE6">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087CE6" w:rsidRPr="003D14DD" w:rsidRDefault="00087CE6" w:rsidP="00087CE6">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087CE6" w:rsidRPr="003D14DD" w:rsidRDefault="00087CE6" w:rsidP="00087CE6">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lastRenderedPageBreak/>
        <w:t>http://qsp.su/tools/onlinehelp/about_license_gpl_russian.html</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087CE6" w:rsidRPr="003D14DD" w:rsidRDefault="00087CE6" w:rsidP="00087CE6">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Российское образование. Федеральный портал http://www.edu.ru/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Электронные версии изданий по психологии и педагогике https://psyjournals.ru/psyedu_ru/index.shtml </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Научная электронная библиотека http://elibrary.ru</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r w:rsidR="00125541">
        <w:rPr>
          <w:sz w:val="20"/>
          <w:szCs w:val="20"/>
        </w:rPr>
        <w:t xml:space="preserve"> </w:t>
      </w:r>
      <w:r w:rsidRPr="003D14DD">
        <w:rPr>
          <w:sz w:val="20"/>
          <w:szCs w:val="20"/>
        </w:rPr>
        <w:t>электронная библиотека по всем отраслям знаний</w:t>
      </w:r>
    </w:p>
    <w:p w:rsidR="00087CE6" w:rsidRPr="003D14DD" w:rsidRDefault="00087CE6" w:rsidP="00087CE6">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087CE6" w:rsidRPr="003D14DD" w:rsidRDefault="00087CE6" w:rsidP="00087CE6">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D51DB7" w:rsidRPr="00D51DB7" w:rsidRDefault="00D51DB7" w:rsidP="00125541">
      <w:pPr>
        <w:tabs>
          <w:tab w:val="left" w:pos="360"/>
          <w:tab w:val="left" w:pos="900"/>
          <w:tab w:val="left" w:pos="993"/>
          <w:tab w:val="left" w:pos="1134"/>
        </w:tabs>
        <w:suppressAutoHyphens/>
        <w:ind w:firstLine="709"/>
        <w:jc w:val="both"/>
        <w:rPr>
          <w:sz w:val="20"/>
          <w:szCs w:val="20"/>
        </w:rPr>
      </w:pPr>
      <w:r w:rsidRPr="00D51DB7">
        <w:rPr>
          <w:sz w:val="20"/>
          <w:szCs w:val="20"/>
        </w:rPr>
        <w:t xml:space="preserve">Справочно-правовая система «Гарант»; </w:t>
      </w:r>
    </w:p>
    <w:p w:rsidR="00335312" w:rsidRPr="00125541" w:rsidRDefault="00D51DB7" w:rsidP="00125541">
      <w:pPr>
        <w:tabs>
          <w:tab w:val="left" w:pos="360"/>
          <w:tab w:val="left" w:pos="900"/>
          <w:tab w:val="left" w:pos="993"/>
          <w:tab w:val="left" w:pos="1134"/>
        </w:tabs>
        <w:suppressAutoHyphens/>
        <w:ind w:firstLine="709"/>
        <w:jc w:val="both"/>
        <w:rPr>
          <w:sz w:val="20"/>
          <w:szCs w:val="20"/>
        </w:rPr>
      </w:pPr>
      <w:r w:rsidRPr="00D51DB7">
        <w:rPr>
          <w:sz w:val="20"/>
          <w:szCs w:val="20"/>
        </w:rPr>
        <w:t>Справочно-правовая система «Консультант Плюс».</w:t>
      </w:r>
    </w:p>
    <w:sectPr w:rsidR="00335312" w:rsidRPr="00125541" w:rsidSect="00716B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0E663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5BF0F87"/>
    <w:multiLevelType w:val="hybridMultilevel"/>
    <w:tmpl w:val="3886E3AE"/>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85C6D35"/>
    <w:multiLevelType w:val="multilevel"/>
    <w:tmpl w:val="085C6D3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2B4EF5"/>
    <w:multiLevelType w:val="multilevel"/>
    <w:tmpl w:val="0A2B4EF5"/>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color w:val="auto"/>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A4368D"/>
    <w:multiLevelType w:val="multilevel"/>
    <w:tmpl w:val="0FA4368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13" w15:restartNumberingAfterBreak="0">
    <w:nsid w:val="16961F95"/>
    <w:multiLevelType w:val="hybridMultilevel"/>
    <w:tmpl w:val="987663CA"/>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85234C9"/>
    <w:multiLevelType w:val="multilevel"/>
    <w:tmpl w:val="185234C9"/>
    <w:lvl w:ilvl="0">
      <w:start w:val="1"/>
      <w:numFmt w:val="bullet"/>
      <w:lvlText w:val="-"/>
      <w:lvlJc w:val="left"/>
      <w:pPr>
        <w:ind w:left="1429" w:hanging="360"/>
      </w:p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8" w15:restartNumberingAfterBreak="0">
    <w:nsid w:val="1D3B07BE"/>
    <w:multiLevelType w:val="hybridMultilevel"/>
    <w:tmpl w:val="7DB632AC"/>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CBA0F2E"/>
    <w:multiLevelType w:val="hybridMultilevel"/>
    <w:tmpl w:val="1B88A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DE27C11"/>
    <w:multiLevelType w:val="multilevel"/>
    <w:tmpl w:val="2DE27C11"/>
    <w:lvl w:ilvl="0">
      <w:start w:val="1"/>
      <w:numFmt w:val="decimal"/>
      <w:lvlText w:val="%1."/>
      <w:lvlJc w:val="left"/>
      <w:pPr>
        <w:ind w:left="2138"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315E30CD"/>
    <w:multiLevelType w:val="multilevel"/>
    <w:tmpl w:val="315E30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5"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9BD38BB"/>
    <w:multiLevelType w:val="multilevel"/>
    <w:tmpl w:val="39BD38B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9"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418713E1"/>
    <w:multiLevelType w:val="hybridMultilevel"/>
    <w:tmpl w:val="1818C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43A17A7"/>
    <w:multiLevelType w:val="multilevel"/>
    <w:tmpl w:val="443A17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6" w15:restartNumberingAfterBreak="0">
    <w:nsid w:val="489544E6"/>
    <w:multiLevelType w:val="hybridMultilevel"/>
    <w:tmpl w:val="1B88A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4AF31068"/>
    <w:multiLevelType w:val="multilevel"/>
    <w:tmpl w:val="4AF31068"/>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51A43B35"/>
    <w:multiLevelType w:val="multilevel"/>
    <w:tmpl w:val="51A43B3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6CD4622"/>
    <w:multiLevelType w:val="multilevel"/>
    <w:tmpl w:val="56CD4622"/>
    <w:lvl w:ilvl="0">
      <w:start w:val="1"/>
      <w:numFmt w:val="decimal"/>
      <w:lvlText w:val="%1."/>
      <w:lvlJc w:val="left"/>
      <w:pPr>
        <w:ind w:left="2138"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5A1644A8"/>
    <w:multiLevelType w:val="multilevel"/>
    <w:tmpl w:val="5A1644A8"/>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1" w15:restartNumberingAfterBreak="0">
    <w:nsid w:val="5B1748F4"/>
    <w:multiLevelType w:val="hybridMultilevel"/>
    <w:tmpl w:val="1818C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3"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
    <w:lvlOverride w:ilvl="0">
      <w:startOverride w:val="1"/>
    </w:lvlOverride>
  </w:num>
  <w:num w:numId="4">
    <w:abstractNumId w:val="44"/>
  </w:num>
  <w:num w:numId="5">
    <w:abstractNumId w:val="3"/>
  </w:num>
  <w:num w:numId="6">
    <w:abstractNumId w:val="27"/>
  </w:num>
  <w:num w:numId="7">
    <w:abstractNumId w:val="6"/>
  </w:num>
  <w:num w:numId="8">
    <w:abstractNumId w:val="31"/>
  </w:num>
  <w:num w:numId="9">
    <w:abstractNumId w:val="20"/>
  </w:num>
  <w:num w:numId="10">
    <w:abstractNumId w:val="2"/>
  </w:num>
  <w:num w:numId="11">
    <w:abstractNumId w:val="14"/>
  </w:num>
  <w:num w:numId="12">
    <w:abstractNumId w:val="35"/>
  </w:num>
  <w:num w:numId="13">
    <w:abstractNumId w:val="15"/>
  </w:num>
  <w:num w:numId="14">
    <w:abstractNumId w:val="24"/>
  </w:num>
  <w:num w:numId="15">
    <w:abstractNumId w:val="10"/>
  </w:num>
  <w:num w:numId="16">
    <w:abstractNumId w:val="11"/>
  </w:num>
  <w:num w:numId="17">
    <w:abstractNumId w:val="29"/>
  </w:num>
  <w:num w:numId="18">
    <w:abstractNumId w:val="17"/>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3"/>
  </w:num>
  <w:num w:numId="21">
    <w:abstractNumId w:val="12"/>
    <w:lvlOverride w:ilvl="0">
      <w:startOverride w:val="1"/>
    </w:lvlOverride>
  </w:num>
  <w:num w:numId="22">
    <w:abstractNumId w:val="25"/>
  </w:num>
  <w:num w:numId="23">
    <w:abstractNumId w:val="32"/>
  </w:num>
  <w:num w:numId="24">
    <w:abstractNumId w:val="8"/>
  </w:num>
  <w:num w:numId="25">
    <w:abstractNumId w:val="39"/>
  </w:num>
  <w:num w:numId="26">
    <w:abstractNumId w:val="22"/>
  </w:num>
  <w:num w:numId="27">
    <w:abstractNumId w:val="40"/>
  </w:num>
  <w:num w:numId="28">
    <w:abstractNumId w:val="37"/>
  </w:num>
  <w:num w:numId="29">
    <w:abstractNumId w:val="9"/>
  </w:num>
  <w:num w:numId="30">
    <w:abstractNumId w:val="28"/>
  </w:num>
  <w:num w:numId="31">
    <w:abstractNumId w:val="23"/>
  </w:num>
  <w:num w:numId="32">
    <w:abstractNumId w:val="7"/>
  </w:num>
  <w:num w:numId="33">
    <w:abstractNumId w:val="38"/>
  </w:num>
  <w:num w:numId="34">
    <w:abstractNumId w:val="16"/>
  </w:num>
  <w:num w:numId="35">
    <w:abstractNumId w:val="42"/>
  </w:num>
  <w:num w:numId="36">
    <w:abstractNumId w:val="5"/>
  </w:num>
  <w:num w:numId="37">
    <w:abstractNumId w:val="18"/>
  </w:num>
  <w:num w:numId="38">
    <w:abstractNumId w:val="13"/>
  </w:num>
  <w:num w:numId="39">
    <w:abstractNumId w:val="19"/>
  </w:num>
  <w:num w:numId="40">
    <w:abstractNumId w:val="33"/>
  </w:num>
  <w:num w:numId="41">
    <w:abstractNumId w:val="26"/>
  </w:num>
  <w:num w:numId="42">
    <w:abstractNumId w:val="21"/>
  </w:num>
  <w:num w:numId="43">
    <w:abstractNumId w:val="36"/>
  </w:num>
  <w:num w:numId="44">
    <w:abstractNumId w:val="41"/>
  </w:num>
  <w:num w:numId="45">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CE7F6A"/>
    <w:rsid w:val="00087CE6"/>
    <w:rsid w:val="000F73AB"/>
    <w:rsid w:val="00125541"/>
    <w:rsid w:val="001343C3"/>
    <w:rsid w:val="00191276"/>
    <w:rsid w:val="00202B88"/>
    <w:rsid w:val="002132F9"/>
    <w:rsid w:val="002B1D3F"/>
    <w:rsid w:val="002B569B"/>
    <w:rsid w:val="004C773F"/>
    <w:rsid w:val="00716BB8"/>
    <w:rsid w:val="00732DAA"/>
    <w:rsid w:val="00796CF6"/>
    <w:rsid w:val="007F7C79"/>
    <w:rsid w:val="008C32A0"/>
    <w:rsid w:val="00A52F17"/>
    <w:rsid w:val="00A937FE"/>
    <w:rsid w:val="00B96120"/>
    <w:rsid w:val="00C36E10"/>
    <w:rsid w:val="00CE7F6A"/>
    <w:rsid w:val="00D51DB7"/>
    <w:rsid w:val="00D975DF"/>
    <w:rsid w:val="00E14296"/>
    <w:rsid w:val="00E843CF"/>
    <w:rsid w:val="00EE35F3"/>
    <w:rsid w:val="00F05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39C342E"/>
  <w15:docId w15:val="{F0D3347B-422D-4DF6-A9CA-E31D3312A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7CE6"/>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087CE6"/>
    <w:pPr>
      <w:ind w:firstLine="454"/>
      <w:outlineLvl w:val="0"/>
    </w:pPr>
    <w:rPr>
      <w:b/>
      <w:caps/>
    </w:rPr>
  </w:style>
  <w:style w:type="paragraph" w:styleId="21">
    <w:name w:val="heading 2"/>
    <w:basedOn w:val="a3"/>
    <w:next w:val="a3"/>
    <w:link w:val="23"/>
    <w:qFormat/>
    <w:rsid w:val="00087CE6"/>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087CE6"/>
    <w:pPr>
      <w:spacing w:before="100" w:beforeAutospacing="1" w:after="100" w:afterAutospacing="1"/>
      <w:outlineLvl w:val="2"/>
    </w:pPr>
    <w:rPr>
      <w:b/>
      <w:bCs/>
      <w:sz w:val="27"/>
      <w:szCs w:val="27"/>
    </w:rPr>
  </w:style>
  <w:style w:type="paragraph" w:styleId="41">
    <w:name w:val="heading 4"/>
    <w:basedOn w:val="a3"/>
    <w:next w:val="a3"/>
    <w:link w:val="42"/>
    <w:qFormat/>
    <w:rsid w:val="00087CE6"/>
    <w:pPr>
      <w:keepNext/>
      <w:spacing w:before="240" w:after="60"/>
      <w:outlineLvl w:val="3"/>
    </w:pPr>
    <w:rPr>
      <w:b/>
      <w:bCs/>
      <w:sz w:val="28"/>
      <w:szCs w:val="28"/>
    </w:rPr>
  </w:style>
  <w:style w:type="paragraph" w:styleId="50">
    <w:name w:val="heading 5"/>
    <w:basedOn w:val="a3"/>
    <w:next w:val="a3"/>
    <w:link w:val="51"/>
    <w:qFormat/>
    <w:rsid w:val="00087CE6"/>
    <w:pPr>
      <w:spacing w:before="240" w:after="60"/>
      <w:outlineLvl w:val="4"/>
    </w:pPr>
    <w:rPr>
      <w:b/>
      <w:bCs/>
      <w:i/>
      <w:iCs/>
      <w:sz w:val="26"/>
      <w:szCs w:val="26"/>
    </w:rPr>
  </w:style>
  <w:style w:type="paragraph" w:styleId="6">
    <w:name w:val="heading 6"/>
    <w:basedOn w:val="a3"/>
    <w:next w:val="a3"/>
    <w:link w:val="60"/>
    <w:qFormat/>
    <w:rsid w:val="00087CE6"/>
    <w:pPr>
      <w:spacing w:before="240" w:after="60"/>
      <w:outlineLvl w:val="5"/>
    </w:pPr>
    <w:rPr>
      <w:rFonts w:ascii="Calibri" w:hAnsi="Calibri"/>
      <w:b/>
      <w:bCs/>
      <w:sz w:val="22"/>
      <w:szCs w:val="22"/>
    </w:rPr>
  </w:style>
  <w:style w:type="paragraph" w:styleId="7">
    <w:name w:val="heading 7"/>
    <w:basedOn w:val="a3"/>
    <w:next w:val="a3"/>
    <w:link w:val="70"/>
    <w:qFormat/>
    <w:rsid w:val="00087CE6"/>
    <w:pPr>
      <w:spacing w:before="240" w:after="60"/>
      <w:outlineLvl w:val="6"/>
    </w:pPr>
    <w:rPr>
      <w:rFonts w:ascii="Calibri" w:hAnsi="Calibri"/>
    </w:rPr>
  </w:style>
  <w:style w:type="paragraph" w:styleId="80">
    <w:name w:val="heading 8"/>
    <w:basedOn w:val="a3"/>
    <w:next w:val="a3"/>
    <w:link w:val="81"/>
    <w:qFormat/>
    <w:rsid w:val="00087CE6"/>
    <w:pPr>
      <w:spacing w:before="240" w:after="60"/>
      <w:outlineLvl w:val="7"/>
    </w:pPr>
    <w:rPr>
      <w:rFonts w:ascii="Calibri" w:hAnsi="Calibri"/>
      <w:i/>
      <w:iCs/>
      <w:lang w:eastAsia="en-US"/>
    </w:rPr>
  </w:style>
  <w:style w:type="paragraph" w:styleId="9">
    <w:name w:val="heading 9"/>
    <w:basedOn w:val="a3"/>
    <w:next w:val="a3"/>
    <w:link w:val="90"/>
    <w:qFormat/>
    <w:rsid w:val="00087CE6"/>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087CE6"/>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087CE6"/>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087CE6"/>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087CE6"/>
    <w:rPr>
      <w:rFonts w:ascii="Times New Roman" w:eastAsia="Times New Roman" w:hAnsi="Times New Roman" w:cs="Times New Roman"/>
      <w:b/>
      <w:bCs/>
      <w:sz w:val="28"/>
      <w:szCs w:val="28"/>
    </w:rPr>
  </w:style>
  <w:style w:type="character" w:customStyle="1" w:styleId="51">
    <w:name w:val="Заголовок 5 Знак"/>
    <w:basedOn w:val="a4"/>
    <w:link w:val="50"/>
    <w:rsid w:val="00087CE6"/>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087CE6"/>
    <w:rPr>
      <w:rFonts w:ascii="Calibri" w:eastAsia="Times New Roman" w:hAnsi="Calibri" w:cs="Times New Roman"/>
      <w:b/>
      <w:bCs/>
    </w:rPr>
  </w:style>
  <w:style w:type="character" w:customStyle="1" w:styleId="70">
    <w:name w:val="Заголовок 7 Знак"/>
    <w:basedOn w:val="a4"/>
    <w:link w:val="7"/>
    <w:rsid w:val="00087CE6"/>
    <w:rPr>
      <w:rFonts w:ascii="Calibri" w:eastAsia="Times New Roman" w:hAnsi="Calibri" w:cs="Times New Roman"/>
      <w:sz w:val="24"/>
      <w:szCs w:val="24"/>
    </w:rPr>
  </w:style>
  <w:style w:type="character" w:customStyle="1" w:styleId="81">
    <w:name w:val="Заголовок 8 Знак"/>
    <w:basedOn w:val="a4"/>
    <w:link w:val="80"/>
    <w:rsid w:val="00087CE6"/>
    <w:rPr>
      <w:rFonts w:ascii="Calibri" w:eastAsia="Times New Roman" w:hAnsi="Calibri" w:cs="Times New Roman"/>
      <w:i/>
      <w:iCs/>
      <w:sz w:val="24"/>
      <w:szCs w:val="24"/>
    </w:rPr>
  </w:style>
  <w:style w:type="character" w:customStyle="1" w:styleId="90">
    <w:name w:val="Заголовок 9 Знак"/>
    <w:basedOn w:val="a4"/>
    <w:link w:val="9"/>
    <w:rsid w:val="00087CE6"/>
    <w:rPr>
      <w:rFonts w:ascii="Cambria" w:eastAsia="Times New Roman" w:hAnsi="Cambria" w:cs="Times New Roman"/>
    </w:rPr>
  </w:style>
  <w:style w:type="character" w:customStyle="1" w:styleId="14">
    <w:name w:val="Заголовок 1 Знак4"/>
    <w:link w:val="11"/>
    <w:locked/>
    <w:rsid w:val="00087CE6"/>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087CE6"/>
    <w:rPr>
      <w:rFonts w:ascii="Arial" w:eastAsia="Times New Roman" w:hAnsi="Arial" w:cs="Arial"/>
      <w:b/>
      <w:bCs/>
      <w:i/>
      <w:iCs/>
      <w:sz w:val="28"/>
      <w:szCs w:val="28"/>
    </w:rPr>
  </w:style>
  <w:style w:type="character" w:customStyle="1" w:styleId="320">
    <w:name w:val="Заголовок 3 Знак2"/>
    <w:link w:val="32"/>
    <w:locked/>
    <w:rsid w:val="00087CE6"/>
    <w:rPr>
      <w:rFonts w:ascii="Times New Roman" w:eastAsia="Times New Roman" w:hAnsi="Times New Roman" w:cs="Times New Roman"/>
      <w:b/>
      <w:bCs/>
      <w:sz w:val="27"/>
      <w:szCs w:val="27"/>
      <w:lang w:eastAsia="ru-RU"/>
    </w:rPr>
  </w:style>
  <w:style w:type="character" w:styleId="HTML">
    <w:name w:val="HTML Sample"/>
    <w:rsid w:val="00087CE6"/>
    <w:rPr>
      <w:rFonts w:ascii="Courier New" w:eastAsia="Times New Roman" w:hAnsi="Courier New" w:cs="Courier New"/>
    </w:rPr>
  </w:style>
  <w:style w:type="character" w:styleId="a7">
    <w:name w:val="FollowedHyperlink"/>
    <w:rsid w:val="00087CE6"/>
    <w:rPr>
      <w:color w:val="800080"/>
      <w:u w:val="single"/>
    </w:rPr>
  </w:style>
  <w:style w:type="character" w:styleId="a8">
    <w:name w:val="footnote reference"/>
    <w:unhideWhenUsed/>
    <w:rsid w:val="00087CE6"/>
    <w:rPr>
      <w:vertAlign w:val="superscript"/>
    </w:rPr>
  </w:style>
  <w:style w:type="character" w:styleId="a9">
    <w:name w:val="annotation reference"/>
    <w:rsid w:val="00087CE6"/>
    <w:rPr>
      <w:sz w:val="16"/>
      <w:szCs w:val="16"/>
    </w:rPr>
  </w:style>
  <w:style w:type="character" w:styleId="aa">
    <w:name w:val="endnote reference"/>
    <w:unhideWhenUsed/>
    <w:rsid w:val="00087CE6"/>
    <w:rPr>
      <w:vertAlign w:val="superscript"/>
    </w:rPr>
  </w:style>
  <w:style w:type="character" w:styleId="HTML0">
    <w:name w:val="HTML Acronym"/>
    <w:rsid w:val="00087CE6"/>
  </w:style>
  <w:style w:type="character" w:styleId="ab">
    <w:name w:val="Emphasis"/>
    <w:qFormat/>
    <w:rsid w:val="00087CE6"/>
    <w:rPr>
      <w:i/>
      <w:iCs/>
    </w:rPr>
  </w:style>
  <w:style w:type="character" w:styleId="ac">
    <w:name w:val="Hyperlink"/>
    <w:uiPriority w:val="99"/>
    <w:rsid w:val="00087CE6"/>
    <w:rPr>
      <w:color w:val="000000"/>
      <w:u w:val="single"/>
    </w:rPr>
  </w:style>
  <w:style w:type="character" w:styleId="HTML1">
    <w:name w:val="HTML Code"/>
    <w:rsid w:val="00087CE6"/>
    <w:rPr>
      <w:rFonts w:ascii="Courier New" w:eastAsia="Times New Roman" w:hAnsi="Courier New" w:cs="Courier New"/>
      <w:sz w:val="20"/>
      <w:szCs w:val="20"/>
    </w:rPr>
  </w:style>
  <w:style w:type="character" w:styleId="ad">
    <w:name w:val="page number"/>
    <w:rsid w:val="00087CE6"/>
  </w:style>
  <w:style w:type="character" w:styleId="ae">
    <w:name w:val="line number"/>
    <w:unhideWhenUsed/>
    <w:rsid w:val="00087CE6"/>
  </w:style>
  <w:style w:type="character" w:styleId="HTML2">
    <w:name w:val="HTML Definition"/>
    <w:rsid w:val="00087CE6"/>
    <w:rPr>
      <w:i/>
      <w:iCs/>
    </w:rPr>
  </w:style>
  <w:style w:type="character" w:styleId="HTML3">
    <w:name w:val="HTML Variable"/>
    <w:rsid w:val="00087CE6"/>
    <w:rPr>
      <w:i/>
      <w:iCs/>
    </w:rPr>
  </w:style>
  <w:style w:type="character" w:styleId="HTML4">
    <w:name w:val="HTML Typewriter"/>
    <w:rsid w:val="00087CE6"/>
    <w:rPr>
      <w:rFonts w:ascii="Courier New" w:eastAsia="Times New Roman" w:hAnsi="Courier New" w:cs="Courier New"/>
      <w:sz w:val="20"/>
      <w:szCs w:val="20"/>
    </w:rPr>
  </w:style>
  <w:style w:type="character" w:styleId="af">
    <w:name w:val="Strong"/>
    <w:uiPriority w:val="22"/>
    <w:qFormat/>
    <w:rsid w:val="00087CE6"/>
    <w:rPr>
      <w:b/>
      <w:bCs/>
    </w:rPr>
  </w:style>
  <w:style w:type="character" w:styleId="HTML5">
    <w:name w:val="HTML Cite"/>
    <w:unhideWhenUsed/>
    <w:rsid w:val="00087CE6"/>
    <w:rPr>
      <w:i/>
      <w:iCs/>
    </w:rPr>
  </w:style>
  <w:style w:type="paragraph" w:styleId="af0">
    <w:name w:val="Balloon Text"/>
    <w:basedOn w:val="a3"/>
    <w:link w:val="af1"/>
    <w:rsid w:val="00087CE6"/>
    <w:rPr>
      <w:rFonts w:ascii="Tahoma" w:hAnsi="Tahoma"/>
      <w:sz w:val="16"/>
      <w:szCs w:val="16"/>
    </w:rPr>
  </w:style>
  <w:style w:type="character" w:customStyle="1" w:styleId="af1">
    <w:name w:val="Текст выноски Знак"/>
    <w:basedOn w:val="a4"/>
    <w:link w:val="af0"/>
    <w:rsid w:val="00087CE6"/>
    <w:rPr>
      <w:rFonts w:ascii="Tahoma" w:eastAsia="Times New Roman" w:hAnsi="Tahoma" w:cs="Times New Roman"/>
      <w:sz w:val="16"/>
      <w:szCs w:val="16"/>
    </w:rPr>
  </w:style>
  <w:style w:type="paragraph" w:styleId="24">
    <w:name w:val="Body Text 2"/>
    <w:basedOn w:val="a3"/>
    <w:link w:val="25"/>
    <w:rsid w:val="00087CE6"/>
    <w:pPr>
      <w:jc w:val="both"/>
    </w:pPr>
    <w:rPr>
      <w:color w:val="000000"/>
      <w:sz w:val="28"/>
    </w:rPr>
  </w:style>
  <w:style w:type="character" w:customStyle="1" w:styleId="25">
    <w:name w:val="Основной текст 2 Знак"/>
    <w:basedOn w:val="a4"/>
    <w:link w:val="24"/>
    <w:rsid w:val="00087CE6"/>
    <w:rPr>
      <w:rFonts w:ascii="Times New Roman" w:eastAsia="Times New Roman" w:hAnsi="Times New Roman" w:cs="Times New Roman"/>
      <w:color w:val="000000"/>
      <w:sz w:val="28"/>
      <w:szCs w:val="24"/>
      <w:lang w:eastAsia="ru-RU"/>
    </w:rPr>
  </w:style>
  <w:style w:type="paragraph" w:styleId="5">
    <w:name w:val="List Number 5"/>
    <w:basedOn w:val="a3"/>
    <w:rsid w:val="00087CE6"/>
    <w:pPr>
      <w:numPr>
        <w:numId w:val="1"/>
      </w:numPr>
      <w:tabs>
        <w:tab w:val="left" w:pos="1492"/>
      </w:tabs>
    </w:pPr>
  </w:style>
  <w:style w:type="paragraph" w:styleId="af2">
    <w:name w:val="Normal Indent"/>
    <w:basedOn w:val="a3"/>
    <w:rsid w:val="00087CE6"/>
    <w:pPr>
      <w:ind w:firstLine="720"/>
      <w:jc w:val="both"/>
    </w:pPr>
    <w:rPr>
      <w:sz w:val="28"/>
      <w:szCs w:val="20"/>
    </w:rPr>
  </w:style>
  <w:style w:type="paragraph" w:styleId="af3">
    <w:name w:val="Plain Text"/>
    <w:basedOn w:val="a3"/>
    <w:link w:val="af4"/>
    <w:rsid w:val="00087CE6"/>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087CE6"/>
    <w:rPr>
      <w:rFonts w:ascii="Courier New" w:eastAsia="Times New Roman" w:hAnsi="Courier New" w:cs="Courier New"/>
      <w:sz w:val="20"/>
      <w:szCs w:val="20"/>
      <w:lang w:eastAsia="ru-RU"/>
    </w:rPr>
  </w:style>
  <w:style w:type="paragraph" w:styleId="34">
    <w:name w:val="Body Text Indent 3"/>
    <w:basedOn w:val="a3"/>
    <w:link w:val="330"/>
    <w:rsid w:val="00087CE6"/>
    <w:pPr>
      <w:spacing w:after="120"/>
      <w:ind w:left="283"/>
    </w:pPr>
    <w:rPr>
      <w:sz w:val="16"/>
      <w:szCs w:val="16"/>
    </w:rPr>
  </w:style>
  <w:style w:type="character" w:customStyle="1" w:styleId="35">
    <w:name w:val="Основной текст с отступом 3 Знак"/>
    <w:basedOn w:val="a4"/>
    <w:rsid w:val="00087CE6"/>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087CE6"/>
    <w:rPr>
      <w:rFonts w:ascii="Times New Roman" w:eastAsia="Times New Roman" w:hAnsi="Times New Roman" w:cs="Times New Roman"/>
      <w:sz w:val="16"/>
      <w:szCs w:val="16"/>
      <w:lang w:eastAsia="ru-RU"/>
    </w:rPr>
  </w:style>
  <w:style w:type="paragraph" w:styleId="af5">
    <w:name w:val="endnote text"/>
    <w:basedOn w:val="a3"/>
    <w:link w:val="af6"/>
    <w:unhideWhenUsed/>
    <w:rsid w:val="00087CE6"/>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087CE6"/>
    <w:rPr>
      <w:rFonts w:ascii="Times New Roman" w:eastAsia="Times New Roman" w:hAnsi="Times New Roman" w:cs="Times New Roman"/>
      <w:color w:val="000000"/>
      <w:sz w:val="28"/>
      <w:szCs w:val="24"/>
    </w:rPr>
  </w:style>
  <w:style w:type="paragraph" w:styleId="af7">
    <w:name w:val="caption"/>
    <w:basedOn w:val="a3"/>
    <w:next w:val="a3"/>
    <w:qFormat/>
    <w:rsid w:val="00087CE6"/>
    <w:rPr>
      <w:b/>
      <w:bCs/>
      <w:sz w:val="20"/>
      <w:szCs w:val="20"/>
    </w:rPr>
  </w:style>
  <w:style w:type="paragraph" w:styleId="af8">
    <w:name w:val="annotation text"/>
    <w:basedOn w:val="a3"/>
    <w:link w:val="af9"/>
    <w:rsid w:val="00087CE6"/>
    <w:rPr>
      <w:sz w:val="20"/>
      <w:szCs w:val="20"/>
    </w:rPr>
  </w:style>
  <w:style w:type="character" w:customStyle="1" w:styleId="af9">
    <w:name w:val="Текст примечания Знак"/>
    <w:basedOn w:val="a4"/>
    <w:link w:val="af8"/>
    <w:rsid w:val="00087CE6"/>
    <w:rPr>
      <w:rFonts w:ascii="Times New Roman" w:eastAsia="Times New Roman" w:hAnsi="Times New Roman" w:cs="Times New Roman"/>
      <w:sz w:val="20"/>
      <w:szCs w:val="20"/>
      <w:lang w:eastAsia="ru-RU"/>
    </w:rPr>
  </w:style>
  <w:style w:type="paragraph" w:styleId="13">
    <w:name w:val="index 1"/>
    <w:basedOn w:val="a3"/>
    <w:next w:val="a3"/>
    <w:rsid w:val="00087CE6"/>
    <w:pPr>
      <w:suppressAutoHyphens/>
      <w:ind w:left="240" w:hanging="240"/>
    </w:pPr>
    <w:rPr>
      <w:lang w:eastAsia="ar-SA"/>
    </w:rPr>
  </w:style>
  <w:style w:type="paragraph" w:styleId="afa">
    <w:name w:val="annotation subject"/>
    <w:basedOn w:val="af8"/>
    <w:next w:val="af8"/>
    <w:link w:val="afb"/>
    <w:rsid w:val="00087CE6"/>
    <w:rPr>
      <w:b/>
      <w:bCs/>
    </w:rPr>
  </w:style>
  <w:style w:type="character" w:customStyle="1" w:styleId="afb">
    <w:name w:val="Тема примечания Знак"/>
    <w:basedOn w:val="af9"/>
    <w:link w:val="afa"/>
    <w:rsid w:val="00087CE6"/>
    <w:rPr>
      <w:rFonts w:ascii="Times New Roman" w:eastAsia="Times New Roman" w:hAnsi="Times New Roman" w:cs="Times New Roman"/>
      <w:b/>
      <w:bCs/>
      <w:sz w:val="20"/>
      <w:szCs w:val="20"/>
      <w:lang w:eastAsia="ru-RU"/>
    </w:rPr>
  </w:style>
  <w:style w:type="paragraph" w:styleId="afc">
    <w:name w:val="Document Map"/>
    <w:basedOn w:val="a3"/>
    <w:link w:val="afd"/>
    <w:rsid w:val="00087CE6"/>
    <w:pPr>
      <w:shd w:val="clear" w:color="auto" w:fill="000080"/>
    </w:pPr>
    <w:rPr>
      <w:rFonts w:ascii="Tahoma" w:hAnsi="Tahoma"/>
      <w:sz w:val="20"/>
      <w:szCs w:val="20"/>
    </w:rPr>
  </w:style>
  <w:style w:type="character" w:customStyle="1" w:styleId="afd">
    <w:name w:val="Схема документа Знак"/>
    <w:basedOn w:val="a4"/>
    <w:link w:val="afc"/>
    <w:rsid w:val="00087CE6"/>
    <w:rPr>
      <w:rFonts w:ascii="Tahoma" w:eastAsia="Times New Roman" w:hAnsi="Tahoma" w:cs="Times New Roman"/>
      <w:sz w:val="20"/>
      <w:szCs w:val="20"/>
      <w:shd w:val="clear" w:color="auto" w:fill="000080"/>
    </w:rPr>
  </w:style>
  <w:style w:type="paragraph" w:styleId="afe">
    <w:name w:val="footnote text"/>
    <w:basedOn w:val="a3"/>
    <w:link w:val="aff"/>
    <w:rsid w:val="00087CE6"/>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087CE6"/>
    <w:rPr>
      <w:rFonts w:ascii="Courier New" w:eastAsia="Courier New" w:hAnsi="Courier New" w:cs="Courier New"/>
      <w:color w:val="000000"/>
      <w:sz w:val="28"/>
      <w:szCs w:val="24"/>
      <w:lang w:eastAsia="ru-RU"/>
    </w:rPr>
  </w:style>
  <w:style w:type="paragraph" w:styleId="8">
    <w:name w:val="toc 8"/>
    <w:basedOn w:val="a3"/>
    <w:next w:val="a3"/>
    <w:rsid w:val="00087CE6"/>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087CE6"/>
    <w:pPr>
      <w:numPr>
        <w:numId w:val="3"/>
      </w:numPr>
      <w:tabs>
        <w:tab w:val="left" w:pos="926"/>
      </w:tabs>
    </w:pPr>
  </w:style>
  <w:style w:type="paragraph" w:styleId="HTML6">
    <w:name w:val="HTML Address"/>
    <w:basedOn w:val="a3"/>
    <w:link w:val="HTML7"/>
    <w:unhideWhenUsed/>
    <w:rsid w:val="00087CE6"/>
    <w:rPr>
      <w:sz w:val="16"/>
      <w:szCs w:val="16"/>
    </w:rPr>
  </w:style>
  <w:style w:type="character" w:customStyle="1" w:styleId="HTML7">
    <w:name w:val="Адрес HTML Знак"/>
    <w:basedOn w:val="a4"/>
    <w:link w:val="HTML6"/>
    <w:rsid w:val="00087CE6"/>
    <w:rPr>
      <w:rFonts w:ascii="Times New Roman" w:eastAsia="Times New Roman" w:hAnsi="Times New Roman" w:cs="Times New Roman"/>
      <w:sz w:val="16"/>
      <w:szCs w:val="16"/>
      <w:lang w:val="ru-RU" w:eastAsia="ru-RU"/>
    </w:rPr>
  </w:style>
  <w:style w:type="paragraph" w:styleId="aff0">
    <w:name w:val="header"/>
    <w:basedOn w:val="a3"/>
    <w:link w:val="aff1"/>
    <w:rsid w:val="00087CE6"/>
    <w:pPr>
      <w:tabs>
        <w:tab w:val="center" w:pos="4677"/>
        <w:tab w:val="right" w:pos="9355"/>
      </w:tabs>
    </w:pPr>
    <w:rPr>
      <w:b/>
      <w:caps/>
    </w:rPr>
  </w:style>
  <w:style w:type="character" w:customStyle="1" w:styleId="aff1">
    <w:name w:val="Верхний колонтитул Знак"/>
    <w:basedOn w:val="a4"/>
    <w:link w:val="aff0"/>
    <w:rsid w:val="00087CE6"/>
    <w:rPr>
      <w:rFonts w:ascii="Times New Roman" w:eastAsia="Times New Roman" w:hAnsi="Times New Roman" w:cs="Times New Roman"/>
      <w:b/>
      <w:caps/>
      <w:sz w:val="24"/>
      <w:szCs w:val="24"/>
      <w:lang w:eastAsia="ru-RU"/>
    </w:rPr>
  </w:style>
  <w:style w:type="paragraph" w:styleId="91">
    <w:name w:val="toc 9"/>
    <w:basedOn w:val="a3"/>
    <w:next w:val="a3"/>
    <w:rsid w:val="00087CE6"/>
    <w:pPr>
      <w:spacing w:after="100" w:line="276" w:lineRule="auto"/>
      <w:ind w:left="1760"/>
    </w:pPr>
    <w:rPr>
      <w:rFonts w:ascii="Calibri" w:hAnsi="Calibri"/>
      <w:sz w:val="22"/>
      <w:szCs w:val="22"/>
    </w:rPr>
  </w:style>
  <w:style w:type="paragraph" w:styleId="71">
    <w:name w:val="toc 7"/>
    <w:basedOn w:val="a3"/>
    <w:next w:val="a3"/>
    <w:rsid w:val="00087CE6"/>
    <w:pPr>
      <w:spacing w:after="100" w:line="276" w:lineRule="auto"/>
      <w:ind w:left="1320"/>
    </w:pPr>
    <w:rPr>
      <w:rFonts w:ascii="Calibri" w:hAnsi="Calibri"/>
      <w:sz w:val="22"/>
      <w:szCs w:val="22"/>
    </w:rPr>
  </w:style>
  <w:style w:type="paragraph" w:styleId="aff2">
    <w:name w:val="Body Text"/>
    <w:basedOn w:val="a3"/>
    <w:link w:val="43"/>
    <w:rsid w:val="00087CE6"/>
    <w:pPr>
      <w:spacing w:after="120"/>
    </w:pPr>
  </w:style>
  <w:style w:type="character" w:customStyle="1" w:styleId="aff3">
    <w:name w:val="Основной текст Знак"/>
    <w:basedOn w:val="a4"/>
    <w:rsid w:val="00087CE6"/>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087CE6"/>
    <w:rPr>
      <w:rFonts w:ascii="Times New Roman" w:eastAsia="Times New Roman" w:hAnsi="Times New Roman" w:cs="Times New Roman"/>
      <w:sz w:val="24"/>
      <w:szCs w:val="24"/>
      <w:lang w:eastAsia="ru-RU"/>
    </w:rPr>
  </w:style>
  <w:style w:type="paragraph" w:styleId="aff4">
    <w:name w:val="index heading"/>
    <w:basedOn w:val="a3"/>
    <w:rsid w:val="00087CE6"/>
    <w:pPr>
      <w:suppressLineNumbers/>
      <w:suppressAutoHyphens/>
    </w:pPr>
    <w:rPr>
      <w:rFonts w:cs="Tahoma"/>
      <w:lang w:eastAsia="ar-SA"/>
    </w:rPr>
  </w:style>
  <w:style w:type="paragraph" w:styleId="15">
    <w:name w:val="toc 1"/>
    <w:basedOn w:val="a3"/>
    <w:next w:val="a3"/>
    <w:link w:val="16"/>
    <w:rsid w:val="00087CE6"/>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087CE6"/>
    <w:rPr>
      <w:rFonts w:ascii="Times New Roman" w:eastAsia="Times New Roman" w:hAnsi="Times New Roman" w:cs="Times New Roman"/>
      <w:color w:val="000000"/>
      <w:sz w:val="24"/>
      <w:szCs w:val="24"/>
      <w:lang w:eastAsia="ru-RU"/>
    </w:rPr>
  </w:style>
  <w:style w:type="paragraph" w:styleId="aff5">
    <w:name w:val="macro"/>
    <w:link w:val="aff6"/>
    <w:rsid w:val="00087CE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087CE6"/>
    <w:rPr>
      <w:rFonts w:ascii="Courier New" w:eastAsia="Times New Roman" w:hAnsi="Courier New" w:cs="Times New Roman"/>
      <w:sz w:val="20"/>
      <w:szCs w:val="20"/>
      <w:lang w:val="en-US" w:eastAsia="ru-RU"/>
    </w:rPr>
  </w:style>
  <w:style w:type="paragraph" w:styleId="61">
    <w:name w:val="toc 6"/>
    <w:basedOn w:val="a3"/>
    <w:next w:val="a3"/>
    <w:rsid w:val="00087CE6"/>
    <w:pPr>
      <w:spacing w:after="100" w:line="276" w:lineRule="auto"/>
      <w:ind w:left="1100"/>
    </w:pPr>
    <w:rPr>
      <w:rFonts w:ascii="Calibri" w:hAnsi="Calibri"/>
      <w:sz w:val="22"/>
      <w:szCs w:val="22"/>
    </w:rPr>
  </w:style>
  <w:style w:type="paragraph" w:styleId="36">
    <w:name w:val="toc 3"/>
    <w:basedOn w:val="a3"/>
    <w:next w:val="a3"/>
    <w:rsid w:val="00087CE6"/>
    <w:pPr>
      <w:widowControl w:val="0"/>
      <w:tabs>
        <w:tab w:val="left" w:pos="360"/>
      </w:tabs>
      <w:autoSpaceDE w:val="0"/>
      <w:autoSpaceDN w:val="0"/>
      <w:adjustRightInd w:val="0"/>
      <w:ind w:left="400"/>
    </w:pPr>
    <w:rPr>
      <w:szCs w:val="20"/>
    </w:rPr>
  </w:style>
  <w:style w:type="paragraph" w:styleId="26">
    <w:name w:val="toc 2"/>
    <w:basedOn w:val="a3"/>
    <w:next w:val="a3"/>
    <w:rsid w:val="00087CE6"/>
    <w:pPr>
      <w:widowControl w:val="0"/>
      <w:tabs>
        <w:tab w:val="left" w:pos="360"/>
      </w:tabs>
      <w:autoSpaceDE w:val="0"/>
      <w:autoSpaceDN w:val="0"/>
      <w:adjustRightInd w:val="0"/>
      <w:ind w:left="200"/>
    </w:pPr>
    <w:rPr>
      <w:szCs w:val="20"/>
    </w:rPr>
  </w:style>
  <w:style w:type="paragraph" w:styleId="40">
    <w:name w:val="toc 4"/>
    <w:basedOn w:val="a3"/>
    <w:next w:val="a3"/>
    <w:rsid w:val="00087CE6"/>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087CE6"/>
    <w:pPr>
      <w:spacing w:after="100" w:line="276" w:lineRule="auto"/>
      <w:ind w:left="880"/>
    </w:pPr>
    <w:rPr>
      <w:rFonts w:ascii="Calibri" w:hAnsi="Calibri"/>
      <w:sz w:val="22"/>
      <w:szCs w:val="22"/>
    </w:rPr>
  </w:style>
  <w:style w:type="paragraph" w:styleId="53">
    <w:name w:val="List Bullet 5"/>
    <w:basedOn w:val="a3"/>
    <w:rsid w:val="00087CE6"/>
    <w:pPr>
      <w:ind w:left="1132" w:hanging="283"/>
    </w:pPr>
    <w:rPr>
      <w:color w:val="00000A"/>
    </w:rPr>
  </w:style>
  <w:style w:type="paragraph" w:styleId="aff7">
    <w:name w:val="Body Text First Indent"/>
    <w:basedOn w:val="aff2"/>
    <w:link w:val="aff8"/>
    <w:rsid w:val="00087CE6"/>
    <w:pPr>
      <w:ind w:firstLine="210"/>
    </w:pPr>
    <w:rPr>
      <w:b/>
      <w:bCs/>
      <w:sz w:val="27"/>
      <w:szCs w:val="27"/>
    </w:rPr>
  </w:style>
  <w:style w:type="character" w:customStyle="1" w:styleId="aff8">
    <w:name w:val="Красная строка Знак"/>
    <w:basedOn w:val="aff3"/>
    <w:link w:val="aff7"/>
    <w:rsid w:val="00087CE6"/>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087CE6"/>
    <w:pPr>
      <w:spacing w:after="120"/>
      <w:ind w:left="283"/>
    </w:pPr>
  </w:style>
  <w:style w:type="character" w:customStyle="1" w:styleId="affa">
    <w:name w:val="Основной текст с отступом Знак"/>
    <w:basedOn w:val="a4"/>
    <w:link w:val="aff9"/>
    <w:semiHidden/>
    <w:rsid w:val="00087CE6"/>
    <w:rPr>
      <w:rFonts w:ascii="Times New Roman" w:eastAsia="Times New Roman" w:hAnsi="Times New Roman" w:cs="Times New Roman"/>
      <w:sz w:val="24"/>
      <w:szCs w:val="24"/>
      <w:lang w:eastAsia="ru-RU"/>
    </w:rPr>
  </w:style>
  <w:style w:type="paragraph" w:styleId="27">
    <w:name w:val="Body Text First Indent 2"/>
    <w:basedOn w:val="aff9"/>
    <w:link w:val="28"/>
    <w:rsid w:val="00087CE6"/>
    <w:pPr>
      <w:ind w:firstLine="210"/>
    </w:pPr>
  </w:style>
  <w:style w:type="character" w:customStyle="1" w:styleId="28">
    <w:name w:val="Красная строка 2 Знак"/>
    <w:basedOn w:val="affa"/>
    <w:link w:val="27"/>
    <w:rsid w:val="00087CE6"/>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087CE6"/>
    <w:rPr>
      <w:sz w:val="24"/>
      <w:szCs w:val="24"/>
      <w:lang w:val="ru-RU" w:eastAsia="ru-RU" w:bidi="ar-SA"/>
    </w:rPr>
  </w:style>
  <w:style w:type="paragraph" w:styleId="44">
    <w:name w:val="List Bullet 4"/>
    <w:basedOn w:val="a3"/>
    <w:rsid w:val="00087CE6"/>
    <w:pPr>
      <w:ind w:left="849" w:hanging="283"/>
    </w:pPr>
    <w:rPr>
      <w:color w:val="00000A"/>
    </w:rPr>
  </w:style>
  <w:style w:type="paragraph" w:styleId="affb">
    <w:name w:val="List Bullet"/>
    <w:basedOn w:val="a3"/>
    <w:rsid w:val="00087CE6"/>
    <w:pPr>
      <w:tabs>
        <w:tab w:val="left" w:pos="643"/>
      </w:tabs>
      <w:ind w:left="643" w:hanging="360"/>
      <w:contextualSpacing/>
    </w:pPr>
  </w:style>
  <w:style w:type="paragraph" w:styleId="2">
    <w:name w:val="List Bullet 2"/>
    <w:basedOn w:val="a3"/>
    <w:rsid w:val="00087CE6"/>
    <w:pPr>
      <w:numPr>
        <w:numId w:val="5"/>
      </w:numPr>
      <w:tabs>
        <w:tab w:val="left" w:pos="643"/>
      </w:tabs>
    </w:pPr>
  </w:style>
  <w:style w:type="paragraph" w:styleId="37">
    <w:name w:val="List Bullet 3"/>
    <w:basedOn w:val="a3"/>
    <w:rsid w:val="00087CE6"/>
    <w:pPr>
      <w:tabs>
        <w:tab w:val="left" w:pos="926"/>
      </w:tabs>
      <w:ind w:left="926" w:hanging="360"/>
    </w:pPr>
  </w:style>
  <w:style w:type="paragraph" w:customStyle="1" w:styleId="affc">
    <w:basedOn w:val="a3"/>
    <w:next w:val="affd"/>
    <w:qFormat/>
    <w:rsid w:val="00087CE6"/>
    <w:pPr>
      <w:suppressAutoHyphens/>
      <w:jc w:val="center"/>
    </w:pPr>
    <w:rPr>
      <w:sz w:val="28"/>
      <w:lang w:val="en-US" w:eastAsia="ar-SA"/>
    </w:rPr>
  </w:style>
  <w:style w:type="character" w:customStyle="1" w:styleId="54">
    <w:name w:val="Заголовок Знак5"/>
    <w:link w:val="affe"/>
    <w:rsid w:val="00087CE6"/>
    <w:rPr>
      <w:sz w:val="28"/>
      <w:szCs w:val="24"/>
      <w:lang w:val="en-US" w:eastAsia="ar-SA" w:bidi="ar-SA"/>
    </w:rPr>
  </w:style>
  <w:style w:type="paragraph" w:styleId="affd">
    <w:name w:val="Subtitle"/>
    <w:basedOn w:val="a3"/>
    <w:link w:val="afff"/>
    <w:qFormat/>
    <w:rsid w:val="00087CE6"/>
    <w:pPr>
      <w:jc w:val="center"/>
    </w:pPr>
    <w:rPr>
      <w:b/>
    </w:rPr>
  </w:style>
  <w:style w:type="character" w:customStyle="1" w:styleId="afff">
    <w:name w:val="Подзаголовок Знак"/>
    <w:basedOn w:val="a4"/>
    <w:link w:val="affd"/>
    <w:rsid w:val="00087CE6"/>
    <w:rPr>
      <w:rFonts w:ascii="Times New Roman" w:eastAsia="Times New Roman" w:hAnsi="Times New Roman" w:cs="Times New Roman"/>
      <w:b/>
      <w:sz w:val="24"/>
      <w:szCs w:val="24"/>
    </w:rPr>
  </w:style>
  <w:style w:type="paragraph" w:styleId="afff0">
    <w:name w:val="footer"/>
    <w:basedOn w:val="a3"/>
    <w:link w:val="afff1"/>
    <w:rsid w:val="00087CE6"/>
    <w:pPr>
      <w:tabs>
        <w:tab w:val="center" w:pos="4677"/>
        <w:tab w:val="right" w:pos="9355"/>
      </w:tabs>
    </w:pPr>
  </w:style>
  <w:style w:type="character" w:customStyle="1" w:styleId="afff1">
    <w:name w:val="Нижний колонтитул Знак"/>
    <w:basedOn w:val="a4"/>
    <w:link w:val="afff0"/>
    <w:rsid w:val="00087CE6"/>
    <w:rPr>
      <w:rFonts w:ascii="Times New Roman" w:eastAsia="Times New Roman" w:hAnsi="Times New Roman" w:cs="Times New Roman"/>
      <w:sz w:val="24"/>
      <w:szCs w:val="24"/>
      <w:lang w:eastAsia="ru-RU"/>
    </w:rPr>
  </w:style>
  <w:style w:type="paragraph" w:styleId="a2">
    <w:name w:val="List Number"/>
    <w:basedOn w:val="a3"/>
    <w:rsid w:val="00087CE6"/>
    <w:pPr>
      <w:numPr>
        <w:numId w:val="6"/>
      </w:numPr>
      <w:tabs>
        <w:tab w:val="left" w:pos="1354"/>
      </w:tabs>
      <w:contextualSpacing/>
    </w:pPr>
    <w:rPr>
      <w:sz w:val="20"/>
      <w:szCs w:val="20"/>
      <w:lang w:eastAsia="en-US"/>
    </w:rPr>
  </w:style>
  <w:style w:type="paragraph" w:styleId="2a">
    <w:name w:val="List Number 2"/>
    <w:basedOn w:val="a3"/>
    <w:rsid w:val="00087CE6"/>
    <w:pPr>
      <w:widowControl w:val="0"/>
      <w:tabs>
        <w:tab w:val="left" w:pos="641"/>
      </w:tabs>
      <w:ind w:left="641" w:hanging="358"/>
    </w:pPr>
    <w:rPr>
      <w:rFonts w:ascii="Courier New" w:hAnsi="Courier New"/>
      <w:szCs w:val="20"/>
    </w:rPr>
  </w:style>
  <w:style w:type="paragraph" w:styleId="afff2">
    <w:name w:val="List"/>
    <w:basedOn w:val="a3"/>
    <w:rsid w:val="00087CE6"/>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087CE6"/>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087CE6"/>
    <w:rPr>
      <w:rFonts w:ascii="Times New Roman" w:eastAsia="Times New Roman" w:hAnsi="Times New Roman" w:cs="Times New Roman"/>
      <w:sz w:val="24"/>
      <w:szCs w:val="24"/>
      <w:lang w:eastAsia="ru-RU" w:bidi="hi-IN"/>
    </w:rPr>
  </w:style>
  <w:style w:type="paragraph" w:styleId="30">
    <w:name w:val="Body Text 3"/>
    <w:basedOn w:val="a3"/>
    <w:link w:val="321"/>
    <w:rsid w:val="00087CE6"/>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087CE6"/>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087CE6"/>
    <w:rPr>
      <w:rFonts w:ascii="Times New Roman" w:eastAsia="Times New Roman" w:hAnsi="Times New Roman" w:cs="Times New Roman"/>
      <w:sz w:val="16"/>
      <w:szCs w:val="16"/>
    </w:rPr>
  </w:style>
  <w:style w:type="paragraph" w:styleId="2b">
    <w:name w:val="Body Text Indent 2"/>
    <w:basedOn w:val="a3"/>
    <w:link w:val="220"/>
    <w:rsid w:val="00087CE6"/>
    <w:pPr>
      <w:spacing w:after="120" w:line="480" w:lineRule="auto"/>
      <w:ind w:left="283"/>
    </w:pPr>
  </w:style>
  <w:style w:type="character" w:customStyle="1" w:styleId="2c">
    <w:name w:val="Основной текст с отступом 2 Знак"/>
    <w:basedOn w:val="a4"/>
    <w:rsid w:val="00087CE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087CE6"/>
    <w:rPr>
      <w:rFonts w:ascii="Times New Roman" w:eastAsia="Times New Roman" w:hAnsi="Times New Roman" w:cs="Times New Roman"/>
      <w:sz w:val="24"/>
      <w:szCs w:val="24"/>
      <w:lang w:eastAsia="ru-RU"/>
    </w:rPr>
  </w:style>
  <w:style w:type="paragraph" w:styleId="2d">
    <w:name w:val="List Continue 2"/>
    <w:basedOn w:val="a3"/>
    <w:rsid w:val="00087CE6"/>
    <w:pPr>
      <w:spacing w:after="120"/>
      <w:ind w:left="566"/>
      <w:jc w:val="both"/>
    </w:pPr>
    <w:rPr>
      <w:sz w:val="20"/>
      <w:szCs w:val="20"/>
    </w:rPr>
  </w:style>
  <w:style w:type="paragraph" w:styleId="2e">
    <w:name w:val="List 2"/>
    <w:basedOn w:val="a3"/>
    <w:rsid w:val="00087CE6"/>
    <w:pPr>
      <w:ind w:left="566" w:hanging="283"/>
      <w:contextualSpacing/>
    </w:pPr>
  </w:style>
  <w:style w:type="paragraph" w:styleId="39">
    <w:name w:val="List 3"/>
    <w:basedOn w:val="a3"/>
    <w:rsid w:val="00087CE6"/>
    <w:pPr>
      <w:ind w:left="849" w:hanging="283"/>
    </w:pPr>
  </w:style>
  <w:style w:type="paragraph" w:styleId="45">
    <w:name w:val="List 4"/>
    <w:basedOn w:val="a3"/>
    <w:rsid w:val="00087CE6"/>
    <w:pPr>
      <w:ind w:left="1132" w:hanging="283"/>
      <w:contextualSpacing/>
    </w:pPr>
  </w:style>
  <w:style w:type="paragraph" w:styleId="HTML8">
    <w:name w:val="HTML Preformatted"/>
    <w:basedOn w:val="a3"/>
    <w:link w:val="HTML30"/>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087CE6"/>
    <w:rPr>
      <w:rFonts w:ascii="Consolas" w:eastAsia="Times New Roman" w:hAnsi="Consolas" w:cs="Times New Roman"/>
      <w:sz w:val="20"/>
      <w:szCs w:val="20"/>
      <w:lang w:eastAsia="ru-RU"/>
    </w:rPr>
  </w:style>
  <w:style w:type="character" w:customStyle="1" w:styleId="HTML30">
    <w:name w:val="Стандартный HTML Знак3"/>
    <w:link w:val="HTML8"/>
    <w:rsid w:val="00087CE6"/>
    <w:rPr>
      <w:rFonts w:ascii="Courier New" w:eastAsia="Times New Roman" w:hAnsi="Courier New" w:cs="Times New Roman"/>
      <w:sz w:val="20"/>
      <w:szCs w:val="20"/>
    </w:rPr>
  </w:style>
  <w:style w:type="paragraph" w:styleId="afff4">
    <w:name w:val="Block Text"/>
    <w:basedOn w:val="a3"/>
    <w:rsid w:val="00087CE6"/>
    <w:pPr>
      <w:ind w:left="709" w:right="-908"/>
    </w:pPr>
    <w:rPr>
      <w:szCs w:val="20"/>
    </w:rPr>
  </w:style>
  <w:style w:type="table" w:styleId="18">
    <w:name w:val="Table Simple 1"/>
    <w:basedOn w:val="a5"/>
    <w:rsid w:val="00087CE6"/>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087CE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087C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087C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087CE6"/>
    <w:rPr>
      <w:rFonts w:ascii="Times New Roman" w:hAnsi="Times New Roman" w:cs="Times New Roman"/>
      <w:b/>
      <w:bCs/>
      <w:sz w:val="26"/>
      <w:szCs w:val="26"/>
    </w:rPr>
  </w:style>
  <w:style w:type="paragraph" w:customStyle="1" w:styleId="afff7">
    <w:name w:val="Для таблиц"/>
    <w:basedOn w:val="a3"/>
    <w:uiPriority w:val="99"/>
    <w:rsid w:val="00087CE6"/>
  </w:style>
  <w:style w:type="paragraph" w:customStyle="1" w:styleId="afff8">
    <w:name w:val="список с точками"/>
    <w:basedOn w:val="a3"/>
    <w:rsid w:val="00087CE6"/>
    <w:pPr>
      <w:tabs>
        <w:tab w:val="left" w:pos="3330"/>
      </w:tabs>
      <w:spacing w:line="312" w:lineRule="auto"/>
      <w:ind w:left="3330" w:hanging="720"/>
      <w:jc w:val="both"/>
    </w:pPr>
  </w:style>
  <w:style w:type="paragraph" w:customStyle="1" w:styleId="Default">
    <w:name w:val="Default"/>
    <w:rsid w:val="00087CE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087CE6"/>
    <w:rPr>
      <w:rFonts w:ascii="Times New Roman" w:hAnsi="Times New Roman" w:cs="Times New Roman"/>
      <w:b/>
      <w:bCs/>
      <w:sz w:val="24"/>
      <w:szCs w:val="24"/>
    </w:rPr>
  </w:style>
  <w:style w:type="character" w:customStyle="1" w:styleId="FontStyle12">
    <w:name w:val="Font Style12"/>
    <w:rsid w:val="00087CE6"/>
    <w:rPr>
      <w:rFonts w:ascii="Times New Roman" w:hAnsi="Times New Roman" w:cs="Times New Roman"/>
      <w:sz w:val="24"/>
      <w:szCs w:val="24"/>
    </w:rPr>
  </w:style>
  <w:style w:type="paragraph" w:customStyle="1" w:styleId="Style2">
    <w:name w:val="Style2"/>
    <w:basedOn w:val="a3"/>
    <w:rsid w:val="00087CE6"/>
    <w:pPr>
      <w:widowControl w:val="0"/>
      <w:autoSpaceDE w:val="0"/>
      <w:autoSpaceDN w:val="0"/>
      <w:adjustRightInd w:val="0"/>
    </w:pPr>
  </w:style>
  <w:style w:type="paragraph" w:customStyle="1" w:styleId="Style1">
    <w:name w:val="Style1"/>
    <w:basedOn w:val="a3"/>
    <w:rsid w:val="00087CE6"/>
    <w:pPr>
      <w:widowControl w:val="0"/>
      <w:autoSpaceDE w:val="0"/>
      <w:autoSpaceDN w:val="0"/>
      <w:adjustRightInd w:val="0"/>
      <w:spacing w:line="309" w:lineRule="exact"/>
      <w:ind w:firstLine="686"/>
      <w:jc w:val="both"/>
    </w:pPr>
  </w:style>
  <w:style w:type="paragraph" w:customStyle="1" w:styleId="Style16">
    <w:name w:val="Style16"/>
    <w:basedOn w:val="a3"/>
    <w:rsid w:val="00087CE6"/>
    <w:pPr>
      <w:widowControl w:val="0"/>
      <w:autoSpaceDE w:val="0"/>
      <w:autoSpaceDN w:val="0"/>
      <w:adjustRightInd w:val="0"/>
      <w:spacing w:line="480" w:lineRule="exact"/>
      <w:ind w:firstLine="715"/>
      <w:jc w:val="both"/>
    </w:pPr>
  </w:style>
  <w:style w:type="character" w:customStyle="1" w:styleId="FontStyle36">
    <w:name w:val="Font Style36"/>
    <w:rsid w:val="00087CE6"/>
    <w:rPr>
      <w:rFonts w:ascii="Times New Roman" w:hAnsi="Times New Roman" w:cs="Times New Roman" w:hint="default"/>
      <w:sz w:val="26"/>
      <w:szCs w:val="26"/>
    </w:rPr>
  </w:style>
  <w:style w:type="character" w:customStyle="1" w:styleId="FontStyle51">
    <w:name w:val="Font Style51"/>
    <w:rsid w:val="00087CE6"/>
    <w:rPr>
      <w:rFonts w:ascii="Times New Roman" w:hAnsi="Times New Roman" w:cs="Times New Roman"/>
      <w:sz w:val="24"/>
      <w:szCs w:val="24"/>
    </w:rPr>
  </w:style>
  <w:style w:type="character" w:customStyle="1" w:styleId="afffa">
    <w:name w:val="Тело ИАК Знак"/>
    <w:link w:val="afffb"/>
    <w:rsid w:val="00087CE6"/>
    <w:rPr>
      <w:sz w:val="28"/>
      <w:szCs w:val="28"/>
    </w:rPr>
  </w:style>
  <w:style w:type="paragraph" w:customStyle="1" w:styleId="afffb">
    <w:name w:val="Тело ИАК"/>
    <w:basedOn w:val="a3"/>
    <w:link w:val="afffa"/>
    <w:rsid w:val="00087CE6"/>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087C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087CE6"/>
  </w:style>
  <w:style w:type="character" w:customStyle="1" w:styleId="150">
    <w:name w:val="Знак Знак15"/>
    <w:locked/>
    <w:rsid w:val="00087CE6"/>
    <w:rPr>
      <w:b/>
      <w:caps/>
      <w:sz w:val="24"/>
      <w:szCs w:val="24"/>
      <w:lang w:val="ru-RU" w:eastAsia="ru-RU" w:bidi="ar-SA"/>
    </w:rPr>
  </w:style>
  <w:style w:type="character" w:customStyle="1" w:styleId="110">
    <w:name w:val="Знак Знак11"/>
    <w:locked/>
    <w:rsid w:val="00087CE6"/>
    <w:rPr>
      <w:sz w:val="16"/>
      <w:szCs w:val="16"/>
      <w:lang w:val="ru-RU" w:eastAsia="ru-RU" w:bidi="ar-SA"/>
    </w:rPr>
  </w:style>
  <w:style w:type="character" w:customStyle="1" w:styleId="100">
    <w:name w:val="Знак Знак10"/>
    <w:rsid w:val="00087CE6"/>
    <w:rPr>
      <w:sz w:val="16"/>
      <w:szCs w:val="16"/>
      <w:lang w:val="ru-RU" w:eastAsia="ru-RU" w:bidi="ar-SA"/>
    </w:rPr>
  </w:style>
  <w:style w:type="character" w:customStyle="1" w:styleId="140">
    <w:name w:val="Знак Знак14"/>
    <w:rsid w:val="00087CE6"/>
    <w:rPr>
      <w:rFonts w:ascii="Arial" w:hAnsi="Arial" w:cs="Arial"/>
      <w:b/>
      <w:bCs/>
      <w:i/>
      <w:iCs/>
      <w:sz w:val="28"/>
      <w:szCs w:val="28"/>
      <w:lang w:val="ru-RU" w:eastAsia="en-US" w:bidi="ar-SA"/>
    </w:rPr>
  </w:style>
  <w:style w:type="character" w:customStyle="1" w:styleId="120">
    <w:name w:val="Знак Знак12"/>
    <w:rsid w:val="00087CE6"/>
    <w:rPr>
      <w:rFonts w:ascii="Calibri" w:hAnsi="Calibri"/>
      <w:i/>
      <w:iCs/>
      <w:sz w:val="24"/>
      <w:szCs w:val="24"/>
      <w:lang w:val="ru-RU" w:eastAsia="en-US" w:bidi="ar-SA"/>
    </w:rPr>
  </w:style>
  <w:style w:type="character" w:customStyle="1" w:styleId="62">
    <w:name w:val="Знак Знак6"/>
    <w:rsid w:val="00087CE6"/>
    <w:rPr>
      <w:sz w:val="24"/>
      <w:szCs w:val="24"/>
    </w:rPr>
  </w:style>
  <w:style w:type="paragraph" w:customStyle="1" w:styleId="Style5">
    <w:name w:val="Style5"/>
    <w:basedOn w:val="a3"/>
    <w:rsid w:val="00087CE6"/>
    <w:pPr>
      <w:widowControl w:val="0"/>
      <w:autoSpaceDE w:val="0"/>
      <w:autoSpaceDN w:val="0"/>
      <w:adjustRightInd w:val="0"/>
      <w:spacing w:line="490" w:lineRule="exact"/>
      <w:jc w:val="center"/>
    </w:pPr>
  </w:style>
  <w:style w:type="paragraph" w:customStyle="1" w:styleId="FR3">
    <w:name w:val="FR3"/>
    <w:rsid w:val="00087CE6"/>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087CE6"/>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087CE6"/>
    <w:rPr>
      <w:rFonts w:ascii="Times New Roman" w:hAnsi="Times New Roman" w:cs="Times New Roman" w:hint="default"/>
      <w:i/>
      <w:iCs/>
      <w:sz w:val="16"/>
      <w:szCs w:val="16"/>
    </w:rPr>
  </w:style>
  <w:style w:type="paragraph" w:customStyle="1" w:styleId="2f">
    <w:name w:val="Стиль2"/>
    <w:basedOn w:val="a3"/>
    <w:next w:val="a2"/>
    <w:rsid w:val="00087CE6"/>
    <w:rPr>
      <w:b/>
      <w:sz w:val="20"/>
    </w:rPr>
  </w:style>
  <w:style w:type="paragraph" w:customStyle="1" w:styleId="FR4">
    <w:name w:val="FR4"/>
    <w:rsid w:val="00087CE6"/>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087CE6"/>
    <w:pPr>
      <w:spacing w:line="360" w:lineRule="auto"/>
      <w:jc w:val="both"/>
    </w:pPr>
    <w:rPr>
      <w:szCs w:val="20"/>
    </w:rPr>
  </w:style>
  <w:style w:type="paragraph" w:customStyle="1" w:styleId="1b">
    <w:name w:val="Текст1"/>
    <w:basedOn w:val="a3"/>
    <w:rsid w:val="00087CE6"/>
    <w:rPr>
      <w:rFonts w:ascii="Courier New" w:hAnsi="Courier New"/>
      <w:sz w:val="20"/>
      <w:szCs w:val="20"/>
    </w:rPr>
  </w:style>
  <w:style w:type="paragraph" w:customStyle="1" w:styleId="1c">
    <w:name w:val="Абзац списка1"/>
    <w:basedOn w:val="a3"/>
    <w:link w:val="ListParagraphChar"/>
    <w:rsid w:val="00087CE6"/>
    <w:pPr>
      <w:ind w:left="708"/>
    </w:pPr>
  </w:style>
  <w:style w:type="character" w:customStyle="1" w:styleId="ListParagraphChar">
    <w:name w:val="List Paragraph Char"/>
    <w:link w:val="1c"/>
    <w:locked/>
    <w:rsid w:val="00087CE6"/>
    <w:rPr>
      <w:rFonts w:ascii="Times New Roman" w:eastAsia="Times New Roman" w:hAnsi="Times New Roman" w:cs="Times New Roman"/>
      <w:sz w:val="24"/>
      <w:szCs w:val="24"/>
      <w:lang w:eastAsia="ru-RU"/>
    </w:rPr>
  </w:style>
  <w:style w:type="character" w:customStyle="1" w:styleId="FontStyle600">
    <w:name w:val="Font Style600"/>
    <w:rsid w:val="00087CE6"/>
    <w:rPr>
      <w:rFonts w:ascii="Times New Roman" w:hAnsi="Times New Roman" w:cs="Times New Roman"/>
      <w:sz w:val="22"/>
      <w:szCs w:val="22"/>
    </w:rPr>
  </w:style>
  <w:style w:type="character" w:customStyle="1" w:styleId="FontStyle184">
    <w:name w:val="Font Style184"/>
    <w:rsid w:val="00087CE6"/>
    <w:rPr>
      <w:rFonts w:ascii="Times New Roman" w:hAnsi="Times New Roman" w:cs="Times New Roman"/>
      <w:sz w:val="20"/>
      <w:szCs w:val="20"/>
    </w:rPr>
  </w:style>
  <w:style w:type="character" w:customStyle="1" w:styleId="FontStyle624">
    <w:name w:val="Font Style624"/>
    <w:rsid w:val="00087CE6"/>
    <w:rPr>
      <w:rFonts w:ascii="Times New Roman" w:hAnsi="Times New Roman" w:cs="Times New Roman"/>
      <w:b/>
      <w:bCs/>
      <w:i/>
      <w:iCs/>
      <w:sz w:val="22"/>
      <w:szCs w:val="22"/>
    </w:rPr>
  </w:style>
  <w:style w:type="character" w:customStyle="1" w:styleId="FontStyle187">
    <w:name w:val="Font Style187"/>
    <w:rsid w:val="00087CE6"/>
    <w:rPr>
      <w:rFonts w:ascii="Times New Roman" w:hAnsi="Times New Roman" w:cs="Times New Roman"/>
      <w:i/>
      <w:iCs/>
      <w:sz w:val="20"/>
      <w:szCs w:val="20"/>
    </w:rPr>
  </w:style>
  <w:style w:type="character" w:customStyle="1" w:styleId="FontStyle572">
    <w:name w:val="Font Style572"/>
    <w:rsid w:val="00087CE6"/>
    <w:rPr>
      <w:rFonts w:ascii="Times New Roman" w:hAnsi="Times New Roman" w:cs="Times New Roman"/>
      <w:sz w:val="16"/>
      <w:szCs w:val="16"/>
    </w:rPr>
  </w:style>
  <w:style w:type="character" w:customStyle="1" w:styleId="FontStyle568">
    <w:name w:val="Font Style568"/>
    <w:rsid w:val="00087CE6"/>
    <w:rPr>
      <w:rFonts w:ascii="Times New Roman" w:hAnsi="Times New Roman" w:cs="Times New Roman"/>
      <w:i/>
      <w:iCs/>
      <w:sz w:val="16"/>
      <w:szCs w:val="16"/>
    </w:rPr>
  </w:style>
  <w:style w:type="paragraph" w:customStyle="1" w:styleId="Style241">
    <w:name w:val="Style241"/>
    <w:basedOn w:val="a3"/>
    <w:rsid w:val="00087CE6"/>
    <w:pPr>
      <w:widowControl w:val="0"/>
      <w:autoSpaceDE w:val="0"/>
      <w:autoSpaceDN w:val="0"/>
      <w:adjustRightInd w:val="0"/>
      <w:spacing w:line="194" w:lineRule="exact"/>
      <w:ind w:hanging="2021"/>
    </w:pPr>
  </w:style>
  <w:style w:type="character" w:customStyle="1" w:styleId="FontStyle152">
    <w:name w:val="Font Style152"/>
    <w:rsid w:val="00087CE6"/>
    <w:rPr>
      <w:rFonts w:ascii="Times New Roman" w:hAnsi="Times New Roman" w:cs="Times New Roman"/>
      <w:b/>
      <w:bCs/>
      <w:sz w:val="20"/>
      <w:szCs w:val="20"/>
    </w:rPr>
  </w:style>
  <w:style w:type="paragraph" w:customStyle="1" w:styleId="Style174">
    <w:name w:val="Style174"/>
    <w:basedOn w:val="a3"/>
    <w:rsid w:val="00087CE6"/>
    <w:pPr>
      <w:widowControl w:val="0"/>
      <w:autoSpaceDE w:val="0"/>
      <w:autoSpaceDN w:val="0"/>
      <w:adjustRightInd w:val="0"/>
      <w:spacing w:line="254" w:lineRule="exact"/>
      <w:jc w:val="center"/>
    </w:pPr>
  </w:style>
  <w:style w:type="paragraph" w:customStyle="1" w:styleId="Style222">
    <w:name w:val="Style222"/>
    <w:basedOn w:val="a3"/>
    <w:rsid w:val="00087CE6"/>
    <w:pPr>
      <w:widowControl w:val="0"/>
      <w:autoSpaceDE w:val="0"/>
      <w:autoSpaceDN w:val="0"/>
      <w:adjustRightInd w:val="0"/>
      <w:spacing w:line="174" w:lineRule="exact"/>
      <w:ind w:firstLine="374"/>
      <w:jc w:val="both"/>
    </w:pPr>
  </w:style>
  <w:style w:type="paragraph" w:customStyle="1" w:styleId="Style285">
    <w:name w:val="Style285"/>
    <w:basedOn w:val="a3"/>
    <w:rsid w:val="00087CE6"/>
    <w:pPr>
      <w:widowControl w:val="0"/>
      <w:autoSpaceDE w:val="0"/>
      <w:autoSpaceDN w:val="0"/>
      <w:adjustRightInd w:val="0"/>
      <w:spacing w:line="379" w:lineRule="exact"/>
      <w:ind w:hanging="787"/>
    </w:pPr>
  </w:style>
  <w:style w:type="paragraph" w:customStyle="1" w:styleId="Style204">
    <w:name w:val="Style204"/>
    <w:basedOn w:val="a3"/>
    <w:rsid w:val="00087CE6"/>
    <w:pPr>
      <w:widowControl w:val="0"/>
      <w:autoSpaceDE w:val="0"/>
      <w:autoSpaceDN w:val="0"/>
      <w:adjustRightInd w:val="0"/>
      <w:spacing w:line="229" w:lineRule="exact"/>
      <w:jc w:val="both"/>
    </w:pPr>
  </w:style>
  <w:style w:type="paragraph" w:customStyle="1" w:styleId="Style210">
    <w:name w:val="Style210"/>
    <w:basedOn w:val="a3"/>
    <w:rsid w:val="00087CE6"/>
    <w:pPr>
      <w:widowControl w:val="0"/>
      <w:autoSpaceDE w:val="0"/>
      <w:autoSpaceDN w:val="0"/>
      <w:adjustRightInd w:val="0"/>
      <w:spacing w:line="221" w:lineRule="exact"/>
    </w:pPr>
  </w:style>
  <w:style w:type="character" w:customStyle="1" w:styleId="FontStyle575">
    <w:name w:val="Font Style575"/>
    <w:rsid w:val="00087CE6"/>
    <w:rPr>
      <w:rFonts w:ascii="Courier New" w:hAnsi="Courier New" w:cs="Courier New"/>
      <w:b/>
      <w:bCs/>
      <w:sz w:val="24"/>
      <w:szCs w:val="24"/>
    </w:rPr>
  </w:style>
  <w:style w:type="character" w:customStyle="1" w:styleId="FontStyle668">
    <w:name w:val="Font Style668"/>
    <w:rsid w:val="00087CE6"/>
    <w:rPr>
      <w:rFonts w:ascii="Times New Roman" w:hAnsi="Times New Roman" w:cs="Times New Roman"/>
      <w:b/>
      <w:bCs/>
      <w:i/>
      <w:iCs/>
      <w:spacing w:val="30"/>
      <w:sz w:val="20"/>
      <w:szCs w:val="20"/>
    </w:rPr>
  </w:style>
  <w:style w:type="character" w:customStyle="1" w:styleId="toctext">
    <w:name w:val="toctext"/>
    <w:rsid w:val="00087CE6"/>
  </w:style>
  <w:style w:type="paragraph" w:customStyle="1" w:styleId="Style59">
    <w:name w:val="Style59"/>
    <w:basedOn w:val="a3"/>
    <w:rsid w:val="00087CE6"/>
    <w:pPr>
      <w:widowControl w:val="0"/>
      <w:autoSpaceDE w:val="0"/>
      <w:autoSpaceDN w:val="0"/>
      <w:adjustRightInd w:val="0"/>
      <w:spacing w:line="221" w:lineRule="exact"/>
      <w:ind w:firstLine="950"/>
      <w:jc w:val="both"/>
    </w:pPr>
  </w:style>
  <w:style w:type="paragraph" w:customStyle="1" w:styleId="Style269">
    <w:name w:val="Style269"/>
    <w:basedOn w:val="a3"/>
    <w:rsid w:val="00087CE6"/>
    <w:pPr>
      <w:widowControl w:val="0"/>
      <w:autoSpaceDE w:val="0"/>
      <w:autoSpaceDN w:val="0"/>
      <w:adjustRightInd w:val="0"/>
      <w:spacing w:line="331" w:lineRule="exact"/>
      <w:ind w:firstLine="2621"/>
    </w:pPr>
  </w:style>
  <w:style w:type="paragraph" w:customStyle="1" w:styleId="Style19">
    <w:name w:val="Style19"/>
    <w:basedOn w:val="a3"/>
    <w:rsid w:val="00087CE6"/>
    <w:pPr>
      <w:widowControl w:val="0"/>
      <w:autoSpaceDE w:val="0"/>
      <w:autoSpaceDN w:val="0"/>
      <w:adjustRightInd w:val="0"/>
      <w:spacing w:line="456" w:lineRule="exact"/>
      <w:ind w:firstLine="667"/>
      <w:jc w:val="both"/>
    </w:pPr>
  </w:style>
  <w:style w:type="character" w:customStyle="1" w:styleId="FontStyle580">
    <w:name w:val="Font Style580"/>
    <w:rsid w:val="00087CE6"/>
    <w:rPr>
      <w:rFonts w:ascii="Times New Roman" w:hAnsi="Times New Roman" w:cs="Times New Roman"/>
      <w:i/>
      <w:iCs/>
      <w:sz w:val="22"/>
      <w:szCs w:val="22"/>
    </w:rPr>
  </w:style>
  <w:style w:type="character" w:customStyle="1" w:styleId="FontStyle582">
    <w:name w:val="Font Style582"/>
    <w:rsid w:val="00087CE6"/>
    <w:rPr>
      <w:rFonts w:ascii="Times New Roman" w:hAnsi="Times New Roman" w:cs="Times New Roman"/>
      <w:b/>
      <w:bCs/>
      <w:i/>
      <w:iCs/>
      <w:sz w:val="22"/>
      <w:szCs w:val="22"/>
    </w:rPr>
  </w:style>
  <w:style w:type="paragraph" w:customStyle="1" w:styleId="Style192">
    <w:name w:val="Style192"/>
    <w:basedOn w:val="a3"/>
    <w:rsid w:val="00087CE6"/>
    <w:pPr>
      <w:widowControl w:val="0"/>
      <w:autoSpaceDE w:val="0"/>
      <w:autoSpaceDN w:val="0"/>
      <w:adjustRightInd w:val="0"/>
      <w:spacing w:line="226" w:lineRule="exact"/>
      <w:ind w:firstLine="346"/>
      <w:jc w:val="both"/>
    </w:pPr>
  </w:style>
  <w:style w:type="character" w:customStyle="1" w:styleId="FontStyle592">
    <w:name w:val="Font Style592"/>
    <w:rsid w:val="00087CE6"/>
    <w:rPr>
      <w:rFonts w:ascii="Times New Roman" w:hAnsi="Times New Roman" w:cs="Times New Roman"/>
      <w:b/>
      <w:bCs/>
      <w:sz w:val="20"/>
      <w:szCs w:val="20"/>
    </w:rPr>
  </w:style>
  <w:style w:type="character" w:customStyle="1" w:styleId="FontStyle577">
    <w:name w:val="Font Style577"/>
    <w:rsid w:val="00087CE6"/>
    <w:rPr>
      <w:rFonts w:ascii="Times New Roman" w:hAnsi="Times New Roman" w:cs="Times New Roman"/>
      <w:sz w:val="20"/>
      <w:szCs w:val="20"/>
    </w:rPr>
  </w:style>
  <w:style w:type="character" w:customStyle="1" w:styleId="FontStyle594">
    <w:name w:val="Font Style594"/>
    <w:rsid w:val="00087CE6"/>
    <w:rPr>
      <w:rFonts w:ascii="Times New Roman" w:hAnsi="Times New Roman" w:cs="Times New Roman"/>
      <w:i/>
      <w:iCs/>
      <w:sz w:val="20"/>
      <w:szCs w:val="20"/>
    </w:rPr>
  </w:style>
  <w:style w:type="character" w:customStyle="1" w:styleId="FontStyle148">
    <w:name w:val="Font Style148"/>
    <w:rsid w:val="00087CE6"/>
    <w:rPr>
      <w:rFonts w:ascii="Times New Roman" w:hAnsi="Times New Roman" w:cs="Times New Roman"/>
      <w:i/>
      <w:iCs/>
      <w:sz w:val="20"/>
      <w:szCs w:val="20"/>
    </w:rPr>
  </w:style>
  <w:style w:type="paragraph" w:customStyle="1" w:styleId="Style139">
    <w:name w:val="Style139"/>
    <w:basedOn w:val="a3"/>
    <w:rsid w:val="00087CE6"/>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087CE6"/>
    <w:rPr>
      <w:rFonts w:ascii="Times New Roman" w:hAnsi="Times New Roman" w:cs="Times New Roman"/>
      <w:b/>
      <w:bCs/>
      <w:i/>
      <w:iCs/>
      <w:spacing w:val="30"/>
      <w:sz w:val="22"/>
      <w:szCs w:val="22"/>
    </w:rPr>
  </w:style>
  <w:style w:type="paragraph" w:customStyle="1" w:styleId="Style161">
    <w:name w:val="Style161"/>
    <w:basedOn w:val="a3"/>
    <w:rsid w:val="00087CE6"/>
    <w:pPr>
      <w:widowControl w:val="0"/>
      <w:autoSpaceDE w:val="0"/>
      <w:autoSpaceDN w:val="0"/>
      <w:adjustRightInd w:val="0"/>
      <w:spacing w:line="221" w:lineRule="exact"/>
      <w:ind w:firstLine="379"/>
      <w:jc w:val="both"/>
    </w:pPr>
  </w:style>
  <w:style w:type="character" w:customStyle="1" w:styleId="FontStyle562">
    <w:name w:val="Font Style562"/>
    <w:rsid w:val="00087CE6"/>
    <w:rPr>
      <w:rFonts w:ascii="Times New Roman" w:hAnsi="Times New Roman" w:cs="Times New Roman"/>
      <w:b/>
      <w:bCs/>
      <w:spacing w:val="-10"/>
      <w:sz w:val="28"/>
      <w:szCs w:val="28"/>
    </w:rPr>
  </w:style>
  <w:style w:type="paragraph" w:customStyle="1" w:styleId="Style135">
    <w:name w:val="Style135"/>
    <w:basedOn w:val="a3"/>
    <w:rsid w:val="00087CE6"/>
    <w:pPr>
      <w:widowControl w:val="0"/>
      <w:autoSpaceDE w:val="0"/>
      <w:autoSpaceDN w:val="0"/>
      <w:adjustRightInd w:val="0"/>
      <w:spacing w:line="302" w:lineRule="exact"/>
      <w:ind w:firstLine="355"/>
    </w:pPr>
  </w:style>
  <w:style w:type="character" w:customStyle="1" w:styleId="FontStyle188">
    <w:name w:val="Font Style188"/>
    <w:rsid w:val="00087CE6"/>
    <w:rPr>
      <w:rFonts w:ascii="Times New Roman" w:hAnsi="Times New Roman" w:cs="Times New Roman"/>
      <w:b/>
      <w:bCs/>
      <w:sz w:val="20"/>
      <w:szCs w:val="20"/>
    </w:rPr>
  </w:style>
  <w:style w:type="character" w:customStyle="1" w:styleId="FontStyle581">
    <w:name w:val="Font Style581"/>
    <w:rsid w:val="00087CE6"/>
    <w:rPr>
      <w:rFonts w:ascii="Courier New" w:hAnsi="Courier New" w:cs="Courier New"/>
      <w:b/>
      <w:bCs/>
      <w:sz w:val="26"/>
      <w:szCs w:val="26"/>
    </w:rPr>
  </w:style>
  <w:style w:type="character" w:customStyle="1" w:styleId="FontStyle653">
    <w:name w:val="Font Style653"/>
    <w:rsid w:val="00087CE6"/>
    <w:rPr>
      <w:rFonts w:ascii="Book Antiqua" w:hAnsi="Book Antiqua" w:cs="Book Antiqua"/>
      <w:b/>
      <w:bCs/>
      <w:sz w:val="18"/>
      <w:szCs w:val="18"/>
    </w:rPr>
  </w:style>
  <w:style w:type="character" w:customStyle="1" w:styleId="FontStyle631">
    <w:name w:val="Font Style631"/>
    <w:rsid w:val="00087CE6"/>
    <w:rPr>
      <w:rFonts w:ascii="Times New Roman" w:hAnsi="Times New Roman" w:cs="Times New Roman"/>
      <w:b/>
      <w:bCs/>
      <w:spacing w:val="20"/>
      <w:sz w:val="22"/>
      <w:szCs w:val="22"/>
    </w:rPr>
  </w:style>
  <w:style w:type="character" w:customStyle="1" w:styleId="FontStyle712">
    <w:name w:val="Font Style712"/>
    <w:rsid w:val="00087CE6"/>
    <w:rPr>
      <w:rFonts w:ascii="Times New Roman" w:hAnsi="Times New Roman" w:cs="Times New Roman"/>
      <w:b/>
      <w:bCs/>
      <w:sz w:val="20"/>
      <w:szCs w:val="20"/>
    </w:rPr>
  </w:style>
  <w:style w:type="character" w:customStyle="1" w:styleId="FontStyle820">
    <w:name w:val="Font Style820"/>
    <w:rsid w:val="00087CE6"/>
    <w:rPr>
      <w:rFonts w:ascii="Times New Roman" w:hAnsi="Times New Roman" w:cs="Times New Roman"/>
      <w:sz w:val="22"/>
      <w:szCs w:val="22"/>
    </w:rPr>
  </w:style>
  <w:style w:type="character" w:customStyle="1" w:styleId="FontStyle821">
    <w:name w:val="Font Style821"/>
    <w:rsid w:val="00087CE6"/>
    <w:rPr>
      <w:rFonts w:ascii="Times New Roman" w:hAnsi="Times New Roman" w:cs="Times New Roman"/>
      <w:i/>
      <w:iCs/>
      <w:sz w:val="22"/>
      <w:szCs w:val="22"/>
    </w:rPr>
  </w:style>
  <w:style w:type="paragraph" w:customStyle="1" w:styleId="Style450">
    <w:name w:val="Style450"/>
    <w:basedOn w:val="a3"/>
    <w:rsid w:val="00087CE6"/>
    <w:pPr>
      <w:widowControl w:val="0"/>
      <w:autoSpaceDE w:val="0"/>
      <w:autoSpaceDN w:val="0"/>
      <w:adjustRightInd w:val="0"/>
      <w:spacing w:line="336" w:lineRule="exact"/>
      <w:ind w:firstLine="331"/>
      <w:jc w:val="both"/>
    </w:pPr>
  </w:style>
  <w:style w:type="character" w:customStyle="1" w:styleId="z-">
    <w:name w:val="z-Начало формы Знак"/>
    <w:link w:val="z-0"/>
    <w:rsid w:val="00087CE6"/>
    <w:rPr>
      <w:rFonts w:ascii="Arial" w:hAnsi="Arial"/>
      <w:b/>
      <w:bCs/>
      <w:kern w:val="32"/>
      <w:sz w:val="32"/>
      <w:szCs w:val="32"/>
    </w:rPr>
  </w:style>
  <w:style w:type="paragraph" w:styleId="z-0">
    <w:name w:val="HTML Top of Form"/>
    <w:basedOn w:val="a3"/>
    <w:next w:val="a3"/>
    <w:link w:val="z-"/>
    <w:unhideWhenUsed/>
    <w:rsid w:val="00087CE6"/>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087CE6"/>
    <w:rPr>
      <w:rFonts w:ascii="Arial" w:eastAsia="Times New Roman" w:hAnsi="Arial" w:cs="Arial"/>
      <w:vanish/>
      <w:sz w:val="16"/>
      <w:szCs w:val="16"/>
      <w:lang w:eastAsia="ru-RU"/>
    </w:rPr>
  </w:style>
  <w:style w:type="character" w:customStyle="1" w:styleId="Heading2Char">
    <w:name w:val="Heading 2 Char"/>
    <w:aliases w:val="Знак3 Знак Char"/>
    <w:locked/>
    <w:rsid w:val="00087CE6"/>
    <w:rPr>
      <w:rFonts w:ascii="Arial" w:hAnsi="Arial" w:cs="Arial"/>
      <w:b/>
      <w:bCs/>
      <w:i/>
      <w:iCs/>
      <w:sz w:val="28"/>
      <w:szCs w:val="28"/>
    </w:rPr>
  </w:style>
  <w:style w:type="paragraph" w:customStyle="1" w:styleId="1d">
    <w:name w:val="Без интервала1"/>
    <w:basedOn w:val="a3"/>
    <w:link w:val="NoSpacingChar"/>
    <w:rsid w:val="00087CE6"/>
  </w:style>
  <w:style w:type="character" w:customStyle="1" w:styleId="NoSpacingChar">
    <w:name w:val="No Spacing Char"/>
    <w:link w:val="1d"/>
    <w:locked/>
    <w:rsid w:val="00087CE6"/>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087CE6"/>
    <w:pPr>
      <w:ind w:left="708"/>
    </w:pPr>
  </w:style>
  <w:style w:type="character" w:customStyle="1" w:styleId="ListParagraphChar4">
    <w:name w:val="List Paragraph Char4"/>
    <w:link w:val="2f0"/>
    <w:locked/>
    <w:rsid w:val="00087CE6"/>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087CE6"/>
    <w:rPr>
      <w:i/>
      <w:iCs/>
      <w:color w:val="000000"/>
    </w:rPr>
  </w:style>
  <w:style w:type="character" w:customStyle="1" w:styleId="QuoteChar">
    <w:name w:val="Quote Char"/>
    <w:link w:val="210"/>
    <w:locked/>
    <w:rsid w:val="00087CE6"/>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087CE6"/>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087CE6"/>
    <w:rPr>
      <w:rFonts w:ascii="Times New Roman" w:eastAsia="Times New Roman" w:hAnsi="Times New Roman" w:cs="Times New Roman"/>
      <w:b/>
      <w:bCs/>
      <w:i/>
      <w:iCs/>
      <w:color w:val="4F81BD"/>
      <w:sz w:val="24"/>
      <w:szCs w:val="24"/>
    </w:rPr>
  </w:style>
  <w:style w:type="character" w:customStyle="1" w:styleId="1f">
    <w:name w:val="Слабое выделение1"/>
    <w:rsid w:val="00087CE6"/>
    <w:rPr>
      <w:rFonts w:cs="Times New Roman"/>
      <w:i/>
      <w:color w:val="808080"/>
    </w:rPr>
  </w:style>
  <w:style w:type="character" w:customStyle="1" w:styleId="1f0">
    <w:name w:val="Сильное выделение1"/>
    <w:rsid w:val="00087CE6"/>
    <w:rPr>
      <w:rFonts w:cs="Times New Roman"/>
      <w:b/>
      <w:i/>
      <w:color w:val="4F81BD"/>
    </w:rPr>
  </w:style>
  <w:style w:type="character" w:customStyle="1" w:styleId="1f1">
    <w:name w:val="Слабая ссылка1"/>
    <w:rsid w:val="00087CE6"/>
    <w:rPr>
      <w:rFonts w:cs="Times New Roman"/>
      <w:smallCaps/>
      <w:color w:val="C0504D"/>
      <w:u w:val="single"/>
    </w:rPr>
  </w:style>
  <w:style w:type="character" w:customStyle="1" w:styleId="1f2">
    <w:name w:val="Сильная ссылка1"/>
    <w:rsid w:val="00087CE6"/>
    <w:rPr>
      <w:rFonts w:cs="Times New Roman"/>
      <w:b/>
      <w:smallCaps/>
      <w:color w:val="C0504D"/>
      <w:spacing w:val="5"/>
      <w:u w:val="single"/>
    </w:rPr>
  </w:style>
  <w:style w:type="character" w:customStyle="1" w:styleId="1f3">
    <w:name w:val="Название книги1"/>
    <w:rsid w:val="00087CE6"/>
    <w:rPr>
      <w:rFonts w:cs="Times New Roman"/>
      <w:b/>
      <w:smallCaps/>
      <w:spacing w:val="5"/>
    </w:rPr>
  </w:style>
  <w:style w:type="paragraph" w:customStyle="1" w:styleId="1f4">
    <w:name w:val="Заголовок оглавления1"/>
    <w:basedOn w:val="11"/>
    <w:next w:val="a3"/>
    <w:rsid w:val="00087CE6"/>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087CE6"/>
    <w:pPr>
      <w:widowControl w:val="0"/>
      <w:spacing w:before="200" w:after="60" w:line="204" w:lineRule="auto"/>
      <w:jc w:val="center"/>
    </w:pPr>
    <w:rPr>
      <w:rFonts w:ascii="SchoolDL" w:hAnsi="SchoolDL"/>
      <w:b/>
      <w:caps/>
      <w:sz w:val="20"/>
      <w:szCs w:val="20"/>
    </w:rPr>
  </w:style>
  <w:style w:type="paragraph" w:customStyle="1" w:styleId="p">
    <w:name w:val="p"/>
    <w:basedOn w:val="a3"/>
    <w:rsid w:val="00087CE6"/>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087CE6"/>
    <w:rPr>
      <w:rFonts w:cs="Times New Roman"/>
    </w:rPr>
  </w:style>
  <w:style w:type="paragraph" w:customStyle="1" w:styleId="1f6">
    <w:name w:val="ЗАГОЛОВОК 1"/>
    <w:link w:val="1f7"/>
    <w:rsid w:val="00087CE6"/>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087CE6"/>
    <w:rPr>
      <w:rFonts w:ascii="Times New Roman" w:eastAsia="Times New Roman" w:hAnsi="Times New Roman" w:cs="Times New Roman"/>
      <w:b/>
      <w:caps/>
      <w:sz w:val="24"/>
      <w:szCs w:val="24"/>
      <w:lang w:eastAsia="ru-RU"/>
    </w:rPr>
  </w:style>
  <w:style w:type="paragraph" w:customStyle="1" w:styleId="1f8">
    <w:name w:val="Стиль1"/>
    <w:basedOn w:val="11"/>
    <w:link w:val="1f9"/>
    <w:rsid w:val="00087CE6"/>
    <w:pPr>
      <w:keepNext/>
      <w:spacing w:line="312" w:lineRule="auto"/>
      <w:ind w:firstLine="0"/>
      <w:jc w:val="center"/>
    </w:pPr>
    <w:rPr>
      <w:bCs/>
      <w:kern w:val="32"/>
    </w:rPr>
  </w:style>
  <w:style w:type="character" w:customStyle="1" w:styleId="1f9">
    <w:name w:val="Стиль1 Знак"/>
    <w:link w:val="1f8"/>
    <w:locked/>
    <w:rsid w:val="00087CE6"/>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087CE6"/>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087CE6"/>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087CE6"/>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087CE6"/>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087CE6"/>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087CE6"/>
    <w:pPr>
      <w:keepNext/>
      <w:numPr>
        <w:numId w:val="8"/>
      </w:numPr>
      <w:tabs>
        <w:tab w:val="left" w:pos="0"/>
      </w:tabs>
      <w:spacing w:before="240" w:after="60"/>
      <w:outlineLvl w:val="3"/>
    </w:pPr>
    <w:rPr>
      <w:bCs/>
      <w:i/>
      <w:sz w:val="28"/>
      <w:szCs w:val="28"/>
    </w:rPr>
  </w:style>
  <w:style w:type="paragraph" w:customStyle="1" w:styleId="1ff">
    <w:name w:val="Обычный1"/>
    <w:rsid w:val="00087CE6"/>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087CE6"/>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087CE6"/>
    <w:rPr>
      <w:rFonts w:ascii="Cambria" w:hAnsi="Cambria" w:cs="Times New Roman"/>
      <w:b/>
      <w:bCs/>
      <w:color w:val="365F91"/>
      <w:sz w:val="28"/>
      <w:szCs w:val="28"/>
    </w:rPr>
  </w:style>
  <w:style w:type="character" w:customStyle="1" w:styleId="apple-converted-space">
    <w:name w:val="apple-converted-space"/>
    <w:rsid w:val="00087CE6"/>
  </w:style>
  <w:style w:type="paragraph" w:styleId="afffc">
    <w:name w:val="List Paragraph"/>
    <w:basedOn w:val="a3"/>
    <w:link w:val="afffd"/>
    <w:uiPriority w:val="99"/>
    <w:qFormat/>
    <w:rsid w:val="00087CE6"/>
    <w:pPr>
      <w:ind w:left="708"/>
    </w:pPr>
  </w:style>
  <w:style w:type="character" w:customStyle="1" w:styleId="afffd">
    <w:name w:val="Абзац списка Знак"/>
    <w:link w:val="afffc"/>
    <w:uiPriority w:val="99"/>
    <w:rsid w:val="00087CE6"/>
    <w:rPr>
      <w:rFonts w:ascii="Times New Roman" w:eastAsia="Times New Roman" w:hAnsi="Times New Roman" w:cs="Times New Roman"/>
      <w:sz w:val="24"/>
      <w:szCs w:val="24"/>
    </w:rPr>
  </w:style>
  <w:style w:type="character" w:customStyle="1" w:styleId="211">
    <w:name w:val="Заголовок 2 Знак1"/>
    <w:uiPriority w:val="99"/>
    <w:rsid w:val="00087CE6"/>
    <w:rPr>
      <w:rFonts w:ascii="Arial" w:hAnsi="Arial" w:cs="Arial"/>
      <w:b/>
      <w:bCs/>
      <w:i/>
      <w:iCs/>
      <w:sz w:val="28"/>
      <w:szCs w:val="28"/>
      <w:lang w:val="ru-RU" w:eastAsia="en-US" w:bidi="ar-SA"/>
    </w:rPr>
  </w:style>
  <w:style w:type="character" w:customStyle="1" w:styleId="apple-style-span">
    <w:name w:val="apple-style-span"/>
    <w:uiPriority w:val="99"/>
    <w:rsid w:val="00087CE6"/>
  </w:style>
  <w:style w:type="paragraph" w:customStyle="1" w:styleId="1ff0">
    <w:name w:val="абзац1"/>
    <w:basedOn w:val="a3"/>
    <w:rsid w:val="00087CE6"/>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087CE6"/>
    <w:pPr>
      <w:jc w:val="both"/>
    </w:pPr>
    <w:rPr>
      <w:sz w:val="28"/>
      <w:szCs w:val="20"/>
    </w:rPr>
  </w:style>
  <w:style w:type="paragraph" w:customStyle="1" w:styleId="text">
    <w:name w:val="text"/>
    <w:basedOn w:val="a3"/>
    <w:rsid w:val="00087CE6"/>
    <w:pPr>
      <w:spacing w:before="100" w:beforeAutospacing="1" w:after="100" w:afterAutospacing="1"/>
    </w:pPr>
  </w:style>
  <w:style w:type="character" w:customStyle="1" w:styleId="112">
    <w:name w:val="1 Заголовок 1 Знак"/>
    <w:link w:val="113"/>
    <w:locked/>
    <w:rsid w:val="00087CE6"/>
    <w:rPr>
      <w:rFonts w:ascii="Arial" w:hAnsi="Arial"/>
      <w:b/>
      <w:sz w:val="32"/>
      <w:szCs w:val="32"/>
    </w:rPr>
  </w:style>
  <w:style w:type="paragraph" w:customStyle="1" w:styleId="113">
    <w:name w:val="1 Заголовок 1"/>
    <w:basedOn w:val="a3"/>
    <w:link w:val="112"/>
    <w:rsid w:val="00087CE6"/>
    <w:pPr>
      <w:spacing w:before="240" w:after="60"/>
    </w:pPr>
    <w:rPr>
      <w:rFonts w:ascii="Arial" w:eastAsiaTheme="minorHAnsi" w:hAnsi="Arial" w:cstheme="minorBidi"/>
      <w:b/>
      <w:sz w:val="32"/>
      <w:szCs w:val="32"/>
      <w:lang w:eastAsia="en-US"/>
    </w:rPr>
  </w:style>
  <w:style w:type="paragraph" w:customStyle="1" w:styleId="Style14">
    <w:name w:val="Style14"/>
    <w:basedOn w:val="a3"/>
    <w:rsid w:val="00087CE6"/>
    <w:pPr>
      <w:widowControl w:val="0"/>
      <w:autoSpaceDE w:val="0"/>
      <w:autoSpaceDN w:val="0"/>
      <w:adjustRightInd w:val="0"/>
    </w:pPr>
  </w:style>
  <w:style w:type="paragraph" w:customStyle="1" w:styleId="Style11">
    <w:name w:val="Style11"/>
    <w:basedOn w:val="a3"/>
    <w:rsid w:val="00087CE6"/>
    <w:pPr>
      <w:widowControl w:val="0"/>
      <w:autoSpaceDE w:val="0"/>
      <w:autoSpaceDN w:val="0"/>
      <w:adjustRightInd w:val="0"/>
    </w:pPr>
  </w:style>
  <w:style w:type="paragraph" w:customStyle="1" w:styleId="FR1">
    <w:name w:val="FR1"/>
    <w:rsid w:val="00087CE6"/>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087CE6"/>
  </w:style>
  <w:style w:type="paragraph" w:customStyle="1" w:styleId="afffe">
    <w:name w:val="Обычный текст"/>
    <w:basedOn w:val="a3"/>
    <w:link w:val="affff"/>
    <w:rsid w:val="00087CE6"/>
    <w:pPr>
      <w:ind w:firstLine="454"/>
      <w:jc w:val="both"/>
    </w:pPr>
    <w:rPr>
      <w:szCs w:val="20"/>
    </w:rPr>
  </w:style>
  <w:style w:type="character" w:customStyle="1" w:styleId="affff">
    <w:name w:val="Обычный текст Знак"/>
    <w:link w:val="afffe"/>
    <w:rsid w:val="00087CE6"/>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087CE6"/>
    <w:rPr>
      <w:bCs/>
      <w:kern w:val="32"/>
      <w:sz w:val="32"/>
      <w:lang w:val="ru-RU" w:eastAsia="en-US" w:bidi="ar-SA"/>
    </w:rPr>
  </w:style>
  <w:style w:type="character" w:customStyle="1" w:styleId="Heading3Char">
    <w:name w:val="Heading 3 Char"/>
    <w:aliases w:val="Знак2 Char"/>
    <w:locked/>
    <w:rsid w:val="00087CE6"/>
    <w:rPr>
      <w:rFonts w:ascii="Arial" w:hAnsi="Arial" w:cs="Arial"/>
      <w:b/>
      <w:bCs/>
      <w:sz w:val="26"/>
      <w:szCs w:val="26"/>
      <w:lang w:val="ru-RU" w:eastAsia="en-US" w:bidi="ar-SA"/>
    </w:rPr>
  </w:style>
  <w:style w:type="character" w:customStyle="1" w:styleId="TitleChar">
    <w:name w:val="Title Char"/>
    <w:locked/>
    <w:rsid w:val="00087CE6"/>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087CE6"/>
    <w:rPr>
      <w:sz w:val="24"/>
      <w:lang w:val="en-US" w:eastAsia="en-US" w:bidi="ar-SA"/>
    </w:rPr>
  </w:style>
  <w:style w:type="paragraph" w:customStyle="1" w:styleId="l1">
    <w:name w:val="l1"/>
    <w:basedOn w:val="a3"/>
    <w:rsid w:val="00087CE6"/>
    <w:pPr>
      <w:spacing w:before="100" w:beforeAutospacing="1" w:after="100" w:afterAutospacing="1"/>
    </w:pPr>
  </w:style>
  <w:style w:type="paragraph" w:customStyle="1" w:styleId="l2">
    <w:name w:val="l2"/>
    <w:basedOn w:val="a3"/>
    <w:rsid w:val="00087CE6"/>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087CE6"/>
    <w:rPr>
      <w:sz w:val="24"/>
      <w:szCs w:val="24"/>
      <w:lang w:val="ru-RU" w:eastAsia="ru-RU" w:bidi="ar-SA"/>
    </w:rPr>
  </w:style>
  <w:style w:type="character" w:customStyle="1" w:styleId="gapspan">
    <w:name w:val="gapspan"/>
    <w:rsid w:val="00087CE6"/>
    <w:rPr>
      <w:rFonts w:cs="Times New Roman"/>
    </w:rPr>
  </w:style>
  <w:style w:type="paragraph" w:customStyle="1" w:styleId="TablLeft">
    <w:name w:val="Tabl Left"/>
    <w:basedOn w:val="a3"/>
    <w:semiHidden/>
    <w:rsid w:val="00087CE6"/>
    <w:pPr>
      <w:overflowPunct w:val="0"/>
      <w:autoSpaceDE w:val="0"/>
      <w:autoSpaceDN w:val="0"/>
      <w:adjustRightInd w:val="0"/>
      <w:textAlignment w:val="baseline"/>
    </w:pPr>
    <w:rPr>
      <w:sz w:val="28"/>
      <w:szCs w:val="20"/>
    </w:rPr>
  </w:style>
  <w:style w:type="character" w:customStyle="1" w:styleId="citecrochet1">
    <w:name w:val="cite_crochet1"/>
    <w:rsid w:val="00087CE6"/>
    <w:rPr>
      <w:vanish/>
    </w:rPr>
  </w:style>
  <w:style w:type="character" w:customStyle="1" w:styleId="nowrap1">
    <w:name w:val="nowrap1"/>
    <w:rsid w:val="00087CE6"/>
  </w:style>
  <w:style w:type="paragraph" w:customStyle="1" w:styleId="style3">
    <w:name w:val="style3"/>
    <w:basedOn w:val="a3"/>
    <w:rsid w:val="00087CE6"/>
    <w:pPr>
      <w:spacing w:before="100" w:beforeAutospacing="1" w:after="100" w:afterAutospacing="1"/>
    </w:pPr>
    <w:rPr>
      <w:rFonts w:ascii="Verdana" w:hAnsi="Verdana"/>
      <w:sz w:val="18"/>
      <w:szCs w:val="18"/>
    </w:rPr>
  </w:style>
  <w:style w:type="character" w:customStyle="1" w:styleId="zagl">
    <w:name w:val="zagl"/>
    <w:rsid w:val="00087CE6"/>
  </w:style>
  <w:style w:type="character" w:customStyle="1" w:styleId="font4">
    <w:name w:val="font4"/>
    <w:rsid w:val="00087CE6"/>
  </w:style>
  <w:style w:type="paragraph" w:customStyle="1" w:styleId="tekstob">
    <w:name w:val="tekstob"/>
    <w:basedOn w:val="a3"/>
    <w:rsid w:val="00087CE6"/>
    <w:pPr>
      <w:spacing w:before="100" w:beforeAutospacing="1" w:after="100" w:afterAutospacing="1"/>
    </w:pPr>
  </w:style>
  <w:style w:type="character" w:customStyle="1" w:styleId="st1">
    <w:name w:val="st1"/>
    <w:rsid w:val="00087CE6"/>
  </w:style>
  <w:style w:type="character" w:customStyle="1" w:styleId="p1">
    <w:name w:val="p1"/>
    <w:rsid w:val="00087CE6"/>
    <w:rPr>
      <w:rFonts w:cs="Times New Roman"/>
    </w:rPr>
  </w:style>
  <w:style w:type="character" w:customStyle="1" w:styleId="accented">
    <w:name w:val="accented"/>
    <w:rsid w:val="00087CE6"/>
  </w:style>
  <w:style w:type="character" w:customStyle="1" w:styleId="editsection">
    <w:name w:val="editsection"/>
    <w:rsid w:val="00087CE6"/>
  </w:style>
  <w:style w:type="paragraph" w:customStyle="1" w:styleId="-1">
    <w:name w:val="Обычный-1"/>
    <w:basedOn w:val="a3"/>
    <w:rsid w:val="00087CE6"/>
    <w:pPr>
      <w:widowControl w:val="0"/>
      <w:spacing w:line="360" w:lineRule="auto"/>
      <w:ind w:firstLine="720"/>
      <w:jc w:val="both"/>
    </w:pPr>
    <w:rPr>
      <w:szCs w:val="20"/>
    </w:rPr>
  </w:style>
  <w:style w:type="paragraph" w:customStyle="1" w:styleId="text-v">
    <w:name w:val="text-v"/>
    <w:basedOn w:val="a3"/>
    <w:rsid w:val="00087CE6"/>
    <w:pPr>
      <w:spacing w:before="100" w:beforeAutospacing="1" w:after="100" w:afterAutospacing="1"/>
    </w:pPr>
  </w:style>
  <w:style w:type="paragraph" w:customStyle="1" w:styleId="normal5">
    <w:name w:val="normal5"/>
    <w:basedOn w:val="a3"/>
    <w:rsid w:val="00087CE6"/>
    <w:pPr>
      <w:spacing w:before="100" w:beforeAutospacing="1" w:after="100" w:afterAutospacing="1"/>
    </w:pPr>
  </w:style>
  <w:style w:type="paragraph" w:styleId="affff0">
    <w:name w:val="No Spacing"/>
    <w:link w:val="affff1"/>
    <w:qFormat/>
    <w:rsid w:val="00087CE6"/>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087CE6"/>
    <w:rPr>
      <w:rFonts w:ascii="Times New Roman" w:eastAsia="Times New Roman" w:hAnsi="Times New Roman" w:cs="Times New Roman"/>
      <w:sz w:val="24"/>
      <w:szCs w:val="24"/>
      <w:lang w:eastAsia="ru-RU"/>
    </w:rPr>
  </w:style>
  <w:style w:type="paragraph" w:customStyle="1" w:styleId="1ff1">
    <w:name w:val="Основной текст1"/>
    <w:basedOn w:val="1a"/>
    <w:rsid w:val="00087CE6"/>
    <w:pPr>
      <w:widowControl/>
      <w:spacing w:after="120"/>
      <w:ind w:firstLine="0"/>
      <w:jc w:val="left"/>
    </w:pPr>
    <w:rPr>
      <w:rFonts w:ascii="Times New Roman" w:hAnsi="Times New Roman"/>
      <w:sz w:val="24"/>
    </w:rPr>
  </w:style>
  <w:style w:type="character" w:customStyle="1" w:styleId="FontStyle571">
    <w:name w:val="Font Style571"/>
    <w:rsid w:val="00087CE6"/>
    <w:rPr>
      <w:rFonts w:ascii="Times New Roman" w:hAnsi="Times New Roman" w:cs="Times New Roman"/>
      <w:b/>
      <w:bCs/>
      <w:i/>
      <w:iCs/>
      <w:spacing w:val="30"/>
      <w:sz w:val="20"/>
      <w:szCs w:val="20"/>
    </w:rPr>
  </w:style>
  <w:style w:type="character" w:customStyle="1" w:styleId="FontStyle658">
    <w:name w:val="Font Style658"/>
    <w:rsid w:val="00087CE6"/>
    <w:rPr>
      <w:rFonts w:ascii="Times New Roman" w:hAnsi="Times New Roman" w:cs="Times New Roman"/>
      <w:b/>
      <w:bCs/>
      <w:spacing w:val="-30"/>
      <w:sz w:val="32"/>
      <w:szCs w:val="32"/>
    </w:rPr>
  </w:style>
  <w:style w:type="character" w:customStyle="1" w:styleId="FontStyle596">
    <w:name w:val="Font Style596"/>
    <w:rsid w:val="00087CE6"/>
    <w:rPr>
      <w:rFonts w:ascii="Consolas" w:hAnsi="Consolas" w:cs="Consolas"/>
      <w:i/>
      <w:iCs/>
      <w:spacing w:val="10"/>
      <w:sz w:val="24"/>
      <w:szCs w:val="24"/>
    </w:rPr>
  </w:style>
  <w:style w:type="character" w:customStyle="1" w:styleId="FontStyle621">
    <w:name w:val="Font Style621"/>
    <w:rsid w:val="00087CE6"/>
    <w:rPr>
      <w:rFonts w:ascii="Times New Roman" w:hAnsi="Times New Roman" w:cs="Times New Roman" w:hint="default"/>
      <w:b/>
      <w:bCs/>
      <w:i/>
      <w:iCs/>
      <w:spacing w:val="30"/>
      <w:sz w:val="18"/>
      <w:szCs w:val="18"/>
    </w:rPr>
  </w:style>
  <w:style w:type="paragraph" w:customStyle="1" w:styleId="Style570">
    <w:name w:val="Style570"/>
    <w:basedOn w:val="a3"/>
    <w:rsid w:val="00087CE6"/>
    <w:pPr>
      <w:widowControl w:val="0"/>
      <w:autoSpaceDE w:val="0"/>
      <w:autoSpaceDN w:val="0"/>
      <w:adjustRightInd w:val="0"/>
    </w:pPr>
  </w:style>
  <w:style w:type="character" w:customStyle="1" w:styleId="FontStyle870">
    <w:name w:val="Font Style870"/>
    <w:rsid w:val="00087CE6"/>
    <w:rPr>
      <w:rFonts w:ascii="Times New Roman" w:hAnsi="Times New Roman" w:cs="Times New Roman" w:hint="default"/>
      <w:b/>
      <w:bCs/>
      <w:i/>
      <w:iCs/>
      <w:sz w:val="22"/>
      <w:szCs w:val="22"/>
    </w:rPr>
  </w:style>
  <w:style w:type="paragraph" w:customStyle="1" w:styleId="Style43">
    <w:name w:val="Style43"/>
    <w:basedOn w:val="a3"/>
    <w:rsid w:val="00087CE6"/>
    <w:pPr>
      <w:widowControl w:val="0"/>
      <w:autoSpaceDE w:val="0"/>
      <w:autoSpaceDN w:val="0"/>
      <w:adjustRightInd w:val="0"/>
      <w:spacing w:line="211" w:lineRule="exact"/>
      <w:ind w:hanging="756"/>
    </w:pPr>
  </w:style>
  <w:style w:type="paragraph" w:customStyle="1" w:styleId="Style318">
    <w:name w:val="Style318"/>
    <w:basedOn w:val="a3"/>
    <w:rsid w:val="00087CE6"/>
    <w:pPr>
      <w:widowControl w:val="0"/>
      <w:autoSpaceDE w:val="0"/>
      <w:autoSpaceDN w:val="0"/>
      <w:adjustRightInd w:val="0"/>
      <w:spacing w:line="223" w:lineRule="exact"/>
      <w:ind w:firstLine="374"/>
      <w:jc w:val="both"/>
    </w:pPr>
  </w:style>
  <w:style w:type="character" w:customStyle="1" w:styleId="FontStyle846">
    <w:name w:val="Font Style846"/>
    <w:rsid w:val="00087CE6"/>
    <w:rPr>
      <w:rFonts w:ascii="Times New Roman" w:hAnsi="Times New Roman" w:cs="Times New Roman"/>
      <w:b/>
      <w:bCs/>
      <w:sz w:val="22"/>
      <w:szCs w:val="22"/>
    </w:rPr>
  </w:style>
  <w:style w:type="character" w:customStyle="1" w:styleId="FontStyle811">
    <w:name w:val="Font Style811"/>
    <w:rsid w:val="00087CE6"/>
    <w:rPr>
      <w:rFonts w:ascii="Times New Roman" w:hAnsi="Times New Roman" w:cs="Times New Roman"/>
      <w:b/>
      <w:bCs/>
      <w:i/>
      <w:iCs/>
      <w:sz w:val="22"/>
      <w:szCs w:val="22"/>
    </w:rPr>
  </w:style>
  <w:style w:type="paragraph" w:customStyle="1" w:styleId="bodytext">
    <w:name w:val="bodytext"/>
    <w:basedOn w:val="a3"/>
    <w:rsid w:val="00087CE6"/>
    <w:pPr>
      <w:spacing w:after="100" w:afterAutospacing="1" w:line="300" w:lineRule="atLeast"/>
    </w:pPr>
    <w:rPr>
      <w:rFonts w:ascii="Arial" w:hAnsi="Arial" w:cs="Arial"/>
      <w:color w:val="666666"/>
      <w:sz w:val="21"/>
      <w:szCs w:val="21"/>
    </w:rPr>
  </w:style>
  <w:style w:type="paragraph" w:customStyle="1" w:styleId="subheader">
    <w:name w:val="subheader"/>
    <w:basedOn w:val="a3"/>
    <w:rsid w:val="00087CE6"/>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087CE6"/>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087CE6"/>
  </w:style>
  <w:style w:type="character" w:customStyle="1" w:styleId="mymarkfind">
    <w:name w:val="my_mark_find"/>
    <w:rsid w:val="00087CE6"/>
  </w:style>
  <w:style w:type="paragraph" w:customStyle="1" w:styleId="3a">
    <w:name w:val="Знак3"/>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087CE6"/>
    <w:pPr>
      <w:spacing w:before="48" w:after="48"/>
      <w:jc w:val="both"/>
    </w:pPr>
  </w:style>
  <w:style w:type="character" w:customStyle="1" w:styleId="b-serp-url">
    <w:name w:val="b-serp-url"/>
    <w:rsid w:val="00087CE6"/>
  </w:style>
  <w:style w:type="paragraph" w:styleId="z-2">
    <w:name w:val="HTML Bottom of Form"/>
    <w:basedOn w:val="a3"/>
    <w:next w:val="a3"/>
    <w:link w:val="z-3"/>
    <w:rsid w:val="00087CE6"/>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087CE6"/>
    <w:rPr>
      <w:rFonts w:ascii="Arial" w:eastAsia="Times New Roman" w:hAnsi="Arial" w:cs="Times New Roman"/>
      <w:vanish/>
      <w:sz w:val="16"/>
      <w:szCs w:val="16"/>
    </w:rPr>
  </w:style>
  <w:style w:type="paragraph" w:customStyle="1" w:styleId="3b">
    <w:name w:val="Стиль3"/>
    <w:basedOn w:val="a3"/>
    <w:link w:val="3c"/>
    <w:rsid w:val="00087CE6"/>
    <w:pPr>
      <w:widowControl w:val="0"/>
      <w:autoSpaceDE w:val="0"/>
      <w:autoSpaceDN w:val="0"/>
      <w:adjustRightInd w:val="0"/>
      <w:ind w:firstLine="567"/>
      <w:jc w:val="both"/>
    </w:pPr>
    <w:rPr>
      <w:b/>
      <w:sz w:val="28"/>
      <w:szCs w:val="20"/>
    </w:rPr>
  </w:style>
  <w:style w:type="character" w:customStyle="1" w:styleId="3c">
    <w:name w:val="Стиль3 Знак"/>
    <w:link w:val="3b"/>
    <w:locked/>
    <w:rsid w:val="00087CE6"/>
    <w:rPr>
      <w:rFonts w:ascii="Times New Roman" w:eastAsia="Times New Roman" w:hAnsi="Times New Roman" w:cs="Times New Roman"/>
      <w:b/>
      <w:sz w:val="28"/>
      <w:szCs w:val="20"/>
      <w:lang w:eastAsia="ru-RU"/>
    </w:rPr>
  </w:style>
  <w:style w:type="paragraph" w:customStyle="1" w:styleId="biblio">
    <w:name w:val="biblio"/>
    <w:basedOn w:val="a3"/>
    <w:rsid w:val="00087CE6"/>
    <w:pPr>
      <w:spacing w:before="48" w:after="48"/>
      <w:ind w:firstLine="360"/>
      <w:jc w:val="both"/>
    </w:pPr>
    <w:rPr>
      <w:sz w:val="19"/>
      <w:szCs w:val="19"/>
    </w:rPr>
  </w:style>
  <w:style w:type="paragraph" w:customStyle="1" w:styleId="biblio0">
    <w:name w:val="biblio0"/>
    <w:basedOn w:val="a3"/>
    <w:rsid w:val="00087CE6"/>
    <w:pPr>
      <w:spacing w:before="48" w:after="48"/>
      <w:jc w:val="both"/>
    </w:pPr>
    <w:rPr>
      <w:sz w:val="19"/>
      <w:szCs w:val="19"/>
    </w:rPr>
  </w:style>
  <w:style w:type="paragraph" w:customStyle="1" w:styleId="podpis">
    <w:name w:val="podpis"/>
    <w:basedOn w:val="a3"/>
    <w:rsid w:val="00087CE6"/>
    <w:pPr>
      <w:spacing w:before="48" w:after="48"/>
      <w:jc w:val="right"/>
    </w:pPr>
    <w:rPr>
      <w:i/>
      <w:iCs/>
      <w:sz w:val="19"/>
      <w:szCs w:val="19"/>
    </w:rPr>
  </w:style>
  <w:style w:type="paragraph" w:customStyle="1" w:styleId="ris">
    <w:name w:val="ris"/>
    <w:basedOn w:val="a3"/>
    <w:rsid w:val="00087CE6"/>
    <w:pPr>
      <w:spacing w:before="48" w:after="48"/>
      <w:jc w:val="center"/>
    </w:pPr>
    <w:rPr>
      <w:i/>
      <w:iCs/>
      <w:sz w:val="19"/>
      <w:szCs w:val="19"/>
    </w:rPr>
  </w:style>
  <w:style w:type="paragraph" w:customStyle="1" w:styleId="small">
    <w:name w:val="small"/>
    <w:basedOn w:val="a3"/>
    <w:rsid w:val="00087CE6"/>
    <w:pPr>
      <w:spacing w:before="48" w:after="48"/>
      <w:ind w:firstLine="360"/>
      <w:jc w:val="both"/>
    </w:pPr>
    <w:rPr>
      <w:sz w:val="19"/>
      <w:szCs w:val="19"/>
    </w:rPr>
  </w:style>
  <w:style w:type="paragraph" w:customStyle="1" w:styleId="small0">
    <w:name w:val="small0"/>
    <w:basedOn w:val="a3"/>
    <w:rsid w:val="00087CE6"/>
    <w:pPr>
      <w:spacing w:before="48" w:after="48"/>
      <w:jc w:val="both"/>
    </w:pPr>
    <w:rPr>
      <w:sz w:val="19"/>
      <w:szCs w:val="19"/>
    </w:rPr>
  </w:style>
  <w:style w:type="paragraph" w:customStyle="1" w:styleId="stih4">
    <w:name w:val="stih4"/>
    <w:basedOn w:val="a3"/>
    <w:rsid w:val="00087CE6"/>
    <w:pPr>
      <w:spacing w:before="120" w:after="120"/>
      <w:ind w:left="3240"/>
    </w:pPr>
    <w:rPr>
      <w:sz w:val="19"/>
      <w:szCs w:val="19"/>
    </w:rPr>
  </w:style>
  <w:style w:type="paragraph" w:customStyle="1" w:styleId="zag8">
    <w:name w:val="zag8"/>
    <w:basedOn w:val="a3"/>
    <w:rsid w:val="00087CE6"/>
    <w:pPr>
      <w:spacing w:before="240" w:after="48"/>
      <w:jc w:val="center"/>
    </w:pPr>
    <w:rPr>
      <w:sz w:val="19"/>
      <w:szCs w:val="19"/>
    </w:rPr>
  </w:style>
  <w:style w:type="character" w:customStyle="1" w:styleId="page">
    <w:name w:val="page"/>
    <w:rsid w:val="00087CE6"/>
    <w:rPr>
      <w:i/>
      <w:iCs/>
      <w:vanish/>
      <w:color w:val="00008B"/>
      <w:sz w:val="19"/>
      <w:szCs w:val="19"/>
      <w:bdr w:val="single" w:sz="4" w:space="0" w:color="C1C1C1"/>
    </w:rPr>
  </w:style>
  <w:style w:type="paragraph" w:customStyle="1" w:styleId="hook">
    <w:name w:val="hook"/>
    <w:basedOn w:val="a3"/>
    <w:rsid w:val="00087CE6"/>
    <w:pPr>
      <w:spacing w:before="100" w:beforeAutospacing="1" w:after="100" w:afterAutospacing="1"/>
    </w:pPr>
    <w:rPr>
      <w:rFonts w:ascii="Comic Sans MS" w:hAnsi="Comic Sans MS"/>
      <w:b/>
      <w:bCs/>
    </w:rPr>
  </w:style>
  <w:style w:type="character" w:customStyle="1" w:styleId="current">
    <w:name w:val="current"/>
    <w:rsid w:val="00087CE6"/>
  </w:style>
  <w:style w:type="paragraph" w:customStyle="1" w:styleId="affff3">
    <w:name w:val="Цитаты"/>
    <w:basedOn w:val="1a"/>
    <w:rsid w:val="00087CE6"/>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087CE6"/>
    <w:pPr>
      <w:spacing w:before="100" w:after="100"/>
      <w:jc w:val="both"/>
    </w:pPr>
    <w:rPr>
      <w:rFonts w:ascii="Arial" w:hAnsi="Arial"/>
      <w:color w:val="000000"/>
      <w:sz w:val="20"/>
      <w:szCs w:val="20"/>
    </w:rPr>
  </w:style>
  <w:style w:type="character" w:customStyle="1" w:styleId="udar">
    <w:name w:val="udar"/>
    <w:rsid w:val="00087CE6"/>
    <w:rPr>
      <w:rFonts w:cs="Times New Roman"/>
    </w:rPr>
  </w:style>
  <w:style w:type="paragraph" w:customStyle="1" w:styleId="CharCharCarCarCharCharCarCarCharCharCarCarCharChar">
    <w:name w:val="Char Char Car Car Char Char Car Car Char Char Car Car Char Char"/>
    <w:basedOn w:val="a3"/>
    <w:rsid w:val="00087CE6"/>
    <w:pPr>
      <w:spacing w:after="160" w:line="240" w:lineRule="exact"/>
    </w:pPr>
    <w:rPr>
      <w:sz w:val="20"/>
      <w:szCs w:val="20"/>
    </w:rPr>
  </w:style>
  <w:style w:type="paragraph" w:customStyle="1" w:styleId="310">
    <w:name w:val="Основной текст с отступом 31"/>
    <w:basedOn w:val="a3"/>
    <w:rsid w:val="00087CE6"/>
    <w:pPr>
      <w:ind w:firstLine="567"/>
      <w:jc w:val="both"/>
    </w:pPr>
    <w:rPr>
      <w:rFonts w:ascii="Arial" w:hAnsi="Arial"/>
      <w:sz w:val="20"/>
      <w:szCs w:val="20"/>
    </w:rPr>
  </w:style>
  <w:style w:type="character" w:customStyle="1" w:styleId="submenu-table">
    <w:name w:val="submenu-table"/>
    <w:rsid w:val="00087CE6"/>
  </w:style>
  <w:style w:type="paragraph" w:customStyle="1" w:styleId="book">
    <w:name w:val="book"/>
    <w:basedOn w:val="a3"/>
    <w:rsid w:val="00087CE6"/>
    <w:pPr>
      <w:ind w:firstLine="450"/>
      <w:jc w:val="both"/>
    </w:pPr>
  </w:style>
  <w:style w:type="character" w:customStyle="1" w:styleId="bday">
    <w:name w:val="bday"/>
    <w:rsid w:val="00087CE6"/>
  </w:style>
  <w:style w:type="paragraph" w:customStyle="1" w:styleId="212">
    <w:name w:val="Основной текст 21"/>
    <w:basedOn w:val="a3"/>
    <w:rsid w:val="00087CE6"/>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087CE6"/>
    <w:rPr>
      <w:sz w:val="24"/>
      <w:szCs w:val="24"/>
    </w:rPr>
  </w:style>
  <w:style w:type="paragraph" w:customStyle="1" w:styleId="Style45">
    <w:name w:val="Style45"/>
    <w:basedOn w:val="a3"/>
    <w:rsid w:val="00087CE6"/>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087CE6"/>
    <w:rPr>
      <w:b/>
      <w:caps/>
      <w:sz w:val="24"/>
      <w:szCs w:val="24"/>
      <w:lang w:val="ru-RU" w:eastAsia="ru-RU" w:bidi="ar-SA"/>
    </w:rPr>
  </w:style>
  <w:style w:type="character" w:customStyle="1" w:styleId="400">
    <w:name w:val="Знак Знак40"/>
    <w:locked/>
    <w:rsid w:val="00087CE6"/>
    <w:rPr>
      <w:rFonts w:ascii="Arial" w:hAnsi="Arial" w:cs="Arial"/>
      <w:b/>
      <w:bCs/>
      <w:i/>
      <w:iCs/>
      <w:sz w:val="28"/>
      <w:szCs w:val="28"/>
      <w:lang w:val="ru-RU" w:eastAsia="en-US" w:bidi="ar-SA"/>
    </w:rPr>
  </w:style>
  <w:style w:type="character" w:customStyle="1" w:styleId="390">
    <w:name w:val="Знак Знак39"/>
    <w:locked/>
    <w:rsid w:val="00087CE6"/>
    <w:rPr>
      <w:b/>
      <w:bCs/>
      <w:sz w:val="27"/>
      <w:szCs w:val="27"/>
      <w:lang w:val="ru-RU" w:eastAsia="ru-RU" w:bidi="ar-SA"/>
    </w:rPr>
  </w:style>
  <w:style w:type="character" w:customStyle="1" w:styleId="380">
    <w:name w:val="Знак Знак38"/>
    <w:locked/>
    <w:rsid w:val="00087CE6"/>
    <w:rPr>
      <w:b/>
      <w:bCs/>
      <w:sz w:val="28"/>
      <w:szCs w:val="28"/>
      <w:lang w:val="ru-RU" w:eastAsia="ru-RU" w:bidi="ar-SA"/>
    </w:rPr>
  </w:style>
  <w:style w:type="character" w:customStyle="1" w:styleId="370">
    <w:name w:val="Знак Знак37"/>
    <w:locked/>
    <w:rsid w:val="00087CE6"/>
    <w:rPr>
      <w:b/>
      <w:bCs/>
      <w:i/>
      <w:iCs/>
      <w:sz w:val="26"/>
      <w:szCs w:val="26"/>
      <w:lang w:val="ru-RU" w:eastAsia="ru-RU" w:bidi="ar-SA"/>
    </w:rPr>
  </w:style>
  <w:style w:type="character" w:customStyle="1" w:styleId="360">
    <w:name w:val="Знак Знак36"/>
    <w:locked/>
    <w:rsid w:val="00087CE6"/>
    <w:rPr>
      <w:sz w:val="24"/>
      <w:lang w:val="ru-RU" w:eastAsia="ru-RU" w:bidi="ar-SA"/>
    </w:rPr>
  </w:style>
  <w:style w:type="character" w:customStyle="1" w:styleId="350">
    <w:name w:val="Знак Знак35"/>
    <w:locked/>
    <w:rsid w:val="00087CE6"/>
    <w:rPr>
      <w:sz w:val="24"/>
      <w:szCs w:val="24"/>
      <w:lang w:val="ru-RU" w:eastAsia="ru-RU" w:bidi="ar-SA"/>
    </w:rPr>
  </w:style>
  <w:style w:type="character" w:customStyle="1" w:styleId="340">
    <w:name w:val="Знак Знак34"/>
    <w:locked/>
    <w:rsid w:val="00087CE6"/>
    <w:rPr>
      <w:i/>
      <w:iCs/>
      <w:sz w:val="24"/>
      <w:szCs w:val="24"/>
      <w:lang w:val="ru-RU" w:eastAsia="ru-RU" w:bidi="ar-SA"/>
    </w:rPr>
  </w:style>
  <w:style w:type="character" w:customStyle="1" w:styleId="affff5">
    <w:name w:val="Знак Знак Знак"/>
    <w:locked/>
    <w:rsid w:val="00087CE6"/>
    <w:rPr>
      <w:rFonts w:ascii="Courier New" w:hAnsi="Courier New" w:cs="Courier New"/>
      <w:lang w:val="ru-RU" w:eastAsia="ru-RU" w:bidi="ar-SA"/>
    </w:rPr>
  </w:style>
  <w:style w:type="paragraph" w:customStyle="1" w:styleId="affff6">
    <w:name w:val="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087CE6"/>
    <w:pPr>
      <w:autoSpaceDE w:val="0"/>
      <w:autoSpaceDN w:val="0"/>
      <w:adjustRightInd w:val="0"/>
    </w:pPr>
  </w:style>
  <w:style w:type="paragraph" w:customStyle="1" w:styleId="affff8">
    <w:name w:val="Темы"/>
    <w:basedOn w:val="a3"/>
    <w:link w:val="affff9"/>
    <w:rsid w:val="00087CE6"/>
    <w:pPr>
      <w:keepNext/>
    </w:pPr>
  </w:style>
  <w:style w:type="character" w:customStyle="1" w:styleId="affff9">
    <w:name w:val="Темы Знак"/>
    <w:link w:val="affff8"/>
    <w:locked/>
    <w:rsid w:val="00087CE6"/>
    <w:rPr>
      <w:rFonts w:ascii="Times New Roman" w:eastAsia="Times New Roman" w:hAnsi="Times New Roman" w:cs="Times New Roman"/>
      <w:sz w:val="24"/>
      <w:szCs w:val="24"/>
      <w:lang w:eastAsia="ru-RU"/>
    </w:rPr>
  </w:style>
  <w:style w:type="paragraph" w:customStyle="1" w:styleId="affffa">
    <w:name w:val="a"/>
    <w:basedOn w:val="a3"/>
    <w:rsid w:val="00087CE6"/>
    <w:pPr>
      <w:spacing w:before="100" w:beforeAutospacing="1" w:after="100" w:afterAutospacing="1"/>
    </w:pPr>
  </w:style>
  <w:style w:type="paragraph" w:customStyle="1" w:styleId="acxspmiddle">
    <w:name w:val="acxspmiddle"/>
    <w:basedOn w:val="a3"/>
    <w:rsid w:val="00087CE6"/>
    <w:pPr>
      <w:spacing w:before="100" w:beforeAutospacing="1" w:after="100" w:afterAutospacing="1"/>
    </w:pPr>
  </w:style>
  <w:style w:type="character" w:customStyle="1" w:styleId="affffb">
    <w:name w:val="Основной текст_"/>
    <w:link w:val="1ff3"/>
    <w:locked/>
    <w:rsid w:val="00087CE6"/>
    <w:rPr>
      <w:rFonts w:ascii="Arial" w:hAnsi="Arial" w:cs="Arial"/>
      <w:sz w:val="19"/>
      <w:szCs w:val="19"/>
      <w:shd w:val="clear" w:color="auto" w:fill="FFFFFF"/>
    </w:rPr>
  </w:style>
  <w:style w:type="paragraph" w:customStyle="1" w:styleId="1ff3">
    <w:name w:val="Основной текст1"/>
    <w:basedOn w:val="a3"/>
    <w:link w:val="affffb"/>
    <w:rsid w:val="00087CE6"/>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087CE6"/>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087CE6"/>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087CE6"/>
    <w:pPr>
      <w:spacing w:after="160" w:line="240" w:lineRule="exact"/>
    </w:pPr>
    <w:rPr>
      <w:rFonts w:ascii="Verdana" w:hAnsi="Verdana"/>
      <w:lang w:val="en-US" w:eastAsia="en-US"/>
    </w:rPr>
  </w:style>
  <w:style w:type="paragraph" w:customStyle="1" w:styleId="Style24">
    <w:name w:val="Style24"/>
    <w:basedOn w:val="a3"/>
    <w:rsid w:val="00087CE6"/>
    <w:pPr>
      <w:widowControl w:val="0"/>
      <w:autoSpaceDE w:val="0"/>
      <w:autoSpaceDN w:val="0"/>
      <w:adjustRightInd w:val="0"/>
      <w:spacing w:line="482" w:lineRule="exact"/>
      <w:ind w:firstLine="720"/>
      <w:jc w:val="both"/>
    </w:pPr>
  </w:style>
  <w:style w:type="paragraph" w:customStyle="1" w:styleId="ConsPlusTitle">
    <w:name w:val="ConsPlusTitle"/>
    <w:rsid w:val="00087CE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087CE6"/>
    <w:rPr>
      <w:rFonts w:ascii="Courier New" w:hAnsi="Courier New"/>
      <w:sz w:val="20"/>
      <w:szCs w:val="20"/>
    </w:rPr>
  </w:style>
  <w:style w:type="paragraph" w:customStyle="1" w:styleId="ConsPlusNormal">
    <w:name w:val="ConsPlusNormal"/>
    <w:link w:val="ConsPlusNormal0"/>
    <w:rsid w:val="00087C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87CE6"/>
    <w:rPr>
      <w:rFonts w:ascii="Arial" w:eastAsia="Times New Roman" w:hAnsi="Arial" w:cs="Arial"/>
      <w:sz w:val="20"/>
      <w:szCs w:val="20"/>
      <w:lang w:eastAsia="ru-RU"/>
    </w:rPr>
  </w:style>
  <w:style w:type="paragraph" w:customStyle="1" w:styleId="213">
    <w:name w:val="Заголовок 21"/>
    <w:basedOn w:val="a3"/>
    <w:next w:val="a3"/>
    <w:rsid w:val="00087CE6"/>
    <w:pPr>
      <w:keepNext/>
      <w:widowControl w:val="0"/>
      <w:jc w:val="center"/>
    </w:pPr>
    <w:rPr>
      <w:b/>
      <w:sz w:val="26"/>
      <w:szCs w:val="20"/>
    </w:rPr>
  </w:style>
  <w:style w:type="paragraph" w:customStyle="1" w:styleId="2f1">
    <w:name w:val="Обычный2"/>
    <w:basedOn w:val="a3"/>
    <w:rsid w:val="00087CE6"/>
    <w:pPr>
      <w:spacing w:before="100" w:beforeAutospacing="1" w:after="100" w:afterAutospacing="1"/>
    </w:pPr>
  </w:style>
  <w:style w:type="paragraph" w:customStyle="1" w:styleId="2f2">
    <w:name w:val="заголовок 2"/>
    <w:basedOn w:val="a3"/>
    <w:next w:val="a3"/>
    <w:rsid w:val="00087CE6"/>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087CE6"/>
    <w:pPr>
      <w:spacing w:before="24" w:after="16"/>
      <w:ind w:firstLine="454"/>
      <w:jc w:val="center"/>
    </w:pPr>
    <w:rPr>
      <w:rFonts w:ascii="Times New Roman" w:hAnsi="Times New Roman" w:cs="Times New Roman"/>
      <w:b/>
      <w:bCs/>
    </w:rPr>
  </w:style>
  <w:style w:type="paragraph" w:customStyle="1" w:styleId="46">
    <w:name w:val="Стиль4"/>
    <w:basedOn w:val="21"/>
    <w:rsid w:val="00087CE6"/>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087CE6"/>
    <w:pPr>
      <w:keepNext/>
      <w:spacing w:before="0" w:beforeAutospacing="0" w:after="0" w:afterAutospacing="0" w:line="312" w:lineRule="auto"/>
      <w:ind w:firstLine="454"/>
    </w:pPr>
    <w:rPr>
      <w:sz w:val="22"/>
      <w:szCs w:val="22"/>
    </w:rPr>
  </w:style>
  <w:style w:type="paragraph" w:customStyle="1" w:styleId="63">
    <w:name w:val="Стиль6"/>
    <w:basedOn w:val="a3"/>
    <w:rsid w:val="00087CE6"/>
    <w:pPr>
      <w:spacing w:line="312" w:lineRule="auto"/>
      <w:ind w:firstLine="454"/>
      <w:jc w:val="both"/>
    </w:pPr>
  </w:style>
  <w:style w:type="paragraph" w:customStyle="1" w:styleId="affffd">
    <w:name w:val="Стиль По ширине"/>
    <w:basedOn w:val="a3"/>
    <w:rsid w:val="00087CE6"/>
    <w:pPr>
      <w:spacing w:line="312" w:lineRule="auto"/>
      <w:ind w:firstLine="454"/>
      <w:jc w:val="both"/>
    </w:pPr>
  </w:style>
  <w:style w:type="paragraph" w:customStyle="1" w:styleId="Style8">
    <w:name w:val="Style8"/>
    <w:basedOn w:val="a3"/>
    <w:rsid w:val="00087CE6"/>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087CE6"/>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087CE6"/>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087CE6"/>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087CE6"/>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087CE6"/>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087CE6"/>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087CE6"/>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087CE6"/>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087CE6"/>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087CE6"/>
    <w:rPr>
      <w:rFonts w:ascii="Arial" w:eastAsia="Times New Roman" w:hAnsi="Arial" w:cs="Times New Roman"/>
      <w:sz w:val="20"/>
      <w:szCs w:val="20"/>
      <w:lang w:eastAsia="ru-RU"/>
    </w:rPr>
  </w:style>
  <w:style w:type="paragraph" w:customStyle="1" w:styleId="western">
    <w:name w:val="western"/>
    <w:basedOn w:val="a3"/>
    <w:rsid w:val="00087CE6"/>
    <w:pPr>
      <w:shd w:val="clear" w:color="auto" w:fill="FFFFFF"/>
      <w:spacing w:before="778" w:line="475" w:lineRule="atLeast"/>
    </w:pPr>
    <w:rPr>
      <w:color w:val="000000"/>
    </w:rPr>
  </w:style>
  <w:style w:type="character" w:customStyle="1" w:styleId="small11">
    <w:name w:val="small11"/>
    <w:rsid w:val="00087CE6"/>
    <w:rPr>
      <w:rFonts w:ascii="Times New Roman" w:hAnsi="Times New Roman" w:cs="Times New Roman" w:hint="default"/>
      <w:sz w:val="16"/>
      <w:szCs w:val="16"/>
    </w:rPr>
  </w:style>
  <w:style w:type="character" w:customStyle="1" w:styleId="b-serp-urlitem1">
    <w:name w:val="b-serp-url__item1"/>
    <w:rsid w:val="00087CE6"/>
    <w:rPr>
      <w:rFonts w:ascii="Times New Roman" w:hAnsi="Times New Roman" w:cs="Times New Roman" w:hint="default"/>
    </w:rPr>
  </w:style>
  <w:style w:type="character" w:customStyle="1" w:styleId="121">
    <w:name w:val="Знак Знак12"/>
    <w:locked/>
    <w:rsid w:val="00087CE6"/>
    <w:rPr>
      <w:b/>
      <w:bCs w:val="0"/>
      <w:caps/>
      <w:sz w:val="24"/>
      <w:szCs w:val="24"/>
      <w:lang w:val="ru-RU" w:eastAsia="ru-RU" w:bidi="ar-SA"/>
    </w:rPr>
  </w:style>
  <w:style w:type="character" w:customStyle="1" w:styleId="tbln121">
    <w:name w:val="tbln121"/>
    <w:rsid w:val="00087CE6"/>
    <w:rPr>
      <w:rFonts w:ascii="Arial" w:hAnsi="Arial" w:cs="Arial" w:hint="default"/>
      <w:b w:val="0"/>
      <w:bCs w:val="0"/>
      <w:i/>
      <w:iCs/>
      <w:strike w:val="0"/>
      <w:dstrike w:val="0"/>
      <w:color w:val="000000"/>
      <w:sz w:val="18"/>
      <w:szCs w:val="18"/>
      <w:u w:val="none"/>
    </w:rPr>
  </w:style>
  <w:style w:type="character" w:customStyle="1" w:styleId="mistake">
    <w:name w:val="mistake"/>
    <w:rsid w:val="00087CE6"/>
    <w:rPr>
      <w:sz w:val="24"/>
      <w:szCs w:val="24"/>
    </w:rPr>
  </w:style>
  <w:style w:type="character" w:customStyle="1" w:styleId="trb12">
    <w:name w:val="trb12"/>
    <w:rsid w:val="00087CE6"/>
  </w:style>
  <w:style w:type="character" w:customStyle="1" w:styleId="tbln12">
    <w:name w:val="tbln12"/>
    <w:rsid w:val="00087CE6"/>
  </w:style>
  <w:style w:type="character" w:customStyle="1" w:styleId="tbb12">
    <w:name w:val="tbb12"/>
    <w:rsid w:val="00087CE6"/>
  </w:style>
  <w:style w:type="character" w:customStyle="1" w:styleId="hpsatn">
    <w:name w:val="hps atn"/>
    <w:rsid w:val="00087CE6"/>
  </w:style>
  <w:style w:type="character" w:customStyle="1" w:styleId="64">
    <w:name w:val="Знак Знак6"/>
    <w:rsid w:val="00087CE6"/>
    <w:rPr>
      <w:rFonts w:ascii="Arial" w:hAnsi="Arial" w:cs="Arial" w:hint="default"/>
      <w:b/>
      <w:bCs/>
      <w:kern w:val="32"/>
      <w:sz w:val="32"/>
      <w:szCs w:val="32"/>
    </w:rPr>
  </w:style>
  <w:style w:type="character" w:customStyle="1" w:styleId="FontStyle42">
    <w:name w:val="Font Style42"/>
    <w:rsid w:val="00087CE6"/>
    <w:rPr>
      <w:rFonts w:ascii="Times New Roman" w:hAnsi="Times New Roman" w:cs="Times New Roman" w:hint="default"/>
      <w:sz w:val="26"/>
      <w:szCs w:val="26"/>
    </w:rPr>
  </w:style>
  <w:style w:type="character" w:customStyle="1" w:styleId="FontStyle41">
    <w:name w:val="Font Style41"/>
    <w:rsid w:val="00087CE6"/>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087CE6"/>
    <w:rPr>
      <w:sz w:val="24"/>
      <w:szCs w:val="24"/>
      <w:lang w:val="ru-RU" w:eastAsia="ru-RU" w:bidi="ar-SA"/>
    </w:rPr>
  </w:style>
  <w:style w:type="character" w:customStyle="1" w:styleId="FontStyle139">
    <w:name w:val="Font Style139"/>
    <w:rsid w:val="00087CE6"/>
    <w:rPr>
      <w:rFonts w:ascii="Palatino Linotype" w:hAnsi="Palatino Linotype" w:cs="Palatino Linotype" w:hint="default"/>
      <w:sz w:val="18"/>
      <w:szCs w:val="18"/>
    </w:rPr>
  </w:style>
  <w:style w:type="character" w:customStyle="1" w:styleId="FontStyle157">
    <w:name w:val="Font Style157"/>
    <w:rsid w:val="00087CE6"/>
    <w:rPr>
      <w:rFonts w:ascii="Palatino Linotype" w:hAnsi="Palatino Linotype" w:cs="Palatino Linotype" w:hint="default"/>
      <w:sz w:val="18"/>
      <w:szCs w:val="18"/>
    </w:rPr>
  </w:style>
  <w:style w:type="character" w:customStyle="1" w:styleId="FontStyle138">
    <w:name w:val="Font Style138"/>
    <w:rsid w:val="00087CE6"/>
    <w:rPr>
      <w:rFonts w:ascii="Palatino Linotype" w:hAnsi="Palatino Linotype" w:cs="Palatino Linotype" w:hint="default"/>
      <w:b/>
      <w:bCs/>
      <w:sz w:val="18"/>
      <w:szCs w:val="18"/>
    </w:rPr>
  </w:style>
  <w:style w:type="character" w:customStyle="1" w:styleId="FontStyle146">
    <w:name w:val="Font Style146"/>
    <w:rsid w:val="00087CE6"/>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087CE6"/>
    <w:rPr>
      <w:sz w:val="24"/>
      <w:szCs w:val="24"/>
      <w:lang w:val="ru-RU" w:eastAsia="ru-RU" w:bidi="ar-SA"/>
    </w:rPr>
  </w:style>
  <w:style w:type="character" w:customStyle="1" w:styleId="1ff7">
    <w:name w:val="Знак1"/>
    <w:rsid w:val="00087CE6"/>
    <w:rPr>
      <w:rFonts w:ascii="Arial" w:hAnsi="Arial" w:cs="Arial" w:hint="default"/>
      <w:b/>
      <w:bCs/>
      <w:kern w:val="32"/>
      <w:sz w:val="32"/>
      <w:szCs w:val="32"/>
      <w:lang w:val="ru-RU" w:eastAsia="ru-RU" w:bidi="ar-SA"/>
    </w:rPr>
  </w:style>
  <w:style w:type="character" w:customStyle="1" w:styleId="2f3">
    <w:name w:val="Знак2"/>
    <w:rsid w:val="00087CE6"/>
    <w:rPr>
      <w:sz w:val="24"/>
      <w:lang w:val="ru-RU" w:eastAsia="en-US" w:bidi="ar-SA"/>
    </w:rPr>
  </w:style>
  <w:style w:type="character" w:customStyle="1" w:styleId="311">
    <w:name w:val="Заголовок 3 Знак1"/>
    <w:aliases w:val="Знак2 Знак3"/>
    <w:locked/>
    <w:rsid w:val="00087CE6"/>
    <w:rPr>
      <w:b/>
      <w:bCs/>
      <w:sz w:val="27"/>
      <w:szCs w:val="27"/>
      <w:lang w:val="ru-RU" w:eastAsia="ru-RU" w:bidi="ar-SA"/>
    </w:rPr>
  </w:style>
  <w:style w:type="paragraph" w:customStyle="1" w:styleId="mane">
    <w:name w:val="mane"/>
    <w:rsid w:val="00087CE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087CE6"/>
    <w:rPr>
      <w:rFonts w:ascii="Sylfaen" w:hAnsi="Sylfaen" w:cs="Sylfaen"/>
      <w:sz w:val="18"/>
      <w:szCs w:val="18"/>
    </w:rPr>
  </w:style>
  <w:style w:type="character" w:customStyle="1" w:styleId="keyword1">
    <w:name w:val="keyword1"/>
    <w:rsid w:val="00087CE6"/>
    <w:rPr>
      <w:i/>
      <w:iCs/>
    </w:rPr>
  </w:style>
  <w:style w:type="character" w:customStyle="1" w:styleId="keyworddef1">
    <w:name w:val="keyword_def1"/>
    <w:rsid w:val="00087CE6"/>
    <w:rPr>
      <w:b/>
      <w:bCs/>
      <w:i/>
      <w:iCs/>
    </w:rPr>
  </w:style>
  <w:style w:type="character" w:customStyle="1" w:styleId="afffff">
    <w:name w:val="Выделение в тексте документа"/>
    <w:rsid w:val="00087CE6"/>
    <w:rPr>
      <w:rFonts w:cs="Times New Roman"/>
      <w:b/>
    </w:rPr>
  </w:style>
  <w:style w:type="paragraph" w:customStyle="1" w:styleId="afffff0">
    <w:name w:val="Текст документа"/>
    <w:basedOn w:val="a3"/>
    <w:rsid w:val="00087CE6"/>
    <w:pPr>
      <w:ind w:firstLine="709"/>
      <w:jc w:val="both"/>
    </w:pPr>
  </w:style>
  <w:style w:type="character" w:customStyle="1" w:styleId="xmlemitalic1">
    <w:name w:val="xml_em_italic1"/>
    <w:rsid w:val="00087CE6"/>
    <w:rPr>
      <w:i/>
      <w:iCs/>
    </w:rPr>
  </w:style>
  <w:style w:type="paragraph" w:customStyle="1" w:styleId="afffff1">
    <w:name w:val="Модуль"/>
    <w:basedOn w:val="a3"/>
    <w:rsid w:val="00087CE6"/>
    <w:pPr>
      <w:keepNext/>
      <w:jc w:val="both"/>
    </w:pPr>
  </w:style>
  <w:style w:type="character" w:customStyle="1" w:styleId="WW8Num4z3">
    <w:name w:val="WW8Num4z3"/>
    <w:rsid w:val="00087CE6"/>
    <w:rPr>
      <w:rFonts w:ascii="Symbol" w:hAnsi="Symbol"/>
    </w:rPr>
  </w:style>
  <w:style w:type="paragraph" w:customStyle="1" w:styleId="114">
    <w:name w:val="Название11"/>
    <w:basedOn w:val="a3"/>
    <w:next w:val="aff2"/>
    <w:qFormat/>
    <w:rsid w:val="00087CE6"/>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087CE6"/>
    <w:pPr>
      <w:suppressLineNumbers/>
      <w:suppressAutoHyphens/>
    </w:pPr>
    <w:rPr>
      <w:lang w:eastAsia="ar-SA"/>
    </w:rPr>
  </w:style>
  <w:style w:type="paragraph" w:customStyle="1" w:styleId="afffff3">
    <w:name w:val="Заголовок таблицы"/>
    <w:basedOn w:val="afffff2"/>
    <w:rsid w:val="00087CE6"/>
    <w:pPr>
      <w:jc w:val="center"/>
    </w:pPr>
    <w:rPr>
      <w:b/>
      <w:bCs/>
    </w:rPr>
  </w:style>
  <w:style w:type="paragraph" w:customStyle="1" w:styleId="Style46">
    <w:name w:val="Style46"/>
    <w:basedOn w:val="a3"/>
    <w:rsid w:val="00087CE6"/>
    <w:pPr>
      <w:widowControl w:val="0"/>
      <w:autoSpaceDE w:val="0"/>
      <w:autoSpaceDN w:val="0"/>
      <w:adjustRightInd w:val="0"/>
      <w:spacing w:line="240" w:lineRule="exact"/>
      <w:ind w:hanging="106"/>
    </w:pPr>
  </w:style>
  <w:style w:type="paragraph" w:customStyle="1" w:styleId="Style61">
    <w:name w:val="Style61"/>
    <w:basedOn w:val="a3"/>
    <w:rsid w:val="00087CE6"/>
    <w:pPr>
      <w:widowControl w:val="0"/>
      <w:autoSpaceDE w:val="0"/>
      <w:autoSpaceDN w:val="0"/>
      <w:adjustRightInd w:val="0"/>
      <w:spacing w:line="242" w:lineRule="exact"/>
      <w:ind w:hanging="446"/>
    </w:pPr>
  </w:style>
  <w:style w:type="paragraph" w:customStyle="1" w:styleId="Style164">
    <w:name w:val="Style164"/>
    <w:basedOn w:val="a3"/>
    <w:rsid w:val="00087CE6"/>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087CE6"/>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087CE6"/>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087CE6"/>
    <w:pPr>
      <w:spacing w:before="100" w:beforeAutospacing="1" w:after="100" w:afterAutospacing="1"/>
      <w:ind w:firstLine="360"/>
      <w:jc w:val="both"/>
    </w:pPr>
  </w:style>
  <w:style w:type="character" w:customStyle="1" w:styleId="c1">
    <w:name w:val="c1"/>
    <w:rsid w:val="00087CE6"/>
  </w:style>
  <w:style w:type="character" w:customStyle="1" w:styleId="afffff4">
    <w:name w:val="Текст.Акцентированный"/>
    <w:rsid w:val="00087CE6"/>
    <w:rPr>
      <w:rFonts w:cs="Times New Roman"/>
      <w:i/>
    </w:rPr>
  </w:style>
  <w:style w:type="paragraph" w:customStyle="1" w:styleId="65">
    <w:name w:val="Обычный (веб)6"/>
    <w:basedOn w:val="a3"/>
    <w:rsid w:val="00087CE6"/>
  </w:style>
  <w:style w:type="paragraph" w:customStyle="1" w:styleId="afffff5">
    <w:name w:val="слайд"/>
    <w:basedOn w:val="a3"/>
    <w:rsid w:val="00087CE6"/>
    <w:pPr>
      <w:jc w:val="both"/>
    </w:pPr>
    <w:rPr>
      <w:sz w:val="36"/>
      <w:lang w:eastAsia="en-US"/>
    </w:rPr>
  </w:style>
  <w:style w:type="character" w:customStyle="1" w:styleId="st">
    <w:name w:val="st"/>
    <w:rsid w:val="00087CE6"/>
  </w:style>
  <w:style w:type="character" w:customStyle="1" w:styleId="keyworddef">
    <w:name w:val="keyword_def"/>
    <w:rsid w:val="00087CE6"/>
  </w:style>
  <w:style w:type="character" w:customStyle="1" w:styleId="grame">
    <w:name w:val="grame"/>
    <w:rsid w:val="00087CE6"/>
  </w:style>
  <w:style w:type="paragraph" w:customStyle="1" w:styleId="115">
    <w:name w:val="Обычный + 11 пт"/>
    <w:basedOn w:val="a3"/>
    <w:rsid w:val="00087CE6"/>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087CE6"/>
  </w:style>
  <w:style w:type="paragraph" w:customStyle="1" w:styleId="afffff6">
    <w:name w:val="Знак Знак Знак Знак Знак Знак Знак Знак Знак Знак Знак Знак Знак"/>
    <w:basedOn w:val="a3"/>
    <w:rsid w:val="00087CE6"/>
    <w:pPr>
      <w:spacing w:after="160" w:line="240" w:lineRule="exact"/>
    </w:pPr>
    <w:rPr>
      <w:rFonts w:ascii="Verdana" w:hAnsi="Verdana"/>
      <w:lang w:val="en-US" w:eastAsia="en-US"/>
    </w:rPr>
  </w:style>
  <w:style w:type="character" w:customStyle="1" w:styleId="pav31">
    <w:name w:val="pav31"/>
    <w:rsid w:val="00087CE6"/>
    <w:rPr>
      <w:rFonts w:ascii="Comic Sans MS" w:hAnsi="Comic Sans MS" w:hint="default"/>
      <w:color w:val="272652"/>
      <w:sz w:val="12"/>
      <w:szCs w:val="12"/>
    </w:rPr>
  </w:style>
  <w:style w:type="paragraph" w:customStyle="1" w:styleId="pri">
    <w:name w:val="pri"/>
    <w:basedOn w:val="a3"/>
    <w:rsid w:val="00087CE6"/>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087CE6"/>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087CE6"/>
    <w:rPr>
      <w:rFonts w:ascii="Times New Roman" w:eastAsia="Times New Roman" w:hAnsi="Times New Roman" w:cs="Times New Roman"/>
      <w:i/>
      <w:snapToGrid w:val="0"/>
      <w:sz w:val="12"/>
      <w:szCs w:val="20"/>
      <w:lang w:eastAsia="ru-RU"/>
    </w:rPr>
  </w:style>
  <w:style w:type="character" w:customStyle="1" w:styleId="WW8Num3z1">
    <w:name w:val="WW8Num3z1"/>
    <w:rsid w:val="00087CE6"/>
    <w:rPr>
      <w:rFonts w:ascii="Times New Roman" w:eastAsia="Times New Roman" w:hAnsi="Times New Roman" w:cs="Times New Roman"/>
    </w:rPr>
  </w:style>
  <w:style w:type="character" w:customStyle="1" w:styleId="WW8Num4z0">
    <w:name w:val="WW8Num4z0"/>
    <w:rsid w:val="00087CE6"/>
    <w:rPr>
      <w:rFonts w:ascii="Wingdings" w:hAnsi="Wingdings"/>
    </w:rPr>
  </w:style>
  <w:style w:type="character" w:customStyle="1" w:styleId="WW8Num4z1">
    <w:name w:val="WW8Num4z1"/>
    <w:rsid w:val="00087CE6"/>
    <w:rPr>
      <w:rFonts w:ascii="Courier New" w:hAnsi="Courier New" w:cs="Courier New"/>
    </w:rPr>
  </w:style>
  <w:style w:type="character" w:customStyle="1" w:styleId="WW8Num6z1">
    <w:name w:val="WW8Num6z1"/>
    <w:rsid w:val="00087CE6"/>
    <w:rPr>
      <w:rFonts w:ascii="Times New Roman" w:eastAsia="Times New Roman" w:hAnsi="Times New Roman" w:cs="Times New Roman"/>
    </w:rPr>
  </w:style>
  <w:style w:type="character" w:customStyle="1" w:styleId="WW8Num7z1">
    <w:name w:val="WW8Num7z1"/>
    <w:rsid w:val="00087CE6"/>
    <w:rPr>
      <w:rFonts w:ascii="Times New Roman" w:eastAsia="Times New Roman" w:hAnsi="Times New Roman" w:cs="Times New Roman"/>
    </w:rPr>
  </w:style>
  <w:style w:type="character" w:customStyle="1" w:styleId="WW8Num8z0">
    <w:name w:val="WW8Num8z0"/>
    <w:rsid w:val="00087CE6"/>
    <w:rPr>
      <w:color w:val="auto"/>
    </w:rPr>
  </w:style>
  <w:style w:type="character" w:customStyle="1" w:styleId="WW8Num14z0">
    <w:name w:val="WW8Num14z0"/>
    <w:rsid w:val="00087CE6"/>
    <w:rPr>
      <w:rFonts w:ascii="Wingdings" w:hAnsi="Wingdings"/>
    </w:rPr>
  </w:style>
  <w:style w:type="character" w:customStyle="1" w:styleId="WW8Num14z1">
    <w:name w:val="WW8Num14z1"/>
    <w:rsid w:val="00087CE6"/>
    <w:rPr>
      <w:rFonts w:ascii="Courier New" w:hAnsi="Courier New" w:cs="Courier New"/>
    </w:rPr>
  </w:style>
  <w:style w:type="character" w:customStyle="1" w:styleId="WW8Num14z3">
    <w:name w:val="WW8Num14z3"/>
    <w:rsid w:val="00087CE6"/>
    <w:rPr>
      <w:rFonts w:ascii="Symbol" w:hAnsi="Symbol"/>
    </w:rPr>
  </w:style>
  <w:style w:type="character" w:customStyle="1" w:styleId="WW8Num15z1">
    <w:name w:val="WW8Num15z1"/>
    <w:rsid w:val="00087CE6"/>
    <w:rPr>
      <w:rFonts w:ascii="Times New Roman" w:eastAsia="Times New Roman" w:hAnsi="Times New Roman" w:cs="Times New Roman"/>
    </w:rPr>
  </w:style>
  <w:style w:type="character" w:customStyle="1" w:styleId="WW8Num17z1">
    <w:name w:val="WW8Num17z1"/>
    <w:rsid w:val="00087CE6"/>
    <w:rPr>
      <w:rFonts w:ascii="Times New Roman" w:eastAsia="Times New Roman" w:hAnsi="Times New Roman" w:cs="Times New Roman"/>
    </w:rPr>
  </w:style>
  <w:style w:type="character" w:customStyle="1" w:styleId="WW8Num18z0">
    <w:name w:val="WW8Num18z0"/>
    <w:rsid w:val="00087CE6"/>
    <w:rPr>
      <w:rFonts w:ascii="Wingdings" w:hAnsi="Wingdings"/>
      <w:sz w:val="20"/>
    </w:rPr>
  </w:style>
  <w:style w:type="character" w:customStyle="1" w:styleId="FontStyle514">
    <w:name w:val="Font Style514"/>
    <w:rsid w:val="00087CE6"/>
    <w:rPr>
      <w:rFonts w:ascii="Times New Roman" w:hAnsi="Times New Roman" w:cs="Times New Roman" w:hint="default"/>
      <w:sz w:val="20"/>
      <w:szCs w:val="20"/>
    </w:rPr>
  </w:style>
  <w:style w:type="character" w:customStyle="1" w:styleId="FontStyle528">
    <w:name w:val="Font Style528"/>
    <w:rsid w:val="00087CE6"/>
    <w:rPr>
      <w:rFonts w:ascii="Times New Roman" w:hAnsi="Times New Roman" w:cs="Times New Roman"/>
      <w:b/>
      <w:bCs/>
      <w:i/>
      <w:iCs/>
      <w:sz w:val="16"/>
      <w:szCs w:val="16"/>
    </w:rPr>
  </w:style>
  <w:style w:type="character" w:customStyle="1" w:styleId="MTEquationSection">
    <w:name w:val="MTEquationSection"/>
    <w:rsid w:val="00087CE6"/>
    <w:rPr>
      <w:vanish/>
      <w:color w:val="FF0000"/>
      <w:lang w:val="en-US"/>
    </w:rPr>
  </w:style>
  <w:style w:type="character" w:customStyle="1" w:styleId="texample1">
    <w:name w:val="texample1"/>
    <w:rsid w:val="00087CE6"/>
    <w:rPr>
      <w:rFonts w:ascii="Courier New" w:hAnsi="Courier New" w:cs="Courier New" w:hint="default"/>
      <w:color w:val="8B0000"/>
    </w:rPr>
  </w:style>
  <w:style w:type="character" w:customStyle="1" w:styleId="FontStyle28">
    <w:name w:val="Font Style28"/>
    <w:rsid w:val="00087CE6"/>
    <w:rPr>
      <w:rFonts w:ascii="Times New Roman" w:hAnsi="Times New Roman" w:cs="Times New Roman"/>
      <w:i/>
      <w:iCs/>
      <w:sz w:val="18"/>
      <w:szCs w:val="18"/>
    </w:rPr>
  </w:style>
  <w:style w:type="character" w:customStyle="1" w:styleId="FontStyle33">
    <w:name w:val="Font Style33"/>
    <w:rsid w:val="00087CE6"/>
    <w:rPr>
      <w:rFonts w:ascii="Arial" w:hAnsi="Arial" w:cs="Arial"/>
      <w:sz w:val="16"/>
      <w:szCs w:val="16"/>
    </w:rPr>
  </w:style>
  <w:style w:type="character" w:customStyle="1" w:styleId="FontStyle20">
    <w:name w:val="Font Style20"/>
    <w:rsid w:val="00087CE6"/>
    <w:rPr>
      <w:rFonts w:ascii="Book Antiqua" w:hAnsi="Book Antiqua" w:cs="Book Antiqua"/>
      <w:sz w:val="18"/>
      <w:szCs w:val="18"/>
    </w:rPr>
  </w:style>
  <w:style w:type="paragraph" w:customStyle="1" w:styleId="Style6">
    <w:name w:val="Style6"/>
    <w:basedOn w:val="a3"/>
    <w:rsid w:val="00087CE6"/>
    <w:pPr>
      <w:widowControl w:val="0"/>
      <w:autoSpaceDE w:val="0"/>
      <w:autoSpaceDN w:val="0"/>
      <w:adjustRightInd w:val="0"/>
    </w:pPr>
    <w:rPr>
      <w:rFonts w:ascii="Arial Narrow" w:hAnsi="Arial Narrow"/>
    </w:rPr>
  </w:style>
  <w:style w:type="character" w:customStyle="1" w:styleId="FontStyle14">
    <w:name w:val="Font Style14"/>
    <w:rsid w:val="00087CE6"/>
    <w:rPr>
      <w:rFonts w:ascii="Franklin Gothic Book" w:hAnsi="Franklin Gothic Book" w:cs="Franklin Gothic Book"/>
      <w:b/>
      <w:bCs/>
      <w:sz w:val="30"/>
      <w:szCs w:val="30"/>
    </w:rPr>
  </w:style>
  <w:style w:type="character" w:customStyle="1" w:styleId="FontStyle13">
    <w:name w:val="Font Style13"/>
    <w:rsid w:val="00087CE6"/>
    <w:rPr>
      <w:rFonts w:ascii="Arial" w:hAnsi="Arial" w:cs="Arial"/>
      <w:b/>
      <w:bCs/>
      <w:sz w:val="14"/>
      <w:szCs w:val="14"/>
    </w:rPr>
  </w:style>
  <w:style w:type="paragraph" w:customStyle="1" w:styleId="Style18">
    <w:name w:val="Style18"/>
    <w:basedOn w:val="a3"/>
    <w:rsid w:val="00087CE6"/>
    <w:pPr>
      <w:widowControl w:val="0"/>
      <w:autoSpaceDE w:val="0"/>
      <w:autoSpaceDN w:val="0"/>
      <w:adjustRightInd w:val="0"/>
      <w:spacing w:line="483" w:lineRule="exact"/>
      <w:ind w:firstLine="566"/>
      <w:jc w:val="both"/>
    </w:pPr>
  </w:style>
  <w:style w:type="paragraph" w:customStyle="1" w:styleId="2f4">
    <w:name w:val="Загол. 2 ур."/>
    <w:basedOn w:val="a3"/>
    <w:rsid w:val="00087CE6"/>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087CE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087CE6"/>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087CE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087CE6"/>
  </w:style>
  <w:style w:type="character" w:customStyle="1" w:styleId="fontstyle15">
    <w:name w:val="fontstyle15"/>
    <w:rsid w:val="00087CE6"/>
  </w:style>
  <w:style w:type="character" w:customStyle="1" w:styleId="fontstyle140">
    <w:name w:val="fontstyle14"/>
    <w:rsid w:val="00087CE6"/>
  </w:style>
  <w:style w:type="character" w:customStyle="1" w:styleId="fontstyle16">
    <w:name w:val="fontstyle16"/>
    <w:rsid w:val="00087CE6"/>
  </w:style>
  <w:style w:type="character" w:customStyle="1" w:styleId="noprint">
    <w:name w:val="noprint"/>
    <w:rsid w:val="00087CE6"/>
  </w:style>
  <w:style w:type="paragraph" w:customStyle="1" w:styleId="center">
    <w:name w:val="center"/>
    <w:basedOn w:val="a3"/>
    <w:rsid w:val="00087CE6"/>
    <w:pPr>
      <w:spacing w:before="100" w:beforeAutospacing="1" w:after="100" w:afterAutospacing="1"/>
    </w:pPr>
  </w:style>
  <w:style w:type="paragraph" w:customStyle="1" w:styleId="p12left">
    <w:name w:val="p12_left"/>
    <w:basedOn w:val="a3"/>
    <w:rsid w:val="00087CE6"/>
    <w:pPr>
      <w:spacing w:before="100" w:beforeAutospacing="1" w:after="100" w:afterAutospacing="1"/>
    </w:pPr>
  </w:style>
  <w:style w:type="character" w:customStyle="1" w:styleId="spelle">
    <w:name w:val="spelle"/>
    <w:rsid w:val="00087CE6"/>
  </w:style>
  <w:style w:type="character" w:customStyle="1" w:styleId="a00">
    <w:name w:val="a0"/>
    <w:rsid w:val="00087CE6"/>
  </w:style>
  <w:style w:type="character" w:customStyle="1" w:styleId="style10">
    <w:name w:val="style1"/>
    <w:rsid w:val="00087CE6"/>
  </w:style>
  <w:style w:type="character" w:customStyle="1" w:styleId="Typewriter">
    <w:name w:val="Typewriter"/>
    <w:rsid w:val="00087CE6"/>
    <w:rPr>
      <w:rFonts w:ascii="Courier New" w:hAnsi="Courier New"/>
      <w:sz w:val="20"/>
    </w:rPr>
  </w:style>
  <w:style w:type="paragraph" w:customStyle="1" w:styleId="ConsNonformat">
    <w:name w:val="ConsNonformat"/>
    <w:rsid w:val="00087CE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087CE6"/>
    <w:pPr>
      <w:tabs>
        <w:tab w:val="center" w:pos="4153"/>
        <w:tab w:val="right" w:pos="8306"/>
      </w:tabs>
    </w:pPr>
    <w:rPr>
      <w:rFonts w:ascii="Arial" w:hAnsi="Arial"/>
      <w:szCs w:val="20"/>
    </w:rPr>
  </w:style>
  <w:style w:type="character" w:customStyle="1" w:styleId="keyword">
    <w:name w:val="keyword"/>
    <w:rsid w:val="00087CE6"/>
  </w:style>
  <w:style w:type="character" w:customStyle="1" w:styleId="texample">
    <w:name w:val="texample"/>
    <w:rsid w:val="00087CE6"/>
  </w:style>
  <w:style w:type="character" w:customStyle="1" w:styleId="sentence">
    <w:name w:val="sentence"/>
    <w:rsid w:val="00087CE6"/>
  </w:style>
  <w:style w:type="character" w:customStyle="1" w:styleId="input">
    <w:name w:val="input"/>
    <w:rsid w:val="00087CE6"/>
  </w:style>
  <w:style w:type="character" w:customStyle="1" w:styleId="xmlemitalic">
    <w:name w:val="xml_em_italic"/>
    <w:rsid w:val="00087CE6"/>
  </w:style>
  <w:style w:type="character" w:customStyle="1" w:styleId="WW8Num16z0">
    <w:name w:val="WW8Num16z0"/>
    <w:rsid w:val="00087CE6"/>
    <w:rPr>
      <w:rFonts w:ascii="Wingdings 2" w:hAnsi="Wingdings 2" w:cs="OpenSymbol"/>
    </w:rPr>
  </w:style>
  <w:style w:type="paragraph" w:customStyle="1" w:styleId="afffff8">
    <w:name w:val="Абзац"/>
    <w:basedOn w:val="a3"/>
    <w:rsid w:val="00087CE6"/>
    <w:pPr>
      <w:spacing w:line="312" w:lineRule="auto"/>
      <w:ind w:firstLine="567"/>
      <w:jc w:val="both"/>
    </w:pPr>
    <w:rPr>
      <w:spacing w:val="-4"/>
      <w:szCs w:val="20"/>
    </w:rPr>
  </w:style>
  <w:style w:type="character" w:customStyle="1" w:styleId="BodyTextIndent3Char">
    <w:name w:val="Body Text Indent 3 Char"/>
    <w:semiHidden/>
    <w:locked/>
    <w:rsid w:val="00087CE6"/>
    <w:rPr>
      <w:sz w:val="16"/>
      <w:szCs w:val="16"/>
      <w:lang w:val="ru-RU" w:eastAsia="ru-RU" w:bidi="ar-SA"/>
    </w:rPr>
  </w:style>
  <w:style w:type="character" w:customStyle="1" w:styleId="FontStyle54">
    <w:name w:val="Font Style54"/>
    <w:rsid w:val="00087CE6"/>
    <w:rPr>
      <w:rFonts w:ascii="Times New Roman" w:hAnsi="Times New Roman" w:cs="Times New Roman"/>
      <w:sz w:val="24"/>
      <w:szCs w:val="24"/>
    </w:rPr>
  </w:style>
  <w:style w:type="character" w:customStyle="1" w:styleId="HTML10">
    <w:name w:val="Стандартный HTML Знак1"/>
    <w:semiHidden/>
    <w:rsid w:val="00087CE6"/>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087CE6"/>
    <w:rPr>
      <w:sz w:val="24"/>
      <w:szCs w:val="24"/>
    </w:rPr>
  </w:style>
  <w:style w:type="character" w:customStyle="1" w:styleId="1ffb">
    <w:name w:val="Текст примечания Знак1"/>
    <w:semiHidden/>
    <w:rsid w:val="00087CE6"/>
  </w:style>
  <w:style w:type="character" w:customStyle="1" w:styleId="1ffc">
    <w:name w:val="Нижний колонтитул Знак1"/>
    <w:semiHidden/>
    <w:rsid w:val="00087CE6"/>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087CE6"/>
    <w:rPr>
      <w:sz w:val="16"/>
      <w:szCs w:val="16"/>
    </w:rPr>
  </w:style>
  <w:style w:type="character" w:customStyle="1" w:styleId="313">
    <w:name w:val="Основной текст с отступом 3 Знак1"/>
    <w:semiHidden/>
    <w:rsid w:val="00087CE6"/>
    <w:rPr>
      <w:sz w:val="16"/>
      <w:szCs w:val="16"/>
    </w:rPr>
  </w:style>
  <w:style w:type="character" w:customStyle="1" w:styleId="214">
    <w:name w:val="Основной текст с отступом 2 Знак1"/>
    <w:semiHidden/>
    <w:rsid w:val="00087CE6"/>
    <w:rPr>
      <w:sz w:val="24"/>
      <w:szCs w:val="24"/>
    </w:rPr>
  </w:style>
  <w:style w:type="character" w:customStyle="1" w:styleId="215">
    <w:name w:val="Основной текст 2 Знак1"/>
    <w:semiHidden/>
    <w:rsid w:val="00087CE6"/>
    <w:rPr>
      <w:sz w:val="24"/>
      <w:szCs w:val="24"/>
    </w:rPr>
  </w:style>
  <w:style w:type="character" w:customStyle="1" w:styleId="1ffd">
    <w:name w:val="Схема документа Знак1"/>
    <w:semiHidden/>
    <w:rsid w:val="00087CE6"/>
    <w:rPr>
      <w:rFonts w:ascii="Tahoma" w:hAnsi="Tahoma" w:cs="Tahoma"/>
      <w:sz w:val="16"/>
      <w:szCs w:val="16"/>
    </w:rPr>
  </w:style>
  <w:style w:type="character" w:customStyle="1" w:styleId="1ffe">
    <w:name w:val="Текст выноски Знак1"/>
    <w:semiHidden/>
    <w:rsid w:val="00087CE6"/>
    <w:rPr>
      <w:rFonts w:ascii="Tahoma" w:hAnsi="Tahoma" w:cs="Tahoma"/>
      <w:sz w:val="16"/>
      <w:szCs w:val="16"/>
    </w:rPr>
  </w:style>
  <w:style w:type="character" w:customStyle="1" w:styleId="1fff">
    <w:name w:val="Название Знак1"/>
    <w:rsid w:val="00087CE6"/>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087CE6"/>
    <w:rPr>
      <w:b/>
      <w:bCs/>
    </w:rPr>
  </w:style>
  <w:style w:type="character" w:customStyle="1" w:styleId="serp-urlitem">
    <w:name w:val="serp-url__item"/>
    <w:rsid w:val="00087CE6"/>
  </w:style>
  <w:style w:type="character" w:customStyle="1" w:styleId="1fff1">
    <w:name w:val="Гиперссылка1"/>
    <w:rsid w:val="00087CE6"/>
    <w:rPr>
      <w:strike w:val="0"/>
      <w:dstrike w:val="0"/>
      <w:color w:val="006890"/>
      <w:u w:val="none"/>
    </w:rPr>
  </w:style>
  <w:style w:type="character" w:customStyle="1" w:styleId="221">
    <w:name w:val="Заголовок 2 Знак2"/>
    <w:rsid w:val="00087CE6"/>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087CE6"/>
    <w:rPr>
      <w:sz w:val="24"/>
      <w:szCs w:val="24"/>
    </w:rPr>
  </w:style>
  <w:style w:type="paragraph" w:customStyle="1" w:styleId="paragraf2">
    <w:name w:val="paragraf2"/>
    <w:basedOn w:val="a3"/>
    <w:rsid w:val="00087CE6"/>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087CE6"/>
    <w:pPr>
      <w:tabs>
        <w:tab w:val="center" w:pos="4680"/>
        <w:tab w:val="right" w:pos="9360"/>
      </w:tabs>
      <w:ind w:right="850"/>
    </w:pPr>
    <w:rPr>
      <w:lang w:eastAsia="en-US"/>
    </w:rPr>
  </w:style>
  <w:style w:type="paragraph" w:customStyle="1" w:styleId="Mycell">
    <w:name w:val="My cell"/>
    <w:basedOn w:val="a3"/>
    <w:rsid w:val="00087CE6"/>
    <w:pPr>
      <w:widowControl w:val="0"/>
      <w:jc w:val="both"/>
    </w:pPr>
    <w:rPr>
      <w:rFonts w:ascii="Antiqua" w:hAnsi="Antiqua"/>
      <w:szCs w:val="20"/>
      <w:lang w:val="en-GB"/>
    </w:rPr>
  </w:style>
  <w:style w:type="character" w:customStyle="1" w:styleId="FontStyle55">
    <w:name w:val="Font Style55"/>
    <w:rsid w:val="00087CE6"/>
    <w:rPr>
      <w:rFonts w:ascii="Times New Roman" w:hAnsi="Times New Roman" w:cs="Times New Roman"/>
      <w:sz w:val="28"/>
      <w:szCs w:val="28"/>
    </w:rPr>
  </w:style>
  <w:style w:type="paragraph" w:customStyle="1" w:styleId="Style49">
    <w:name w:val="Style49"/>
    <w:basedOn w:val="a3"/>
    <w:rsid w:val="00087CE6"/>
    <w:pPr>
      <w:widowControl w:val="0"/>
      <w:autoSpaceDE w:val="0"/>
      <w:autoSpaceDN w:val="0"/>
      <w:adjustRightInd w:val="0"/>
      <w:spacing w:line="480" w:lineRule="exact"/>
      <w:ind w:firstLine="240"/>
      <w:jc w:val="both"/>
    </w:pPr>
  </w:style>
  <w:style w:type="character" w:customStyle="1" w:styleId="gogofoundword">
    <w:name w:val="gogofoundword"/>
    <w:rsid w:val="00087CE6"/>
  </w:style>
  <w:style w:type="paragraph" w:customStyle="1" w:styleId="20">
    <w:name w:val="Обычный 2"/>
    <w:basedOn w:val="a3"/>
    <w:rsid w:val="00087CE6"/>
    <w:pPr>
      <w:numPr>
        <w:ilvl w:val="1"/>
        <w:numId w:val="9"/>
      </w:numPr>
      <w:tabs>
        <w:tab w:val="left" w:pos="1211"/>
      </w:tabs>
      <w:jc w:val="both"/>
    </w:pPr>
    <w:rPr>
      <w:sz w:val="20"/>
      <w:szCs w:val="20"/>
    </w:rPr>
  </w:style>
  <w:style w:type="paragraph" w:customStyle="1" w:styleId="2f5">
    <w:name w:val="Стиль Заголовок 2 + полужирный"/>
    <w:basedOn w:val="21"/>
    <w:rsid w:val="00087CE6"/>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087CE6"/>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087CE6"/>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087CE6"/>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087CE6"/>
    <w:pPr>
      <w:keepNext/>
      <w:pageBreakBefore/>
      <w:autoSpaceDE w:val="0"/>
      <w:autoSpaceDN w:val="0"/>
      <w:adjustRightInd w:val="0"/>
      <w:spacing w:line="312" w:lineRule="auto"/>
    </w:pPr>
    <w:rPr>
      <w:bCs/>
      <w:szCs w:val="20"/>
    </w:rPr>
  </w:style>
  <w:style w:type="paragraph" w:customStyle="1" w:styleId="314">
    <w:name w:val="Заголовок 3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087CE6"/>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087CE6"/>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087CE6"/>
    <w:rPr>
      <w:color w:val="auto"/>
    </w:rPr>
  </w:style>
  <w:style w:type="paragraph" w:customStyle="1" w:styleId="Caaieiaie2">
    <w:name w:val="Caaieiaie 2"/>
    <w:basedOn w:val="Default"/>
    <w:next w:val="Default"/>
    <w:rsid w:val="00087CE6"/>
    <w:rPr>
      <w:color w:val="auto"/>
    </w:rPr>
  </w:style>
  <w:style w:type="paragraph" w:customStyle="1" w:styleId="afffffb">
    <w:name w:val="Нормальный"/>
    <w:rsid w:val="00087CE6"/>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087CE6"/>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087CE6"/>
    <w:rPr>
      <w:rFonts w:ascii="Times New Roman" w:hAnsi="Times New Roman" w:cs="Times New Roman"/>
      <w:i/>
      <w:iCs/>
      <w:sz w:val="20"/>
      <w:szCs w:val="20"/>
    </w:rPr>
  </w:style>
  <w:style w:type="character" w:customStyle="1" w:styleId="Heading4Char">
    <w:name w:val="Heading 4 Char"/>
    <w:semiHidden/>
    <w:locked/>
    <w:rsid w:val="00087CE6"/>
    <w:rPr>
      <w:b/>
      <w:bCs/>
      <w:sz w:val="28"/>
      <w:szCs w:val="28"/>
      <w:lang w:val="ru-RU" w:eastAsia="ru-RU" w:bidi="ar-SA"/>
    </w:rPr>
  </w:style>
  <w:style w:type="paragraph" w:customStyle="1" w:styleId="e">
    <w:name w:val="Основн*e"/>
    <w:basedOn w:val="a3"/>
    <w:rsid w:val="00087CE6"/>
    <w:pPr>
      <w:widowControl w:val="0"/>
      <w:autoSpaceDE w:val="0"/>
      <w:autoSpaceDN w:val="0"/>
      <w:adjustRightInd w:val="0"/>
      <w:spacing w:line="360" w:lineRule="auto"/>
      <w:ind w:firstLine="709"/>
      <w:jc w:val="both"/>
    </w:pPr>
    <w:rPr>
      <w:sz w:val="28"/>
      <w:szCs w:val="28"/>
    </w:rPr>
  </w:style>
  <w:style w:type="character" w:customStyle="1" w:styleId="font2">
    <w:name w:val="font2"/>
    <w:rsid w:val="00087CE6"/>
  </w:style>
  <w:style w:type="character" w:customStyle="1" w:styleId="FontStyle40">
    <w:name w:val="Font Style40"/>
    <w:rsid w:val="00087CE6"/>
    <w:rPr>
      <w:rFonts w:ascii="Times New Roman" w:hAnsi="Times New Roman" w:cs="Times New Roman"/>
      <w:sz w:val="26"/>
      <w:szCs w:val="26"/>
    </w:rPr>
  </w:style>
  <w:style w:type="paragraph" w:customStyle="1" w:styleId="Style23">
    <w:name w:val="Style23"/>
    <w:basedOn w:val="a3"/>
    <w:rsid w:val="00087CE6"/>
    <w:pPr>
      <w:widowControl w:val="0"/>
      <w:autoSpaceDE w:val="0"/>
      <w:autoSpaceDN w:val="0"/>
      <w:adjustRightInd w:val="0"/>
      <w:spacing w:line="482" w:lineRule="exact"/>
      <w:ind w:firstLine="720"/>
      <w:jc w:val="both"/>
    </w:pPr>
  </w:style>
  <w:style w:type="character" w:customStyle="1" w:styleId="FontStyle43">
    <w:name w:val="Font Style43"/>
    <w:rsid w:val="00087CE6"/>
    <w:rPr>
      <w:rFonts w:ascii="Times New Roman" w:hAnsi="Times New Roman" w:cs="Times New Roman"/>
      <w:b/>
      <w:bCs/>
      <w:sz w:val="26"/>
      <w:szCs w:val="26"/>
    </w:rPr>
  </w:style>
  <w:style w:type="character" w:customStyle="1" w:styleId="FontStyle59">
    <w:name w:val="Font Style59"/>
    <w:rsid w:val="00087CE6"/>
    <w:rPr>
      <w:rFonts w:ascii="Times New Roman" w:hAnsi="Times New Roman" w:cs="Times New Roman"/>
      <w:sz w:val="28"/>
      <w:szCs w:val="28"/>
    </w:rPr>
  </w:style>
  <w:style w:type="paragraph" w:customStyle="1" w:styleId="Style28">
    <w:name w:val="Style28"/>
    <w:basedOn w:val="a3"/>
    <w:rsid w:val="00087CE6"/>
    <w:pPr>
      <w:widowControl w:val="0"/>
      <w:autoSpaceDE w:val="0"/>
      <w:autoSpaceDN w:val="0"/>
      <w:adjustRightInd w:val="0"/>
      <w:spacing w:line="494" w:lineRule="exact"/>
      <w:ind w:firstLine="902"/>
    </w:pPr>
  </w:style>
  <w:style w:type="character" w:customStyle="1" w:styleId="blk">
    <w:name w:val="blk"/>
    <w:rsid w:val="00087CE6"/>
  </w:style>
  <w:style w:type="character" w:customStyle="1" w:styleId="FontStyle47">
    <w:name w:val="Font Style47"/>
    <w:rsid w:val="00087CE6"/>
    <w:rPr>
      <w:rFonts w:ascii="Times New Roman" w:hAnsi="Times New Roman" w:cs="Times New Roman"/>
      <w:b/>
      <w:bCs/>
      <w:sz w:val="22"/>
      <w:szCs w:val="22"/>
    </w:rPr>
  </w:style>
  <w:style w:type="character" w:customStyle="1" w:styleId="FontStyle44">
    <w:name w:val="Font Style44"/>
    <w:rsid w:val="00087CE6"/>
    <w:rPr>
      <w:rFonts w:ascii="Times New Roman" w:hAnsi="Times New Roman" w:cs="Times New Roman"/>
      <w:b/>
      <w:bCs/>
      <w:sz w:val="26"/>
      <w:szCs w:val="26"/>
    </w:rPr>
  </w:style>
  <w:style w:type="character" w:customStyle="1" w:styleId="FontStyle34">
    <w:name w:val="Font Style34"/>
    <w:rsid w:val="00087CE6"/>
    <w:rPr>
      <w:rFonts w:ascii="Times New Roman" w:hAnsi="Times New Roman" w:cs="Times New Roman"/>
      <w:sz w:val="26"/>
      <w:szCs w:val="26"/>
    </w:rPr>
  </w:style>
  <w:style w:type="paragraph" w:styleId="afffffd">
    <w:name w:val="Intense Quote"/>
    <w:basedOn w:val="a3"/>
    <w:next w:val="a3"/>
    <w:link w:val="afffffe"/>
    <w:qFormat/>
    <w:rsid w:val="00087CE6"/>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087CE6"/>
    <w:rPr>
      <w:rFonts w:ascii="Times New Roman" w:eastAsia="Times New Roman" w:hAnsi="Times New Roman" w:cs="Times New Roman"/>
      <w:b/>
      <w:bCs/>
      <w:i/>
      <w:iCs/>
      <w:color w:val="4F81BD"/>
      <w:sz w:val="24"/>
      <w:szCs w:val="24"/>
    </w:rPr>
  </w:style>
  <w:style w:type="character" w:customStyle="1" w:styleId="FontStyle45">
    <w:name w:val="Font Style45"/>
    <w:rsid w:val="00087CE6"/>
    <w:rPr>
      <w:rFonts w:ascii="Times New Roman" w:hAnsi="Times New Roman" w:cs="Times New Roman"/>
      <w:i/>
      <w:iCs/>
      <w:sz w:val="26"/>
      <w:szCs w:val="26"/>
    </w:rPr>
  </w:style>
  <w:style w:type="paragraph" w:customStyle="1" w:styleId="Style36">
    <w:name w:val="Style36"/>
    <w:basedOn w:val="a3"/>
    <w:rsid w:val="00087CE6"/>
    <w:pPr>
      <w:widowControl w:val="0"/>
      <w:autoSpaceDE w:val="0"/>
      <w:autoSpaceDN w:val="0"/>
      <w:adjustRightInd w:val="0"/>
    </w:pPr>
  </w:style>
  <w:style w:type="paragraph" w:customStyle="1" w:styleId="47">
    <w:name w:val="Квадрат4"/>
    <w:basedOn w:val="a3"/>
    <w:rsid w:val="00087CE6"/>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087CE6"/>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087CE6"/>
    <w:rPr>
      <w:rFonts w:ascii="Century Schoolbook" w:hAnsi="Century Schoolbook"/>
      <w:sz w:val="21"/>
      <w:szCs w:val="21"/>
      <w:shd w:val="clear" w:color="auto" w:fill="FFFFFF"/>
    </w:rPr>
  </w:style>
  <w:style w:type="paragraph" w:customStyle="1" w:styleId="225">
    <w:name w:val="Основной текст (22)"/>
    <w:basedOn w:val="a3"/>
    <w:link w:val="223"/>
    <w:rsid w:val="00087CE6"/>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087CE6"/>
    <w:rPr>
      <w:rFonts w:ascii="Arial" w:hAnsi="Arial" w:cs="Arial"/>
      <w:b/>
      <w:bCs/>
      <w:i/>
      <w:iCs/>
      <w:sz w:val="21"/>
      <w:szCs w:val="21"/>
      <w:shd w:val="clear" w:color="auto" w:fill="FFFFFF"/>
    </w:rPr>
  </w:style>
  <w:style w:type="paragraph" w:customStyle="1" w:styleId="341">
    <w:name w:val="Основной текст34"/>
    <w:basedOn w:val="a3"/>
    <w:rsid w:val="00087CE6"/>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087CE6"/>
    <w:rPr>
      <w:rFonts w:ascii="Century Schoolbook" w:hAnsi="Century Schoolbook"/>
      <w:sz w:val="18"/>
      <w:szCs w:val="18"/>
      <w:shd w:val="clear" w:color="auto" w:fill="FFFFFF"/>
    </w:rPr>
  </w:style>
  <w:style w:type="paragraph" w:customStyle="1" w:styleId="132">
    <w:name w:val="Основной текст (13)"/>
    <w:basedOn w:val="a3"/>
    <w:link w:val="130"/>
    <w:rsid w:val="00087CE6"/>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087CE6"/>
    <w:rPr>
      <w:rFonts w:ascii="Century Schoolbook" w:hAnsi="Century Schoolbook"/>
      <w:sz w:val="18"/>
      <w:szCs w:val="18"/>
      <w:shd w:val="clear" w:color="auto" w:fill="FFFFFF"/>
    </w:rPr>
  </w:style>
  <w:style w:type="paragraph" w:customStyle="1" w:styleId="93">
    <w:name w:val="Основной текст (9)"/>
    <w:basedOn w:val="a3"/>
    <w:link w:val="92"/>
    <w:rsid w:val="00087CE6"/>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087CE6"/>
    <w:rPr>
      <w:rFonts w:ascii="Century Schoolbook" w:hAnsi="Century Schoolbook"/>
      <w:sz w:val="18"/>
      <w:szCs w:val="18"/>
      <w:shd w:val="clear" w:color="auto" w:fill="FFFFFF"/>
    </w:rPr>
  </w:style>
  <w:style w:type="paragraph" w:customStyle="1" w:styleId="3f">
    <w:name w:val="Основной текст (3)"/>
    <w:basedOn w:val="a3"/>
    <w:link w:val="3e"/>
    <w:rsid w:val="00087CE6"/>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087CE6"/>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087CE6"/>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087CE6"/>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087CE6"/>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087CE6"/>
    <w:rPr>
      <w:sz w:val="24"/>
      <w:lang w:eastAsia="ru-RU"/>
    </w:rPr>
  </w:style>
  <w:style w:type="paragraph" w:customStyle="1" w:styleId="affffff0">
    <w:name w:val="Êðàòêèé îáðàòíûé àäðåñ"/>
    <w:basedOn w:val="a3"/>
    <w:rsid w:val="00087CE6"/>
    <w:rPr>
      <w:rFonts w:ascii="MS Sans Serif" w:hAnsi="MS Sans Serif"/>
      <w:sz w:val="20"/>
      <w:szCs w:val="20"/>
      <w:lang w:val="en-US"/>
    </w:rPr>
  </w:style>
  <w:style w:type="character" w:customStyle="1" w:styleId="530">
    <w:name w:val="Знак Знак53"/>
    <w:locked/>
    <w:rsid w:val="00087CE6"/>
    <w:rPr>
      <w:b/>
      <w:caps/>
      <w:sz w:val="24"/>
      <w:szCs w:val="24"/>
      <w:lang w:val="ru-RU" w:eastAsia="ru-RU" w:bidi="ar-SA"/>
    </w:rPr>
  </w:style>
  <w:style w:type="character" w:customStyle="1" w:styleId="ft250">
    <w:name w:val="ft250"/>
    <w:rsid w:val="00087CE6"/>
  </w:style>
  <w:style w:type="paragraph" w:customStyle="1" w:styleId="s16">
    <w:name w:val="s_16"/>
    <w:basedOn w:val="a3"/>
    <w:rsid w:val="00087CE6"/>
    <w:pPr>
      <w:spacing w:before="100" w:beforeAutospacing="1" w:after="100" w:afterAutospacing="1"/>
    </w:pPr>
  </w:style>
  <w:style w:type="character" w:customStyle="1" w:styleId="410">
    <w:name w:val="Знак Знак41"/>
    <w:locked/>
    <w:rsid w:val="00087CE6"/>
    <w:rPr>
      <w:sz w:val="16"/>
      <w:szCs w:val="16"/>
      <w:lang w:val="ru-RU" w:eastAsia="ru-RU" w:bidi="ar-SA"/>
    </w:rPr>
  </w:style>
  <w:style w:type="paragraph" w:customStyle="1" w:styleId="Iniiaiieoaenonionooiii3">
    <w:name w:val="Iniiaiie oaeno n ionooiii 3"/>
    <w:basedOn w:val="a3"/>
    <w:rsid w:val="00087CE6"/>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087CE6"/>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087CE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087CE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087CE6"/>
    <w:rPr>
      <w:rFonts w:ascii="Arial" w:eastAsia="Times New Roman" w:hAnsi="Arial" w:cs="Arial"/>
      <w:b/>
      <w:bCs/>
      <w:kern w:val="32"/>
      <w:sz w:val="32"/>
      <w:szCs w:val="32"/>
      <w:lang w:eastAsia="ru-RU"/>
    </w:rPr>
  </w:style>
  <w:style w:type="paragraph" w:customStyle="1" w:styleId="article">
    <w:name w:val="article"/>
    <w:basedOn w:val="a3"/>
    <w:rsid w:val="00087CE6"/>
    <w:pPr>
      <w:spacing w:before="100" w:beforeAutospacing="1" w:after="100" w:afterAutospacing="1"/>
    </w:pPr>
  </w:style>
  <w:style w:type="character" w:customStyle="1" w:styleId="HTML11">
    <w:name w:val="Адрес HTML Знак1"/>
    <w:rsid w:val="00087CE6"/>
    <w:rPr>
      <w:rFonts w:ascii="Times New Roman" w:eastAsia="Times New Roman" w:hAnsi="Times New Roman"/>
      <w:i/>
      <w:iCs/>
      <w:sz w:val="24"/>
      <w:szCs w:val="24"/>
    </w:rPr>
  </w:style>
  <w:style w:type="paragraph" w:customStyle="1" w:styleId="affffff1">
    <w:name w:val="ненормальный"/>
    <w:basedOn w:val="a3"/>
    <w:rsid w:val="00087CE6"/>
    <w:pPr>
      <w:spacing w:line="360" w:lineRule="auto"/>
      <w:ind w:firstLine="709"/>
      <w:jc w:val="both"/>
    </w:pPr>
    <w:rPr>
      <w:sz w:val="28"/>
      <w:szCs w:val="20"/>
    </w:rPr>
  </w:style>
  <w:style w:type="character" w:customStyle="1" w:styleId="FontStyle564">
    <w:name w:val="Font Style564"/>
    <w:rsid w:val="00087CE6"/>
    <w:rPr>
      <w:rFonts w:ascii="Times New Roman" w:hAnsi="Times New Roman" w:cs="Times New Roman"/>
      <w:sz w:val="20"/>
      <w:szCs w:val="20"/>
    </w:rPr>
  </w:style>
  <w:style w:type="character" w:customStyle="1" w:styleId="FontStyle115">
    <w:name w:val="Font Style115"/>
    <w:rsid w:val="00087CE6"/>
    <w:rPr>
      <w:rFonts w:ascii="Times New Roman" w:hAnsi="Times New Roman" w:cs="Times New Roman"/>
      <w:sz w:val="28"/>
      <w:szCs w:val="28"/>
    </w:rPr>
  </w:style>
  <w:style w:type="character" w:customStyle="1" w:styleId="FontStyle117">
    <w:name w:val="Font Style117"/>
    <w:rsid w:val="00087CE6"/>
    <w:rPr>
      <w:rFonts w:ascii="Times New Roman" w:hAnsi="Times New Roman" w:cs="Times New Roman"/>
      <w:i/>
      <w:iCs/>
      <w:sz w:val="28"/>
      <w:szCs w:val="28"/>
    </w:rPr>
  </w:style>
  <w:style w:type="character" w:customStyle="1" w:styleId="ft318">
    <w:name w:val="ft318"/>
    <w:rsid w:val="00087CE6"/>
  </w:style>
  <w:style w:type="character" w:customStyle="1" w:styleId="fieldname">
    <w:name w:val="fieldname"/>
    <w:rsid w:val="00087CE6"/>
  </w:style>
  <w:style w:type="character" w:customStyle="1" w:styleId="FontStyle448">
    <w:name w:val="Font Style448"/>
    <w:rsid w:val="00087CE6"/>
    <w:rPr>
      <w:rFonts w:ascii="Times New Roman" w:hAnsi="Times New Roman" w:cs="Times New Roman"/>
      <w:sz w:val="20"/>
      <w:szCs w:val="20"/>
    </w:rPr>
  </w:style>
  <w:style w:type="paragraph" w:customStyle="1" w:styleId="caaieiaie3">
    <w:name w:val="caaieiaie 3"/>
    <w:rsid w:val="00087CE6"/>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087CE6"/>
    <w:rPr>
      <w:rFonts w:ascii="Garamond" w:hAnsi="Garamond" w:cs="Garamond"/>
      <w:sz w:val="24"/>
      <w:szCs w:val="24"/>
    </w:rPr>
  </w:style>
  <w:style w:type="character" w:customStyle="1" w:styleId="FooterChar">
    <w:name w:val="Footer Char"/>
    <w:locked/>
    <w:rsid w:val="00087CE6"/>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087CE6"/>
    <w:rPr>
      <w:lang w:eastAsia="en-US"/>
    </w:rPr>
  </w:style>
  <w:style w:type="character" w:customStyle="1" w:styleId="316">
    <w:name w:val="Знак3 Знак Знак1"/>
    <w:aliases w:val=" Знак3 Знак Знак Знак1"/>
    <w:semiHidden/>
    <w:locked/>
    <w:rsid w:val="00087CE6"/>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087CE6"/>
    <w:rPr>
      <w:rFonts w:ascii="Arial" w:hAnsi="Arial"/>
      <w:b/>
      <w:sz w:val="36"/>
      <w:lang w:val="ru-RU" w:eastAsia="en-US"/>
    </w:rPr>
  </w:style>
  <w:style w:type="character" w:customStyle="1" w:styleId="2f6">
    <w:name w:val="Знак Знак2"/>
    <w:rsid w:val="00087CE6"/>
    <w:rPr>
      <w:rFonts w:ascii="Arial" w:hAnsi="Arial"/>
      <w:b/>
      <w:sz w:val="36"/>
      <w:lang w:val="ru-RU" w:eastAsia="en-US"/>
    </w:rPr>
  </w:style>
  <w:style w:type="paragraph" w:customStyle="1" w:styleId="1fff5">
    <w:name w:val="Знак Знак Знак Знак Знак Знак1"/>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087CE6"/>
    <w:rPr>
      <w:b/>
      <w:caps/>
      <w:sz w:val="24"/>
      <w:lang w:val="ru-RU" w:eastAsia="ru-RU"/>
    </w:rPr>
  </w:style>
  <w:style w:type="character" w:customStyle="1" w:styleId="143">
    <w:name w:val="Знак Знак14"/>
    <w:locked/>
    <w:rsid w:val="00087CE6"/>
    <w:rPr>
      <w:b/>
      <w:sz w:val="27"/>
      <w:lang w:val="ru-RU" w:eastAsia="ru-RU"/>
    </w:rPr>
  </w:style>
  <w:style w:type="character" w:customStyle="1" w:styleId="72">
    <w:name w:val="Знак Знак7"/>
    <w:rsid w:val="00087CE6"/>
    <w:rPr>
      <w:sz w:val="16"/>
      <w:lang w:val="ru-RU" w:eastAsia="ru-RU"/>
    </w:rPr>
  </w:style>
  <w:style w:type="character" w:customStyle="1" w:styleId="151">
    <w:name w:val="Знак Знак15"/>
    <w:rsid w:val="00087CE6"/>
    <w:rPr>
      <w:rFonts w:ascii="Arial" w:hAnsi="Arial"/>
      <w:b/>
      <w:i/>
      <w:sz w:val="28"/>
      <w:lang w:val="ru-RU" w:eastAsia="en-US"/>
    </w:rPr>
  </w:style>
  <w:style w:type="character" w:customStyle="1" w:styleId="101">
    <w:name w:val="Знак Знак10"/>
    <w:rsid w:val="00087CE6"/>
    <w:rPr>
      <w:rFonts w:ascii="Calibri" w:hAnsi="Calibri"/>
      <w:i/>
      <w:sz w:val="24"/>
      <w:lang w:val="ru-RU" w:eastAsia="en-US"/>
    </w:rPr>
  </w:style>
  <w:style w:type="character" w:customStyle="1" w:styleId="611">
    <w:name w:val="Знак Знак61"/>
    <w:locked/>
    <w:rsid w:val="00087CE6"/>
    <w:rPr>
      <w:sz w:val="24"/>
    </w:rPr>
  </w:style>
  <w:style w:type="character" w:customStyle="1" w:styleId="affffff2">
    <w:name w:val="Основной текст + Курсив"/>
    <w:aliases w:val="Интервал 1 pt144"/>
    <w:rsid w:val="00087CE6"/>
    <w:rPr>
      <w:i/>
      <w:spacing w:val="20"/>
      <w:sz w:val="22"/>
    </w:rPr>
  </w:style>
  <w:style w:type="character" w:customStyle="1" w:styleId="460">
    <w:name w:val="Знак Знак46"/>
    <w:locked/>
    <w:rsid w:val="00087CE6"/>
    <w:rPr>
      <w:rFonts w:ascii="Arial" w:hAnsi="Arial" w:cs="Arial"/>
      <w:b/>
      <w:bCs/>
      <w:i/>
      <w:iCs/>
      <w:sz w:val="28"/>
      <w:szCs w:val="28"/>
      <w:lang w:val="ru-RU" w:eastAsia="en-US" w:bidi="ar-SA"/>
    </w:rPr>
  </w:style>
  <w:style w:type="character" w:customStyle="1" w:styleId="56">
    <w:name w:val="Знак5 Знак Знак"/>
    <w:locked/>
    <w:rsid w:val="00087CE6"/>
    <w:rPr>
      <w:sz w:val="16"/>
      <w:szCs w:val="16"/>
      <w:lang w:val="ru-RU" w:eastAsia="ru-RU" w:bidi="ar-SA"/>
    </w:rPr>
  </w:style>
  <w:style w:type="paragraph" w:customStyle="1" w:styleId="affffff3">
    <w:name w:val="заг_пар"/>
    <w:basedOn w:val="32"/>
    <w:next w:val="1a"/>
    <w:rsid w:val="00087CE6"/>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087CE6"/>
    <w:pPr>
      <w:widowControl w:val="0"/>
    </w:pPr>
    <w:rPr>
      <w:rFonts w:ascii="Calibri" w:hAnsi="Calibri"/>
      <w:sz w:val="22"/>
      <w:szCs w:val="22"/>
      <w:lang w:val="en-US" w:eastAsia="en-US"/>
    </w:rPr>
  </w:style>
  <w:style w:type="paragraph" w:customStyle="1" w:styleId="affffff4">
    <w:name w:val="параг_огл"/>
    <w:basedOn w:val="a3"/>
    <w:next w:val="aff0"/>
    <w:rsid w:val="00087CE6"/>
    <w:rPr>
      <w:sz w:val="20"/>
      <w:szCs w:val="20"/>
      <w:lang w:eastAsia="en-US"/>
    </w:rPr>
  </w:style>
  <w:style w:type="paragraph" w:customStyle="1" w:styleId="411">
    <w:name w:val="Заголовок 41"/>
    <w:basedOn w:val="1a"/>
    <w:next w:val="1a"/>
    <w:rsid w:val="00087CE6"/>
    <w:pPr>
      <w:keepNext/>
      <w:widowControl/>
      <w:ind w:firstLine="0"/>
      <w:jc w:val="left"/>
    </w:pPr>
    <w:rPr>
      <w:rFonts w:ascii="Times New Roman" w:hAnsi="Times New Roman"/>
      <w:snapToGrid/>
      <w:sz w:val="24"/>
    </w:rPr>
  </w:style>
  <w:style w:type="paragraph" w:customStyle="1" w:styleId="Style17">
    <w:name w:val="Style17"/>
    <w:basedOn w:val="a3"/>
    <w:rsid w:val="00087CE6"/>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087CE6"/>
    <w:pPr>
      <w:keepNext/>
      <w:widowControl w:val="0"/>
      <w:jc w:val="center"/>
    </w:pPr>
    <w:rPr>
      <w:rFonts w:eastAsia="Calibri"/>
      <w:b/>
      <w:sz w:val="26"/>
      <w:szCs w:val="20"/>
    </w:rPr>
  </w:style>
  <w:style w:type="paragraph" w:customStyle="1" w:styleId="2f7">
    <w:name w:val="Обычный2"/>
    <w:basedOn w:val="a3"/>
    <w:rsid w:val="00087CE6"/>
    <w:pPr>
      <w:spacing w:before="100" w:beforeAutospacing="1" w:after="100" w:afterAutospacing="1"/>
    </w:pPr>
    <w:rPr>
      <w:rFonts w:eastAsia="Calibri"/>
    </w:rPr>
  </w:style>
  <w:style w:type="paragraph" w:customStyle="1" w:styleId="217">
    <w:name w:val="Основной текст 21"/>
    <w:basedOn w:val="a3"/>
    <w:rsid w:val="00087CE6"/>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087CE6"/>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087CE6"/>
    <w:pPr>
      <w:widowControl/>
      <w:spacing w:before="0" w:after="0"/>
    </w:pPr>
    <w:rPr>
      <w:rFonts w:ascii="Courier New" w:eastAsia="Calibri" w:hAnsi="Courier New"/>
      <w:sz w:val="20"/>
    </w:rPr>
  </w:style>
  <w:style w:type="paragraph" w:customStyle="1" w:styleId="412">
    <w:name w:val="Заголовок 41"/>
    <w:basedOn w:val="1ff"/>
    <w:next w:val="1ff"/>
    <w:rsid w:val="00087CE6"/>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087CE6"/>
    <w:pPr>
      <w:spacing w:after="160" w:line="240" w:lineRule="exact"/>
    </w:pPr>
    <w:rPr>
      <w:rFonts w:ascii="Verdana" w:eastAsia="Calibri" w:hAnsi="Verdana"/>
      <w:lang w:val="en-US" w:eastAsia="en-US"/>
    </w:rPr>
  </w:style>
  <w:style w:type="paragraph" w:customStyle="1" w:styleId="affffff5">
    <w:name w:val="Мой стиль"/>
    <w:basedOn w:val="a3"/>
    <w:rsid w:val="00087CE6"/>
    <w:pPr>
      <w:ind w:left="284" w:right="567"/>
      <w:jc w:val="center"/>
    </w:pPr>
    <w:rPr>
      <w:rFonts w:ascii="Calibri" w:hAnsi="Calibri" w:cs="Calibri"/>
      <w:b/>
      <w:bCs/>
      <w:sz w:val="28"/>
      <w:szCs w:val="28"/>
    </w:rPr>
  </w:style>
  <w:style w:type="paragraph" w:customStyle="1" w:styleId="base">
    <w:name w:val="base"/>
    <w:basedOn w:val="a3"/>
    <w:rsid w:val="00087CE6"/>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087CE6"/>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087CE6"/>
    <w:rPr>
      <w:sz w:val="16"/>
      <w:szCs w:val="16"/>
      <w:lang w:bidi="ar-SA"/>
    </w:rPr>
  </w:style>
  <w:style w:type="character" w:customStyle="1" w:styleId="1fff8">
    <w:name w:val="Знак1 Знак Знак"/>
    <w:rsid w:val="00087CE6"/>
    <w:rPr>
      <w:sz w:val="24"/>
      <w:szCs w:val="24"/>
      <w:lang w:val="ru-RU" w:eastAsia="ru-RU" w:bidi="ar-SA"/>
    </w:rPr>
  </w:style>
  <w:style w:type="character" w:customStyle="1" w:styleId="1fff9">
    <w:name w:val="Знак Знак Знак1"/>
    <w:locked/>
    <w:rsid w:val="00087CE6"/>
    <w:rPr>
      <w:b/>
      <w:caps/>
      <w:sz w:val="24"/>
      <w:szCs w:val="24"/>
      <w:lang w:val="ru-RU" w:eastAsia="ru-RU" w:bidi="ar-SA"/>
    </w:rPr>
  </w:style>
  <w:style w:type="character" w:customStyle="1" w:styleId="sem">
    <w:name w:val="sem"/>
    <w:rsid w:val="00087CE6"/>
  </w:style>
  <w:style w:type="paragraph" w:customStyle="1" w:styleId="1">
    <w:name w:val="1"/>
    <w:basedOn w:val="a3"/>
    <w:rsid w:val="00087CE6"/>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087CE6"/>
    <w:rPr>
      <w:rFonts w:ascii="Times New Roman" w:hAnsi="Times New Roman"/>
      <w:i w:val="0"/>
      <w:iCs w:val="0"/>
      <w:sz w:val="24"/>
      <w:lang w:eastAsia="ru-RU"/>
    </w:rPr>
  </w:style>
  <w:style w:type="paragraph" w:customStyle="1" w:styleId="main">
    <w:name w:val="main"/>
    <w:basedOn w:val="a3"/>
    <w:rsid w:val="00087CE6"/>
    <w:pPr>
      <w:ind w:firstLine="400"/>
      <w:jc w:val="both"/>
      <w:textAlignment w:val="center"/>
    </w:pPr>
    <w:rPr>
      <w:sz w:val="27"/>
      <w:szCs w:val="27"/>
    </w:rPr>
  </w:style>
  <w:style w:type="character" w:customStyle="1" w:styleId="affffff6">
    <w:name w:val="кадр"/>
    <w:rsid w:val="00087CE6"/>
  </w:style>
  <w:style w:type="character" w:customStyle="1" w:styleId="-">
    <w:name w:val="опред-е"/>
    <w:rsid w:val="00087CE6"/>
  </w:style>
  <w:style w:type="paragraph" w:customStyle="1" w:styleId="218">
    <w:name w:val="Основной текст с отступом 21"/>
    <w:basedOn w:val="a3"/>
    <w:rsid w:val="00087CE6"/>
    <w:pPr>
      <w:keepNext/>
      <w:ind w:right="-2" w:firstLine="709"/>
      <w:jc w:val="both"/>
    </w:pPr>
    <w:rPr>
      <w:sz w:val="28"/>
      <w:szCs w:val="20"/>
    </w:rPr>
  </w:style>
  <w:style w:type="character" w:customStyle="1" w:styleId="searchmatch">
    <w:name w:val="searchmatch"/>
    <w:rsid w:val="00087CE6"/>
  </w:style>
  <w:style w:type="character" w:customStyle="1" w:styleId="FontStyle160">
    <w:name w:val="Font Style16"/>
    <w:rsid w:val="00087CE6"/>
    <w:rPr>
      <w:rFonts w:ascii="Times New Roman" w:hAnsi="Times New Roman" w:cs="Times New Roman"/>
      <w:sz w:val="26"/>
      <w:szCs w:val="26"/>
    </w:rPr>
  </w:style>
  <w:style w:type="paragraph" w:customStyle="1" w:styleId="1KGK9">
    <w:name w:val="1KG=K9"/>
    <w:rsid w:val="00087CE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087CE6"/>
    <w:rPr>
      <w:rFonts w:ascii="Times New Roman" w:hAnsi="Times New Roman" w:cs="Times New Roman"/>
      <w:i/>
      <w:iCs/>
      <w:sz w:val="24"/>
      <w:szCs w:val="24"/>
    </w:rPr>
  </w:style>
  <w:style w:type="character" w:customStyle="1" w:styleId="1fffa">
    <w:name w:val="Основной шрифт абзаца1"/>
    <w:rsid w:val="00087CE6"/>
  </w:style>
  <w:style w:type="character" w:customStyle="1" w:styleId="affffff7">
    <w:name w:val="Символ сноски"/>
    <w:rsid w:val="00087CE6"/>
  </w:style>
  <w:style w:type="character" w:customStyle="1" w:styleId="mnemo">
    <w:name w:val="mnemo"/>
    <w:rsid w:val="00087CE6"/>
  </w:style>
  <w:style w:type="character" w:customStyle="1" w:styleId="texhtml">
    <w:name w:val="texhtml"/>
    <w:rsid w:val="00087CE6"/>
  </w:style>
  <w:style w:type="paragraph" w:customStyle="1" w:styleId="1fffb">
    <w:name w:val="Название1"/>
    <w:basedOn w:val="a3"/>
    <w:rsid w:val="00087CE6"/>
    <w:pPr>
      <w:suppressLineNumbers/>
      <w:suppressAutoHyphens/>
      <w:spacing w:before="120" w:after="120"/>
    </w:pPr>
    <w:rPr>
      <w:rFonts w:cs="Mangal"/>
      <w:i/>
      <w:iCs/>
      <w:lang w:eastAsia="ar-SA"/>
    </w:rPr>
  </w:style>
  <w:style w:type="paragraph" w:customStyle="1" w:styleId="1fffc">
    <w:name w:val="Указатель1"/>
    <w:basedOn w:val="a3"/>
    <w:rsid w:val="00087CE6"/>
    <w:pPr>
      <w:suppressLineNumbers/>
      <w:suppressAutoHyphens/>
    </w:pPr>
    <w:rPr>
      <w:rFonts w:cs="Mangal"/>
      <w:lang w:eastAsia="ar-SA"/>
    </w:rPr>
  </w:style>
  <w:style w:type="character" w:customStyle="1" w:styleId="butback">
    <w:name w:val="butback"/>
    <w:rsid w:val="00087CE6"/>
  </w:style>
  <w:style w:type="paragraph" w:customStyle="1" w:styleId="Style26">
    <w:name w:val="Style26"/>
    <w:basedOn w:val="a3"/>
    <w:rsid w:val="00087CE6"/>
    <w:pPr>
      <w:widowControl w:val="0"/>
      <w:autoSpaceDE w:val="0"/>
      <w:autoSpaceDN w:val="0"/>
      <w:adjustRightInd w:val="0"/>
      <w:spacing w:line="485" w:lineRule="exact"/>
      <w:ind w:firstLine="902"/>
      <w:jc w:val="both"/>
    </w:pPr>
  </w:style>
  <w:style w:type="paragraph" w:customStyle="1" w:styleId="Style7">
    <w:name w:val="Style7"/>
    <w:basedOn w:val="a3"/>
    <w:rsid w:val="00087CE6"/>
    <w:pPr>
      <w:widowControl w:val="0"/>
      <w:autoSpaceDE w:val="0"/>
      <w:autoSpaceDN w:val="0"/>
      <w:adjustRightInd w:val="0"/>
    </w:pPr>
  </w:style>
  <w:style w:type="paragraph" w:customStyle="1" w:styleId="Style32">
    <w:name w:val="Style32"/>
    <w:basedOn w:val="a3"/>
    <w:rsid w:val="00087CE6"/>
    <w:pPr>
      <w:widowControl w:val="0"/>
      <w:autoSpaceDE w:val="0"/>
      <w:autoSpaceDN w:val="0"/>
      <w:adjustRightInd w:val="0"/>
    </w:pPr>
  </w:style>
  <w:style w:type="paragraph" w:customStyle="1" w:styleId="Style34">
    <w:name w:val="Style34"/>
    <w:basedOn w:val="a3"/>
    <w:rsid w:val="00087CE6"/>
    <w:pPr>
      <w:widowControl w:val="0"/>
      <w:autoSpaceDE w:val="0"/>
      <w:autoSpaceDN w:val="0"/>
      <w:adjustRightInd w:val="0"/>
      <w:spacing w:line="485" w:lineRule="exact"/>
      <w:ind w:firstLine="691"/>
    </w:pPr>
  </w:style>
  <w:style w:type="paragraph" w:customStyle="1" w:styleId="Style4">
    <w:name w:val="Style4"/>
    <w:basedOn w:val="a3"/>
    <w:rsid w:val="00087CE6"/>
    <w:pPr>
      <w:widowControl w:val="0"/>
      <w:autoSpaceDE w:val="0"/>
      <w:autoSpaceDN w:val="0"/>
      <w:adjustRightInd w:val="0"/>
      <w:spacing w:line="499" w:lineRule="exact"/>
      <w:ind w:firstLine="667"/>
      <w:jc w:val="both"/>
    </w:pPr>
  </w:style>
  <w:style w:type="paragraph" w:customStyle="1" w:styleId="Style40">
    <w:name w:val="Style40"/>
    <w:basedOn w:val="a3"/>
    <w:rsid w:val="00087CE6"/>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087CE6"/>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087CE6"/>
    <w:pPr>
      <w:widowControl w:val="0"/>
      <w:autoSpaceDE w:val="0"/>
      <w:autoSpaceDN w:val="0"/>
      <w:adjustRightInd w:val="0"/>
      <w:spacing w:line="446" w:lineRule="exact"/>
    </w:pPr>
  </w:style>
  <w:style w:type="paragraph" w:customStyle="1" w:styleId="Style20">
    <w:name w:val="Style20"/>
    <w:basedOn w:val="a3"/>
    <w:rsid w:val="00087CE6"/>
    <w:pPr>
      <w:widowControl w:val="0"/>
      <w:autoSpaceDE w:val="0"/>
      <w:autoSpaceDN w:val="0"/>
      <w:adjustRightInd w:val="0"/>
      <w:spacing w:line="485" w:lineRule="exact"/>
      <w:ind w:firstLine="854"/>
      <w:jc w:val="both"/>
    </w:pPr>
  </w:style>
  <w:style w:type="paragraph" w:customStyle="1" w:styleId="Style13">
    <w:name w:val="Style13"/>
    <w:basedOn w:val="a3"/>
    <w:rsid w:val="00087CE6"/>
    <w:pPr>
      <w:widowControl w:val="0"/>
      <w:autoSpaceDE w:val="0"/>
      <w:autoSpaceDN w:val="0"/>
      <w:adjustRightInd w:val="0"/>
      <w:spacing w:line="486" w:lineRule="exact"/>
      <w:ind w:firstLine="710"/>
      <w:jc w:val="both"/>
    </w:pPr>
  </w:style>
  <w:style w:type="paragraph" w:customStyle="1" w:styleId="urllink">
    <w:name w:val="urllink"/>
    <w:basedOn w:val="a3"/>
    <w:rsid w:val="00087CE6"/>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087CE6"/>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087CE6"/>
    <w:pPr>
      <w:tabs>
        <w:tab w:val="left" w:pos="454"/>
      </w:tabs>
      <w:ind w:left="454" w:hanging="454"/>
      <w:jc w:val="both"/>
    </w:pPr>
    <w:rPr>
      <w:b/>
    </w:rPr>
  </w:style>
  <w:style w:type="paragraph" w:customStyle="1" w:styleId="10pt">
    <w:name w:val="Стиль Основной текст с отступом + 10 pt по ширине"/>
    <w:basedOn w:val="aff9"/>
    <w:rsid w:val="00087CE6"/>
    <w:pPr>
      <w:spacing w:after="0"/>
      <w:ind w:left="0" w:firstLine="454"/>
      <w:jc w:val="both"/>
    </w:pPr>
    <w:rPr>
      <w:sz w:val="20"/>
      <w:szCs w:val="20"/>
    </w:rPr>
  </w:style>
  <w:style w:type="paragraph" w:customStyle="1" w:styleId="ConsPlusDocList">
    <w:name w:val="ConsPlusDocList"/>
    <w:rsid w:val="00087C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087CE6"/>
  </w:style>
  <w:style w:type="paragraph" w:customStyle="1" w:styleId="affffff8">
    <w:name w:val="Стиль"/>
    <w:link w:val="3f1"/>
    <w:rsid w:val="00087C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087CE6"/>
    <w:rPr>
      <w:rFonts w:ascii="Times New Roman" w:eastAsia="Times New Roman" w:hAnsi="Times New Roman" w:cs="Times New Roman"/>
      <w:sz w:val="24"/>
      <w:szCs w:val="24"/>
      <w:lang w:eastAsia="ru-RU"/>
    </w:rPr>
  </w:style>
  <w:style w:type="paragraph" w:customStyle="1" w:styleId="affffff9">
    <w:name w:val="Литература"/>
    <w:basedOn w:val="a3"/>
    <w:rsid w:val="00087CE6"/>
    <w:pPr>
      <w:keepNext/>
      <w:jc w:val="center"/>
    </w:pPr>
    <w:rPr>
      <w:b/>
    </w:rPr>
  </w:style>
  <w:style w:type="paragraph" w:customStyle="1" w:styleId="affffffa">
    <w:name w:val="Знак Знак Знак Знак Знак Знак Знак"/>
    <w:basedOn w:val="a3"/>
    <w:rsid w:val="00087CE6"/>
    <w:pPr>
      <w:spacing w:after="160" w:line="240" w:lineRule="exact"/>
    </w:pPr>
    <w:rPr>
      <w:rFonts w:ascii="Verdana" w:hAnsi="Verdana"/>
      <w:sz w:val="20"/>
      <w:szCs w:val="20"/>
      <w:lang w:val="en-US" w:eastAsia="en-US"/>
    </w:rPr>
  </w:style>
  <w:style w:type="character" w:customStyle="1" w:styleId="highlighthighlightactive">
    <w:name w:val="highlight highlight_active"/>
    <w:rsid w:val="00087CE6"/>
  </w:style>
  <w:style w:type="paragraph" w:customStyle="1" w:styleId="osntext">
    <w:name w:val="osn_text"/>
    <w:basedOn w:val="a3"/>
    <w:rsid w:val="00087CE6"/>
    <w:pPr>
      <w:widowControl w:val="0"/>
      <w:ind w:firstLine="567"/>
      <w:jc w:val="both"/>
    </w:pPr>
    <w:rPr>
      <w:sz w:val="20"/>
      <w:szCs w:val="20"/>
    </w:rPr>
  </w:style>
  <w:style w:type="paragraph" w:customStyle="1" w:styleId="copyrights">
    <w:name w:val="copyrights"/>
    <w:basedOn w:val="a3"/>
    <w:rsid w:val="00087CE6"/>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087CE6"/>
    <w:pPr>
      <w:widowControl w:val="0"/>
      <w:autoSpaceDE w:val="0"/>
      <w:autoSpaceDN w:val="0"/>
      <w:adjustRightInd w:val="0"/>
    </w:pPr>
  </w:style>
  <w:style w:type="paragraph" w:customStyle="1" w:styleId="Style30">
    <w:name w:val="Style30"/>
    <w:basedOn w:val="a3"/>
    <w:rsid w:val="00087CE6"/>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087CE6"/>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087CE6"/>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087CE6"/>
    <w:pPr>
      <w:numPr>
        <w:ilvl w:val="1"/>
      </w:numPr>
      <w:tabs>
        <w:tab w:val="left" w:pos="792"/>
      </w:tabs>
    </w:pPr>
    <w:rPr>
      <w:i w:val="0"/>
      <w:iCs w:val="0"/>
      <w:kern w:val="32"/>
      <w:sz w:val="24"/>
      <w:szCs w:val="32"/>
      <w:lang w:eastAsia="ru-RU"/>
    </w:rPr>
  </w:style>
  <w:style w:type="character" w:styleId="affffffb">
    <w:name w:val="Subtle Emphasis"/>
    <w:qFormat/>
    <w:rsid w:val="00087CE6"/>
    <w:rPr>
      <w:i/>
      <w:iCs/>
      <w:color w:val="808080"/>
    </w:rPr>
  </w:style>
  <w:style w:type="character" w:styleId="affffffc">
    <w:name w:val="Placeholder Text"/>
    <w:semiHidden/>
    <w:rsid w:val="00087CE6"/>
    <w:rPr>
      <w:color w:val="808080"/>
    </w:rPr>
  </w:style>
  <w:style w:type="character" w:customStyle="1" w:styleId="textcopy">
    <w:name w:val="textcopy"/>
    <w:rsid w:val="00087CE6"/>
  </w:style>
  <w:style w:type="character" w:customStyle="1" w:styleId="affffffd">
    <w:name w:val="Выделенный"/>
    <w:rsid w:val="00087CE6"/>
    <w:rPr>
      <w:b/>
      <w:lang w:val="ru-RU" w:eastAsia="ru-RU"/>
    </w:rPr>
  </w:style>
  <w:style w:type="character" w:customStyle="1" w:styleId="ft224">
    <w:name w:val="ft224"/>
    <w:rsid w:val="00087CE6"/>
  </w:style>
  <w:style w:type="paragraph" w:customStyle="1" w:styleId="1ffff">
    <w:name w:val="стиль1"/>
    <w:basedOn w:val="a3"/>
    <w:rsid w:val="00087CE6"/>
    <w:pPr>
      <w:spacing w:before="100" w:beforeAutospacing="1" w:after="100" w:afterAutospacing="1"/>
    </w:pPr>
  </w:style>
  <w:style w:type="character" w:customStyle="1" w:styleId="PlainTextChar">
    <w:name w:val="Plain Text Char"/>
    <w:aliases w:val="Heading 12 Char,Знак8 Char"/>
    <w:semiHidden/>
    <w:locked/>
    <w:rsid w:val="00087CE6"/>
    <w:rPr>
      <w:rFonts w:ascii="Courier New" w:hAnsi="Courier New"/>
      <w:lang w:val="ru-RU" w:eastAsia="ru-RU" w:bidi="ar-SA"/>
    </w:rPr>
  </w:style>
  <w:style w:type="paragraph" w:customStyle="1" w:styleId="Times">
    <w:name w:val="Times"/>
    <w:basedOn w:val="TableParagraph"/>
    <w:rsid w:val="00087CE6"/>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087CE6"/>
  </w:style>
  <w:style w:type="paragraph" w:customStyle="1" w:styleId="2f9">
    <w:name w:val="Основной текст2"/>
    <w:basedOn w:val="a3"/>
    <w:rsid w:val="00087CE6"/>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087CE6"/>
    <w:rPr>
      <w:rFonts w:cs="Times New Roman"/>
      <w:color w:val="666666"/>
    </w:rPr>
  </w:style>
  <w:style w:type="paragraph" w:customStyle="1" w:styleId="12pt025">
    <w:name w:val="Стиль 12 pt полужирный Черный уплотненный на  025 пт"/>
    <w:basedOn w:val="11"/>
    <w:rsid w:val="00087CE6"/>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087CE6"/>
    <w:pPr>
      <w:numPr>
        <w:numId w:val="13"/>
      </w:numPr>
      <w:tabs>
        <w:tab w:val="left" w:pos="0"/>
      </w:tabs>
      <w:jc w:val="both"/>
    </w:pPr>
    <w:rPr>
      <w:b/>
    </w:rPr>
  </w:style>
  <w:style w:type="character" w:customStyle="1" w:styleId="FontStyle111">
    <w:name w:val="Font Style111"/>
    <w:rsid w:val="00087CE6"/>
    <w:rPr>
      <w:rFonts w:ascii="Century Schoolbook" w:hAnsi="Century Schoolbook" w:cs="Century Schoolbook" w:hint="default"/>
      <w:sz w:val="18"/>
      <w:szCs w:val="18"/>
    </w:rPr>
  </w:style>
  <w:style w:type="character" w:customStyle="1" w:styleId="FontStyle136">
    <w:name w:val="Font Style136"/>
    <w:rsid w:val="00087CE6"/>
    <w:rPr>
      <w:rFonts w:ascii="Century Schoolbook" w:hAnsi="Century Schoolbook" w:cs="Century Schoolbook"/>
      <w:b/>
      <w:bCs/>
      <w:sz w:val="18"/>
      <w:szCs w:val="18"/>
    </w:rPr>
  </w:style>
  <w:style w:type="paragraph" w:customStyle="1" w:styleId="Style67">
    <w:name w:val="Style67"/>
    <w:basedOn w:val="a3"/>
    <w:rsid w:val="00087CE6"/>
    <w:pPr>
      <w:widowControl w:val="0"/>
      <w:autoSpaceDE w:val="0"/>
      <w:autoSpaceDN w:val="0"/>
      <w:adjustRightInd w:val="0"/>
    </w:pPr>
    <w:rPr>
      <w:rFonts w:ascii="Arial Black" w:hAnsi="Arial Black"/>
    </w:rPr>
  </w:style>
  <w:style w:type="character" w:customStyle="1" w:styleId="r">
    <w:name w:val="r"/>
    <w:rsid w:val="00087CE6"/>
  </w:style>
  <w:style w:type="character" w:customStyle="1" w:styleId="rl">
    <w:name w:val="rl"/>
    <w:rsid w:val="00087CE6"/>
  </w:style>
  <w:style w:type="character" w:customStyle="1" w:styleId="ep">
    <w:name w:val="ep"/>
    <w:rsid w:val="00087CE6"/>
  </w:style>
  <w:style w:type="character" w:customStyle="1" w:styleId="f">
    <w:name w:val="f"/>
    <w:rsid w:val="00087CE6"/>
  </w:style>
  <w:style w:type="paragraph" w:customStyle="1" w:styleId="affffffe">
    <w:name w:val="Диссер"/>
    <w:basedOn w:val="a3"/>
    <w:rsid w:val="00087CE6"/>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087CE6"/>
    <w:rPr>
      <w:sz w:val="24"/>
      <w:szCs w:val="24"/>
      <w:lang w:val="ru-RU" w:eastAsia="ru-RU" w:bidi="ar-SA"/>
    </w:rPr>
  </w:style>
  <w:style w:type="character" w:customStyle="1" w:styleId="430">
    <w:name w:val="Знак Знак43"/>
    <w:locked/>
    <w:rsid w:val="00087CE6"/>
    <w:rPr>
      <w:color w:val="000000"/>
      <w:sz w:val="28"/>
      <w:szCs w:val="24"/>
      <w:lang w:eastAsia="ru-RU"/>
    </w:rPr>
  </w:style>
  <w:style w:type="paragraph" w:customStyle="1" w:styleId="afffffff">
    <w:name w:val="Знак Знак Знак 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087CE6"/>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087CE6"/>
    <w:rPr>
      <w:sz w:val="24"/>
      <w:szCs w:val="24"/>
      <w:lang w:val="ru-RU" w:eastAsia="ru-RU" w:bidi="ar-SA"/>
    </w:rPr>
  </w:style>
  <w:style w:type="paragraph" w:customStyle="1" w:styleId="a1">
    <w:name w:val="мой"/>
    <w:basedOn w:val="a3"/>
    <w:rsid w:val="00087CE6"/>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087CE6"/>
    <w:pPr>
      <w:widowControl/>
      <w:ind w:firstLine="0"/>
      <w:jc w:val="left"/>
    </w:pPr>
    <w:rPr>
      <w:rFonts w:ascii="Times New Roman" w:hAnsi="Times New Roman"/>
      <w:snapToGrid/>
      <w:sz w:val="24"/>
    </w:rPr>
  </w:style>
  <w:style w:type="paragraph" w:customStyle="1" w:styleId="31">
    <w:name w:val="заголовок 3"/>
    <w:basedOn w:val="a3"/>
    <w:next w:val="a3"/>
    <w:rsid w:val="00087CE6"/>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087CE6"/>
  </w:style>
  <w:style w:type="paragraph" w:customStyle="1" w:styleId="-0">
    <w:name w:val="абзац-Азар"/>
    <w:basedOn w:val="afe"/>
    <w:rsid w:val="00087CE6"/>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087CE6"/>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087CE6"/>
    <w:rPr>
      <w:rFonts w:ascii="Arial" w:hAnsi="Arial"/>
      <w:sz w:val="24"/>
      <w:szCs w:val="24"/>
      <w:lang w:bidi="ar-SA"/>
    </w:rPr>
  </w:style>
  <w:style w:type="paragraph" w:customStyle="1" w:styleId="1ffff1">
    <w:name w:val="Знак Знак Знак Знак Знак Знак1 Знак Знак Знак"/>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087CE6"/>
    <w:pPr>
      <w:spacing w:before="100" w:beforeAutospacing="1" w:after="100" w:afterAutospacing="1"/>
      <w:jc w:val="both"/>
    </w:pPr>
    <w:rPr>
      <w:rFonts w:ascii="Georgia" w:hAnsi="Georgia"/>
      <w:color w:val="555555"/>
    </w:rPr>
  </w:style>
  <w:style w:type="paragraph" w:customStyle="1" w:styleId="bodytxt">
    <w:name w:val="bodytxt"/>
    <w:basedOn w:val="a3"/>
    <w:rsid w:val="00087CE6"/>
    <w:pPr>
      <w:spacing w:before="100" w:beforeAutospacing="1" w:after="100" w:afterAutospacing="1"/>
    </w:pPr>
    <w:rPr>
      <w:rFonts w:ascii="Tahoma" w:hAnsi="Tahoma" w:cs="Tahoma"/>
      <w:color w:val="111111"/>
      <w:sz w:val="33"/>
      <w:szCs w:val="33"/>
    </w:rPr>
  </w:style>
  <w:style w:type="character" w:customStyle="1" w:styleId="afffffff1">
    <w:name w:val="выделение"/>
    <w:rsid w:val="00087CE6"/>
    <w:rPr>
      <w:rFonts w:cs="Times New Roman"/>
    </w:rPr>
  </w:style>
  <w:style w:type="paragraph" w:customStyle="1" w:styleId="a">
    <w:name w:val="нумерованный содержание"/>
    <w:basedOn w:val="a3"/>
    <w:rsid w:val="00087CE6"/>
    <w:pPr>
      <w:numPr>
        <w:numId w:val="16"/>
      </w:numPr>
    </w:pPr>
    <w:rPr>
      <w:rFonts w:eastAsia="Calibri"/>
      <w:szCs w:val="22"/>
      <w:lang w:eastAsia="en-US"/>
    </w:rPr>
  </w:style>
  <w:style w:type="character" w:customStyle="1" w:styleId="440">
    <w:name w:val="Знак Знак44"/>
    <w:locked/>
    <w:rsid w:val="00087CE6"/>
    <w:rPr>
      <w:sz w:val="24"/>
      <w:szCs w:val="24"/>
    </w:rPr>
  </w:style>
  <w:style w:type="character" w:customStyle="1" w:styleId="FontStyle18">
    <w:name w:val="Font Style18"/>
    <w:rsid w:val="00087CE6"/>
    <w:rPr>
      <w:rFonts w:ascii="Times New Roman" w:hAnsi="Times New Roman" w:cs="Times New Roman"/>
      <w:b/>
      <w:bCs/>
      <w:sz w:val="18"/>
      <w:szCs w:val="18"/>
    </w:rPr>
  </w:style>
  <w:style w:type="character" w:customStyle="1" w:styleId="FontStyle19">
    <w:name w:val="Font Style19"/>
    <w:rsid w:val="00087CE6"/>
    <w:rPr>
      <w:rFonts w:ascii="Arial" w:hAnsi="Arial" w:cs="Arial"/>
      <w:sz w:val="16"/>
      <w:szCs w:val="16"/>
    </w:rPr>
  </w:style>
  <w:style w:type="character" w:customStyle="1" w:styleId="FontStyle150">
    <w:name w:val="Font Style15"/>
    <w:rsid w:val="00087CE6"/>
    <w:rPr>
      <w:rFonts w:ascii="Georgia" w:hAnsi="Georgia" w:cs="Georgia"/>
      <w:sz w:val="18"/>
      <w:szCs w:val="18"/>
    </w:rPr>
  </w:style>
  <w:style w:type="character" w:customStyle="1" w:styleId="FontStyle17">
    <w:name w:val="Font Style17"/>
    <w:rsid w:val="00087CE6"/>
    <w:rPr>
      <w:rFonts w:ascii="Times New Roman" w:hAnsi="Times New Roman" w:cs="Times New Roman"/>
      <w:sz w:val="20"/>
      <w:szCs w:val="20"/>
    </w:rPr>
  </w:style>
  <w:style w:type="character" w:customStyle="1" w:styleId="c0">
    <w:name w:val="c0"/>
    <w:rsid w:val="00087CE6"/>
  </w:style>
  <w:style w:type="character" w:customStyle="1" w:styleId="FontStyle48">
    <w:name w:val="Font Style48"/>
    <w:rsid w:val="00087CE6"/>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087CE6"/>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087CE6"/>
    <w:pPr>
      <w:spacing w:before="100" w:beforeAutospacing="1" w:after="100" w:afterAutospacing="1"/>
    </w:pPr>
  </w:style>
  <w:style w:type="character" w:customStyle="1" w:styleId="WW8Num1z0">
    <w:name w:val="WW8Num1z0"/>
    <w:rsid w:val="00087CE6"/>
  </w:style>
  <w:style w:type="character" w:customStyle="1" w:styleId="WW8Num1z1">
    <w:name w:val="WW8Num1z1"/>
    <w:rsid w:val="00087CE6"/>
  </w:style>
  <w:style w:type="character" w:customStyle="1" w:styleId="WW8Num1z2">
    <w:name w:val="WW8Num1z2"/>
    <w:rsid w:val="00087CE6"/>
  </w:style>
  <w:style w:type="character" w:customStyle="1" w:styleId="WW8Num1z3">
    <w:name w:val="WW8Num1z3"/>
    <w:rsid w:val="00087CE6"/>
  </w:style>
  <w:style w:type="character" w:customStyle="1" w:styleId="WW8Num1z4">
    <w:name w:val="WW8Num1z4"/>
    <w:rsid w:val="00087CE6"/>
  </w:style>
  <w:style w:type="character" w:customStyle="1" w:styleId="WW8Num1z5">
    <w:name w:val="WW8Num1z5"/>
    <w:rsid w:val="00087CE6"/>
  </w:style>
  <w:style w:type="character" w:customStyle="1" w:styleId="WW8Num1z6">
    <w:name w:val="WW8Num1z6"/>
    <w:rsid w:val="00087CE6"/>
  </w:style>
  <w:style w:type="character" w:customStyle="1" w:styleId="WW8Num1z7">
    <w:name w:val="WW8Num1z7"/>
    <w:rsid w:val="00087CE6"/>
  </w:style>
  <w:style w:type="character" w:customStyle="1" w:styleId="WW8Num1z8">
    <w:name w:val="WW8Num1z8"/>
    <w:rsid w:val="00087CE6"/>
  </w:style>
  <w:style w:type="character" w:customStyle="1" w:styleId="WW8Num2z0">
    <w:name w:val="WW8Num2z0"/>
    <w:rsid w:val="00087CE6"/>
    <w:rPr>
      <w:rFonts w:ascii="Symbol" w:hAnsi="Symbol" w:cs="Symbol"/>
    </w:rPr>
  </w:style>
  <w:style w:type="character" w:customStyle="1" w:styleId="WW8Num2z1">
    <w:name w:val="WW8Num2z1"/>
    <w:rsid w:val="00087CE6"/>
    <w:rPr>
      <w:rFonts w:ascii="Courier New" w:hAnsi="Courier New" w:cs="Courier New"/>
    </w:rPr>
  </w:style>
  <w:style w:type="character" w:customStyle="1" w:styleId="WW8Num2z2">
    <w:name w:val="WW8Num2z2"/>
    <w:rsid w:val="00087CE6"/>
    <w:rPr>
      <w:rFonts w:ascii="Wingdings" w:hAnsi="Wingdings" w:cs="Wingdings"/>
    </w:rPr>
  </w:style>
  <w:style w:type="character" w:customStyle="1" w:styleId="WW8Num3z0">
    <w:name w:val="WW8Num3z0"/>
    <w:rsid w:val="00087CE6"/>
    <w:rPr>
      <w:rFonts w:ascii="Symbol" w:hAnsi="Symbol" w:cs="Symbol"/>
      <w:color w:val="auto"/>
    </w:rPr>
  </w:style>
  <w:style w:type="character" w:customStyle="1" w:styleId="WW8Num3z2">
    <w:name w:val="WW8Num3z2"/>
    <w:rsid w:val="00087CE6"/>
    <w:rPr>
      <w:rFonts w:ascii="Wingdings" w:hAnsi="Wingdings" w:cs="Wingdings"/>
    </w:rPr>
  </w:style>
  <w:style w:type="character" w:customStyle="1" w:styleId="WW8Num3z3">
    <w:name w:val="WW8Num3z3"/>
    <w:rsid w:val="00087CE6"/>
    <w:rPr>
      <w:rFonts w:ascii="Symbol" w:hAnsi="Symbol" w:cs="Symbol"/>
    </w:rPr>
  </w:style>
  <w:style w:type="character" w:customStyle="1" w:styleId="WW8Num4z2">
    <w:name w:val="WW8Num4z2"/>
    <w:rsid w:val="00087CE6"/>
  </w:style>
  <w:style w:type="character" w:customStyle="1" w:styleId="WW8Num4z4">
    <w:name w:val="WW8Num4z4"/>
    <w:rsid w:val="00087CE6"/>
  </w:style>
  <w:style w:type="character" w:customStyle="1" w:styleId="WW8Num4z5">
    <w:name w:val="WW8Num4z5"/>
    <w:rsid w:val="00087CE6"/>
  </w:style>
  <w:style w:type="character" w:customStyle="1" w:styleId="WW8Num4z6">
    <w:name w:val="WW8Num4z6"/>
    <w:rsid w:val="00087CE6"/>
  </w:style>
  <w:style w:type="character" w:customStyle="1" w:styleId="WW8Num4z7">
    <w:name w:val="WW8Num4z7"/>
    <w:rsid w:val="00087CE6"/>
  </w:style>
  <w:style w:type="character" w:customStyle="1" w:styleId="WW8Num4z8">
    <w:name w:val="WW8Num4z8"/>
    <w:rsid w:val="00087CE6"/>
  </w:style>
  <w:style w:type="character" w:customStyle="1" w:styleId="WW8Num5z0">
    <w:name w:val="WW8Num5z0"/>
    <w:rsid w:val="00087CE6"/>
  </w:style>
  <w:style w:type="character" w:customStyle="1" w:styleId="WW8Num5z1">
    <w:name w:val="WW8Num5z1"/>
    <w:rsid w:val="00087CE6"/>
  </w:style>
  <w:style w:type="character" w:customStyle="1" w:styleId="WW8Num5z2">
    <w:name w:val="WW8Num5z2"/>
    <w:rsid w:val="00087CE6"/>
  </w:style>
  <w:style w:type="character" w:customStyle="1" w:styleId="WW8Num5z3">
    <w:name w:val="WW8Num5z3"/>
    <w:rsid w:val="00087CE6"/>
  </w:style>
  <w:style w:type="character" w:customStyle="1" w:styleId="WW8Num5z4">
    <w:name w:val="WW8Num5z4"/>
    <w:rsid w:val="00087CE6"/>
  </w:style>
  <w:style w:type="character" w:customStyle="1" w:styleId="WW8Num5z5">
    <w:name w:val="WW8Num5z5"/>
    <w:rsid w:val="00087CE6"/>
  </w:style>
  <w:style w:type="character" w:customStyle="1" w:styleId="WW8Num5z6">
    <w:name w:val="WW8Num5z6"/>
    <w:rsid w:val="00087CE6"/>
  </w:style>
  <w:style w:type="character" w:customStyle="1" w:styleId="WW8Num5z7">
    <w:name w:val="WW8Num5z7"/>
    <w:rsid w:val="00087CE6"/>
  </w:style>
  <w:style w:type="character" w:customStyle="1" w:styleId="WW8Num5z8">
    <w:name w:val="WW8Num5z8"/>
    <w:rsid w:val="00087CE6"/>
  </w:style>
  <w:style w:type="character" w:customStyle="1" w:styleId="WW8Num6z0">
    <w:name w:val="WW8Num6z0"/>
    <w:rsid w:val="00087CE6"/>
  </w:style>
  <w:style w:type="character" w:customStyle="1" w:styleId="WW8Num6z2">
    <w:name w:val="WW8Num6z2"/>
    <w:rsid w:val="00087CE6"/>
  </w:style>
  <w:style w:type="character" w:customStyle="1" w:styleId="WW8Num6z3">
    <w:name w:val="WW8Num6z3"/>
    <w:rsid w:val="00087CE6"/>
  </w:style>
  <w:style w:type="character" w:customStyle="1" w:styleId="WW8Num6z4">
    <w:name w:val="WW8Num6z4"/>
    <w:rsid w:val="00087CE6"/>
  </w:style>
  <w:style w:type="character" w:customStyle="1" w:styleId="WW8Num6z5">
    <w:name w:val="WW8Num6z5"/>
    <w:rsid w:val="00087CE6"/>
  </w:style>
  <w:style w:type="character" w:customStyle="1" w:styleId="WW8Num6z6">
    <w:name w:val="WW8Num6z6"/>
    <w:rsid w:val="00087CE6"/>
  </w:style>
  <w:style w:type="character" w:customStyle="1" w:styleId="WW8Num6z7">
    <w:name w:val="WW8Num6z7"/>
    <w:rsid w:val="00087CE6"/>
  </w:style>
  <w:style w:type="character" w:customStyle="1" w:styleId="WW8Num6z8">
    <w:name w:val="WW8Num6z8"/>
    <w:rsid w:val="00087CE6"/>
  </w:style>
  <w:style w:type="character" w:customStyle="1" w:styleId="WW8Num7z0">
    <w:name w:val="WW8Num7z0"/>
    <w:rsid w:val="00087CE6"/>
    <w:rPr>
      <w:rFonts w:ascii="Symbol" w:hAnsi="Symbol" w:cs="Symbol"/>
    </w:rPr>
  </w:style>
  <w:style w:type="character" w:customStyle="1" w:styleId="WW8Num7z2">
    <w:name w:val="WW8Num7z2"/>
    <w:rsid w:val="00087CE6"/>
  </w:style>
  <w:style w:type="character" w:customStyle="1" w:styleId="WW8Num7z3">
    <w:name w:val="WW8Num7z3"/>
    <w:rsid w:val="00087CE6"/>
  </w:style>
  <w:style w:type="character" w:customStyle="1" w:styleId="WW8Num7z4">
    <w:name w:val="WW8Num7z4"/>
    <w:rsid w:val="00087CE6"/>
  </w:style>
  <w:style w:type="character" w:customStyle="1" w:styleId="WW8Num7z5">
    <w:name w:val="WW8Num7z5"/>
    <w:rsid w:val="00087CE6"/>
  </w:style>
  <w:style w:type="character" w:customStyle="1" w:styleId="WW8Num7z6">
    <w:name w:val="WW8Num7z6"/>
    <w:rsid w:val="00087CE6"/>
  </w:style>
  <w:style w:type="character" w:customStyle="1" w:styleId="WW8Num7z7">
    <w:name w:val="WW8Num7z7"/>
    <w:rsid w:val="00087CE6"/>
  </w:style>
  <w:style w:type="character" w:customStyle="1" w:styleId="WW8Num7z8">
    <w:name w:val="WW8Num7z8"/>
    <w:rsid w:val="00087CE6"/>
  </w:style>
  <w:style w:type="character" w:customStyle="1" w:styleId="WW8Num8z1">
    <w:name w:val="WW8Num8z1"/>
    <w:rsid w:val="00087CE6"/>
  </w:style>
  <w:style w:type="character" w:customStyle="1" w:styleId="WW8Num8z2">
    <w:name w:val="WW8Num8z2"/>
    <w:rsid w:val="00087CE6"/>
  </w:style>
  <w:style w:type="character" w:customStyle="1" w:styleId="WW8Num8z3">
    <w:name w:val="WW8Num8z3"/>
    <w:rsid w:val="00087CE6"/>
  </w:style>
  <w:style w:type="character" w:customStyle="1" w:styleId="WW8Num8z4">
    <w:name w:val="WW8Num8z4"/>
    <w:rsid w:val="00087CE6"/>
  </w:style>
  <w:style w:type="character" w:customStyle="1" w:styleId="WW8Num8z5">
    <w:name w:val="WW8Num8z5"/>
    <w:rsid w:val="00087CE6"/>
  </w:style>
  <w:style w:type="character" w:customStyle="1" w:styleId="WW8Num8z6">
    <w:name w:val="WW8Num8z6"/>
    <w:rsid w:val="00087CE6"/>
  </w:style>
  <w:style w:type="character" w:customStyle="1" w:styleId="WW8Num8z7">
    <w:name w:val="WW8Num8z7"/>
    <w:rsid w:val="00087CE6"/>
  </w:style>
  <w:style w:type="character" w:customStyle="1" w:styleId="WW8Num8z8">
    <w:name w:val="WW8Num8z8"/>
    <w:rsid w:val="00087CE6"/>
  </w:style>
  <w:style w:type="character" w:customStyle="1" w:styleId="WW8Num9z0">
    <w:name w:val="WW8Num9z0"/>
    <w:rsid w:val="00087CE6"/>
  </w:style>
  <w:style w:type="character" w:customStyle="1" w:styleId="WW8Num9z1">
    <w:name w:val="WW8Num9z1"/>
    <w:rsid w:val="00087CE6"/>
  </w:style>
  <w:style w:type="character" w:customStyle="1" w:styleId="WW8Num9z2">
    <w:name w:val="WW8Num9z2"/>
    <w:rsid w:val="00087CE6"/>
  </w:style>
  <w:style w:type="character" w:customStyle="1" w:styleId="WW8Num9z3">
    <w:name w:val="WW8Num9z3"/>
    <w:rsid w:val="00087CE6"/>
  </w:style>
  <w:style w:type="character" w:customStyle="1" w:styleId="WW8Num9z4">
    <w:name w:val="WW8Num9z4"/>
    <w:rsid w:val="00087CE6"/>
  </w:style>
  <w:style w:type="character" w:customStyle="1" w:styleId="WW8Num9z5">
    <w:name w:val="WW8Num9z5"/>
    <w:rsid w:val="00087CE6"/>
  </w:style>
  <w:style w:type="character" w:customStyle="1" w:styleId="WW8Num9z6">
    <w:name w:val="WW8Num9z6"/>
    <w:rsid w:val="00087CE6"/>
  </w:style>
  <w:style w:type="character" w:customStyle="1" w:styleId="WW8Num9z7">
    <w:name w:val="WW8Num9z7"/>
    <w:rsid w:val="00087CE6"/>
  </w:style>
  <w:style w:type="character" w:customStyle="1" w:styleId="WW8Num9z8">
    <w:name w:val="WW8Num9z8"/>
    <w:rsid w:val="00087CE6"/>
  </w:style>
  <w:style w:type="character" w:customStyle="1" w:styleId="WW8Num10z0">
    <w:name w:val="WW8Num10z0"/>
    <w:rsid w:val="00087CE6"/>
  </w:style>
  <w:style w:type="character" w:customStyle="1" w:styleId="WW8Num10z1">
    <w:name w:val="WW8Num10z1"/>
    <w:rsid w:val="00087CE6"/>
  </w:style>
  <w:style w:type="character" w:customStyle="1" w:styleId="WW8Num10z2">
    <w:name w:val="WW8Num10z2"/>
    <w:rsid w:val="00087CE6"/>
  </w:style>
  <w:style w:type="character" w:customStyle="1" w:styleId="WW8Num10z3">
    <w:name w:val="WW8Num10z3"/>
    <w:rsid w:val="00087CE6"/>
  </w:style>
  <w:style w:type="character" w:customStyle="1" w:styleId="WW8Num10z4">
    <w:name w:val="WW8Num10z4"/>
    <w:rsid w:val="00087CE6"/>
  </w:style>
  <w:style w:type="character" w:customStyle="1" w:styleId="WW8Num10z5">
    <w:name w:val="WW8Num10z5"/>
    <w:rsid w:val="00087CE6"/>
  </w:style>
  <w:style w:type="character" w:customStyle="1" w:styleId="WW8Num10z6">
    <w:name w:val="WW8Num10z6"/>
    <w:rsid w:val="00087CE6"/>
  </w:style>
  <w:style w:type="character" w:customStyle="1" w:styleId="WW8Num10z7">
    <w:name w:val="WW8Num10z7"/>
    <w:rsid w:val="00087CE6"/>
  </w:style>
  <w:style w:type="character" w:customStyle="1" w:styleId="WW8Num10z8">
    <w:name w:val="WW8Num10z8"/>
    <w:rsid w:val="00087CE6"/>
  </w:style>
  <w:style w:type="character" w:customStyle="1" w:styleId="WW8Num11z0">
    <w:name w:val="WW8Num11z0"/>
    <w:rsid w:val="00087CE6"/>
  </w:style>
  <w:style w:type="character" w:customStyle="1" w:styleId="WW8Num11z1">
    <w:name w:val="WW8Num11z1"/>
    <w:rsid w:val="00087CE6"/>
    <w:rPr>
      <w:rFonts w:ascii="Symbol" w:hAnsi="Symbol" w:cs="Symbol"/>
    </w:rPr>
  </w:style>
  <w:style w:type="character" w:customStyle="1" w:styleId="WW8Num11z2">
    <w:name w:val="WW8Num11z2"/>
    <w:rsid w:val="00087CE6"/>
  </w:style>
  <w:style w:type="character" w:customStyle="1" w:styleId="WW8Num11z3">
    <w:name w:val="WW8Num11z3"/>
    <w:rsid w:val="00087CE6"/>
  </w:style>
  <w:style w:type="character" w:customStyle="1" w:styleId="WW8Num11z4">
    <w:name w:val="WW8Num11z4"/>
    <w:rsid w:val="00087CE6"/>
  </w:style>
  <w:style w:type="character" w:customStyle="1" w:styleId="WW8Num11z5">
    <w:name w:val="WW8Num11z5"/>
    <w:rsid w:val="00087CE6"/>
  </w:style>
  <w:style w:type="character" w:customStyle="1" w:styleId="WW8Num11z6">
    <w:name w:val="WW8Num11z6"/>
    <w:rsid w:val="00087CE6"/>
  </w:style>
  <w:style w:type="character" w:customStyle="1" w:styleId="WW8Num11z7">
    <w:name w:val="WW8Num11z7"/>
    <w:rsid w:val="00087CE6"/>
  </w:style>
  <w:style w:type="character" w:customStyle="1" w:styleId="WW8Num11z8">
    <w:name w:val="WW8Num11z8"/>
    <w:rsid w:val="00087CE6"/>
  </w:style>
  <w:style w:type="character" w:customStyle="1" w:styleId="WW8Num12z0">
    <w:name w:val="WW8Num12z0"/>
    <w:rsid w:val="00087CE6"/>
  </w:style>
  <w:style w:type="character" w:customStyle="1" w:styleId="WW8Num12z1">
    <w:name w:val="WW8Num12z1"/>
    <w:rsid w:val="00087CE6"/>
    <w:rPr>
      <w:b/>
      <w:bCs/>
    </w:rPr>
  </w:style>
  <w:style w:type="character" w:customStyle="1" w:styleId="WW8Num12z2">
    <w:name w:val="WW8Num12z2"/>
    <w:rsid w:val="00087CE6"/>
  </w:style>
  <w:style w:type="character" w:customStyle="1" w:styleId="WW8Num12z3">
    <w:name w:val="WW8Num12z3"/>
    <w:rsid w:val="00087CE6"/>
  </w:style>
  <w:style w:type="character" w:customStyle="1" w:styleId="WW8Num12z4">
    <w:name w:val="WW8Num12z4"/>
    <w:rsid w:val="00087CE6"/>
  </w:style>
  <w:style w:type="character" w:customStyle="1" w:styleId="WW8Num12z5">
    <w:name w:val="WW8Num12z5"/>
    <w:rsid w:val="00087CE6"/>
  </w:style>
  <w:style w:type="character" w:customStyle="1" w:styleId="WW8Num12z6">
    <w:name w:val="WW8Num12z6"/>
    <w:rsid w:val="00087CE6"/>
  </w:style>
  <w:style w:type="character" w:customStyle="1" w:styleId="WW8Num12z7">
    <w:name w:val="WW8Num12z7"/>
    <w:rsid w:val="00087CE6"/>
  </w:style>
  <w:style w:type="character" w:customStyle="1" w:styleId="WW8Num12z8">
    <w:name w:val="WW8Num12z8"/>
    <w:rsid w:val="00087CE6"/>
  </w:style>
  <w:style w:type="character" w:customStyle="1" w:styleId="WW8Num13z0">
    <w:name w:val="WW8Num13z0"/>
    <w:rsid w:val="00087CE6"/>
    <w:rPr>
      <w:rFonts w:ascii="Symbol" w:hAnsi="Symbol" w:cs="Symbol"/>
    </w:rPr>
  </w:style>
  <w:style w:type="character" w:customStyle="1" w:styleId="WW8Num13z1">
    <w:name w:val="WW8Num13z1"/>
    <w:rsid w:val="00087CE6"/>
    <w:rPr>
      <w:rFonts w:ascii="Courier New" w:hAnsi="Courier New" w:cs="Courier New"/>
    </w:rPr>
  </w:style>
  <w:style w:type="character" w:customStyle="1" w:styleId="WW8Num13z2">
    <w:name w:val="WW8Num13z2"/>
    <w:rsid w:val="00087CE6"/>
    <w:rPr>
      <w:rFonts w:ascii="Wingdings" w:hAnsi="Wingdings" w:cs="Wingdings"/>
    </w:rPr>
  </w:style>
  <w:style w:type="character" w:customStyle="1" w:styleId="WW8Num14z2">
    <w:name w:val="WW8Num14z2"/>
    <w:rsid w:val="00087CE6"/>
    <w:rPr>
      <w:rFonts w:ascii="Wingdings" w:hAnsi="Wingdings" w:cs="Wingdings"/>
    </w:rPr>
  </w:style>
  <w:style w:type="character" w:customStyle="1" w:styleId="WW8Num15z0">
    <w:name w:val="WW8Num15z0"/>
    <w:rsid w:val="00087CE6"/>
  </w:style>
  <w:style w:type="character" w:customStyle="1" w:styleId="WW8Num15z2">
    <w:name w:val="WW8Num15z2"/>
    <w:rsid w:val="00087CE6"/>
  </w:style>
  <w:style w:type="character" w:customStyle="1" w:styleId="WW8Num15z3">
    <w:name w:val="WW8Num15z3"/>
    <w:rsid w:val="00087CE6"/>
  </w:style>
  <w:style w:type="character" w:customStyle="1" w:styleId="WW8Num15z4">
    <w:name w:val="WW8Num15z4"/>
    <w:rsid w:val="00087CE6"/>
  </w:style>
  <w:style w:type="character" w:customStyle="1" w:styleId="WW8Num15z5">
    <w:name w:val="WW8Num15z5"/>
    <w:rsid w:val="00087CE6"/>
  </w:style>
  <w:style w:type="character" w:customStyle="1" w:styleId="WW8Num15z6">
    <w:name w:val="WW8Num15z6"/>
    <w:rsid w:val="00087CE6"/>
  </w:style>
  <w:style w:type="character" w:customStyle="1" w:styleId="WW8Num15z7">
    <w:name w:val="WW8Num15z7"/>
    <w:rsid w:val="00087CE6"/>
  </w:style>
  <w:style w:type="character" w:customStyle="1" w:styleId="WW8Num15z8">
    <w:name w:val="WW8Num15z8"/>
    <w:rsid w:val="00087CE6"/>
  </w:style>
  <w:style w:type="character" w:customStyle="1" w:styleId="WW8Num16z1">
    <w:name w:val="WW8Num16z1"/>
    <w:rsid w:val="00087CE6"/>
  </w:style>
  <w:style w:type="character" w:customStyle="1" w:styleId="WW8Num16z2">
    <w:name w:val="WW8Num16z2"/>
    <w:rsid w:val="00087CE6"/>
  </w:style>
  <w:style w:type="character" w:customStyle="1" w:styleId="WW8Num16z3">
    <w:name w:val="WW8Num16z3"/>
    <w:rsid w:val="00087CE6"/>
  </w:style>
  <w:style w:type="character" w:customStyle="1" w:styleId="WW8Num16z4">
    <w:name w:val="WW8Num16z4"/>
    <w:rsid w:val="00087CE6"/>
  </w:style>
  <w:style w:type="character" w:customStyle="1" w:styleId="WW8Num16z5">
    <w:name w:val="WW8Num16z5"/>
    <w:rsid w:val="00087CE6"/>
  </w:style>
  <w:style w:type="character" w:customStyle="1" w:styleId="WW8Num16z6">
    <w:name w:val="WW8Num16z6"/>
    <w:rsid w:val="00087CE6"/>
  </w:style>
  <w:style w:type="character" w:customStyle="1" w:styleId="WW8Num16z7">
    <w:name w:val="WW8Num16z7"/>
    <w:rsid w:val="00087CE6"/>
  </w:style>
  <w:style w:type="character" w:customStyle="1" w:styleId="WW8Num16z8">
    <w:name w:val="WW8Num16z8"/>
    <w:rsid w:val="00087CE6"/>
  </w:style>
  <w:style w:type="character" w:customStyle="1" w:styleId="WW8Num17z0">
    <w:name w:val="WW8Num17z0"/>
    <w:rsid w:val="00087CE6"/>
    <w:rPr>
      <w:rFonts w:ascii="Times New Roman" w:hAnsi="Times New Roman" w:cs="Times New Roman"/>
      <w:b w:val="0"/>
      <w:i w:val="0"/>
      <w:sz w:val="24"/>
      <w:szCs w:val="24"/>
    </w:rPr>
  </w:style>
  <w:style w:type="character" w:customStyle="1" w:styleId="WW8Num17z2">
    <w:name w:val="WW8Num17z2"/>
    <w:rsid w:val="00087CE6"/>
  </w:style>
  <w:style w:type="character" w:customStyle="1" w:styleId="WW8Num17z3">
    <w:name w:val="WW8Num17z3"/>
    <w:rsid w:val="00087CE6"/>
  </w:style>
  <w:style w:type="character" w:customStyle="1" w:styleId="WW8Num17z4">
    <w:name w:val="WW8Num17z4"/>
    <w:rsid w:val="00087CE6"/>
  </w:style>
  <w:style w:type="character" w:customStyle="1" w:styleId="WW8Num17z5">
    <w:name w:val="WW8Num17z5"/>
    <w:rsid w:val="00087CE6"/>
  </w:style>
  <w:style w:type="character" w:customStyle="1" w:styleId="WW8Num17z6">
    <w:name w:val="WW8Num17z6"/>
    <w:rsid w:val="00087CE6"/>
  </w:style>
  <w:style w:type="character" w:customStyle="1" w:styleId="WW8Num17z7">
    <w:name w:val="WW8Num17z7"/>
    <w:rsid w:val="00087CE6"/>
  </w:style>
  <w:style w:type="character" w:customStyle="1" w:styleId="WW8Num17z8">
    <w:name w:val="WW8Num17z8"/>
    <w:rsid w:val="00087CE6"/>
  </w:style>
  <w:style w:type="character" w:customStyle="1" w:styleId="WW8Num18z1">
    <w:name w:val="WW8Num18z1"/>
    <w:rsid w:val="00087CE6"/>
  </w:style>
  <w:style w:type="character" w:customStyle="1" w:styleId="WW8Num18z2">
    <w:name w:val="WW8Num18z2"/>
    <w:rsid w:val="00087CE6"/>
  </w:style>
  <w:style w:type="character" w:customStyle="1" w:styleId="WW8Num18z3">
    <w:name w:val="WW8Num18z3"/>
    <w:rsid w:val="00087CE6"/>
  </w:style>
  <w:style w:type="character" w:customStyle="1" w:styleId="WW8Num18z4">
    <w:name w:val="WW8Num18z4"/>
    <w:rsid w:val="00087CE6"/>
  </w:style>
  <w:style w:type="character" w:customStyle="1" w:styleId="WW8Num18z5">
    <w:name w:val="WW8Num18z5"/>
    <w:rsid w:val="00087CE6"/>
  </w:style>
  <w:style w:type="character" w:customStyle="1" w:styleId="WW8Num18z6">
    <w:name w:val="WW8Num18z6"/>
    <w:rsid w:val="00087CE6"/>
  </w:style>
  <w:style w:type="character" w:customStyle="1" w:styleId="WW8Num18z7">
    <w:name w:val="WW8Num18z7"/>
    <w:rsid w:val="00087CE6"/>
  </w:style>
  <w:style w:type="character" w:customStyle="1" w:styleId="WW8Num18z8">
    <w:name w:val="WW8Num18z8"/>
    <w:rsid w:val="00087CE6"/>
  </w:style>
  <w:style w:type="character" w:customStyle="1" w:styleId="WW8Num19z0">
    <w:name w:val="WW8Num19z0"/>
    <w:rsid w:val="00087CE6"/>
  </w:style>
  <w:style w:type="character" w:customStyle="1" w:styleId="WW8Num19z1">
    <w:name w:val="WW8Num19z1"/>
    <w:rsid w:val="00087CE6"/>
  </w:style>
  <w:style w:type="character" w:customStyle="1" w:styleId="WW8Num19z2">
    <w:name w:val="WW8Num19z2"/>
    <w:rsid w:val="00087CE6"/>
  </w:style>
  <w:style w:type="character" w:customStyle="1" w:styleId="WW8Num19z3">
    <w:name w:val="WW8Num19z3"/>
    <w:rsid w:val="00087CE6"/>
  </w:style>
  <w:style w:type="character" w:customStyle="1" w:styleId="WW8Num19z4">
    <w:name w:val="WW8Num19z4"/>
    <w:rsid w:val="00087CE6"/>
  </w:style>
  <w:style w:type="character" w:customStyle="1" w:styleId="WW8Num19z5">
    <w:name w:val="WW8Num19z5"/>
    <w:rsid w:val="00087CE6"/>
  </w:style>
  <w:style w:type="character" w:customStyle="1" w:styleId="WW8Num19z6">
    <w:name w:val="WW8Num19z6"/>
    <w:rsid w:val="00087CE6"/>
  </w:style>
  <w:style w:type="character" w:customStyle="1" w:styleId="WW8Num19z7">
    <w:name w:val="WW8Num19z7"/>
    <w:rsid w:val="00087CE6"/>
  </w:style>
  <w:style w:type="character" w:customStyle="1" w:styleId="WW8Num19z8">
    <w:name w:val="WW8Num19z8"/>
    <w:rsid w:val="00087CE6"/>
  </w:style>
  <w:style w:type="character" w:customStyle="1" w:styleId="WW8Num20z0">
    <w:name w:val="WW8Num20z0"/>
    <w:rsid w:val="00087CE6"/>
  </w:style>
  <w:style w:type="character" w:customStyle="1" w:styleId="WW8Num21z0">
    <w:name w:val="WW8Num21z0"/>
    <w:rsid w:val="00087CE6"/>
  </w:style>
  <w:style w:type="character" w:customStyle="1" w:styleId="WW8Num21z1">
    <w:name w:val="WW8Num21z1"/>
    <w:rsid w:val="00087CE6"/>
  </w:style>
  <w:style w:type="character" w:customStyle="1" w:styleId="WW8Num21z2">
    <w:name w:val="WW8Num21z2"/>
    <w:rsid w:val="00087CE6"/>
  </w:style>
  <w:style w:type="character" w:customStyle="1" w:styleId="WW8Num21z3">
    <w:name w:val="WW8Num21z3"/>
    <w:rsid w:val="00087CE6"/>
  </w:style>
  <w:style w:type="character" w:customStyle="1" w:styleId="WW8Num21z4">
    <w:name w:val="WW8Num21z4"/>
    <w:rsid w:val="00087CE6"/>
  </w:style>
  <w:style w:type="character" w:customStyle="1" w:styleId="WW8Num21z5">
    <w:name w:val="WW8Num21z5"/>
    <w:rsid w:val="00087CE6"/>
  </w:style>
  <w:style w:type="character" w:customStyle="1" w:styleId="WW8Num21z6">
    <w:name w:val="WW8Num21z6"/>
    <w:rsid w:val="00087CE6"/>
  </w:style>
  <w:style w:type="character" w:customStyle="1" w:styleId="WW8Num21z7">
    <w:name w:val="WW8Num21z7"/>
    <w:rsid w:val="00087CE6"/>
  </w:style>
  <w:style w:type="character" w:customStyle="1" w:styleId="WW8Num21z8">
    <w:name w:val="WW8Num21z8"/>
    <w:rsid w:val="00087CE6"/>
  </w:style>
  <w:style w:type="character" w:customStyle="1" w:styleId="WW8Num22z0">
    <w:name w:val="WW8Num22z0"/>
    <w:rsid w:val="00087CE6"/>
    <w:rPr>
      <w:rFonts w:ascii="Symbol" w:hAnsi="Symbol" w:cs="Symbol"/>
    </w:rPr>
  </w:style>
  <w:style w:type="character" w:customStyle="1" w:styleId="WW8Num22z1">
    <w:name w:val="WW8Num22z1"/>
    <w:rsid w:val="00087CE6"/>
    <w:rPr>
      <w:rFonts w:ascii="Courier New" w:hAnsi="Courier New" w:cs="Courier New"/>
    </w:rPr>
  </w:style>
  <w:style w:type="character" w:customStyle="1" w:styleId="WW8Num22z2">
    <w:name w:val="WW8Num22z2"/>
    <w:rsid w:val="00087CE6"/>
    <w:rPr>
      <w:rFonts w:ascii="Wingdings" w:hAnsi="Wingdings" w:cs="Wingdings"/>
    </w:rPr>
  </w:style>
  <w:style w:type="character" w:customStyle="1" w:styleId="WW8Num23z0">
    <w:name w:val="WW8Num23z0"/>
    <w:rsid w:val="00087CE6"/>
    <w:rPr>
      <w:b w:val="0"/>
      <w:bCs/>
    </w:rPr>
  </w:style>
  <w:style w:type="character" w:customStyle="1" w:styleId="WW8Num23z1">
    <w:name w:val="WW8Num23z1"/>
    <w:rsid w:val="00087CE6"/>
  </w:style>
  <w:style w:type="character" w:customStyle="1" w:styleId="WW8Num23z2">
    <w:name w:val="WW8Num23z2"/>
    <w:rsid w:val="00087CE6"/>
  </w:style>
  <w:style w:type="character" w:customStyle="1" w:styleId="WW8Num23z3">
    <w:name w:val="WW8Num23z3"/>
    <w:rsid w:val="00087CE6"/>
  </w:style>
  <w:style w:type="character" w:customStyle="1" w:styleId="WW8Num23z4">
    <w:name w:val="WW8Num23z4"/>
    <w:rsid w:val="00087CE6"/>
  </w:style>
  <w:style w:type="character" w:customStyle="1" w:styleId="WW8Num23z5">
    <w:name w:val="WW8Num23z5"/>
    <w:rsid w:val="00087CE6"/>
  </w:style>
  <w:style w:type="character" w:customStyle="1" w:styleId="WW8Num23z6">
    <w:name w:val="WW8Num23z6"/>
    <w:rsid w:val="00087CE6"/>
  </w:style>
  <w:style w:type="character" w:customStyle="1" w:styleId="WW8Num23z7">
    <w:name w:val="WW8Num23z7"/>
    <w:rsid w:val="00087CE6"/>
  </w:style>
  <w:style w:type="character" w:customStyle="1" w:styleId="WW8Num23z8">
    <w:name w:val="WW8Num23z8"/>
    <w:rsid w:val="00087CE6"/>
  </w:style>
  <w:style w:type="character" w:customStyle="1" w:styleId="WW8Num24z0">
    <w:name w:val="WW8Num24z0"/>
    <w:rsid w:val="00087CE6"/>
    <w:rPr>
      <w:rFonts w:ascii="Symbol" w:hAnsi="Symbol" w:cs="Symbol"/>
      <w:sz w:val="24"/>
      <w:szCs w:val="24"/>
    </w:rPr>
  </w:style>
  <w:style w:type="character" w:customStyle="1" w:styleId="WW8Num24z1">
    <w:name w:val="WW8Num24z1"/>
    <w:rsid w:val="00087CE6"/>
    <w:rPr>
      <w:rFonts w:ascii="Courier New" w:hAnsi="Courier New" w:cs="Courier New"/>
    </w:rPr>
  </w:style>
  <w:style w:type="character" w:customStyle="1" w:styleId="WW8Num24z2">
    <w:name w:val="WW8Num24z2"/>
    <w:rsid w:val="00087CE6"/>
    <w:rPr>
      <w:rFonts w:ascii="Wingdings" w:hAnsi="Wingdings" w:cs="Wingdings"/>
    </w:rPr>
  </w:style>
  <w:style w:type="character" w:customStyle="1" w:styleId="WW8Num24z3">
    <w:name w:val="WW8Num24z3"/>
    <w:rsid w:val="00087CE6"/>
    <w:rPr>
      <w:rFonts w:ascii="Symbol" w:hAnsi="Symbol" w:cs="Symbol"/>
    </w:rPr>
  </w:style>
  <w:style w:type="character" w:customStyle="1" w:styleId="WW8Num25z0">
    <w:name w:val="WW8Num25z0"/>
    <w:rsid w:val="00087CE6"/>
    <w:rPr>
      <w:rFonts w:ascii="Symbol" w:hAnsi="Symbol" w:cs="Symbol"/>
      <w:color w:val="auto"/>
    </w:rPr>
  </w:style>
  <w:style w:type="character" w:customStyle="1" w:styleId="WW8Num25z1">
    <w:name w:val="WW8Num25z1"/>
    <w:rsid w:val="00087CE6"/>
    <w:rPr>
      <w:rFonts w:ascii="Courier New" w:hAnsi="Courier New" w:cs="Courier New"/>
    </w:rPr>
  </w:style>
  <w:style w:type="character" w:customStyle="1" w:styleId="WW8Num25z2">
    <w:name w:val="WW8Num25z2"/>
    <w:rsid w:val="00087CE6"/>
    <w:rPr>
      <w:rFonts w:ascii="Wingdings" w:hAnsi="Wingdings" w:cs="Wingdings"/>
    </w:rPr>
  </w:style>
  <w:style w:type="character" w:customStyle="1" w:styleId="WW8Num25z3">
    <w:name w:val="WW8Num25z3"/>
    <w:rsid w:val="00087CE6"/>
    <w:rPr>
      <w:rFonts w:ascii="Symbol" w:hAnsi="Symbol" w:cs="Symbol"/>
    </w:rPr>
  </w:style>
  <w:style w:type="character" w:customStyle="1" w:styleId="WW8Num26z0">
    <w:name w:val="WW8Num26z0"/>
    <w:rsid w:val="00087CE6"/>
    <w:rPr>
      <w:rFonts w:ascii="Symbol" w:hAnsi="Symbol" w:cs="Symbol"/>
    </w:rPr>
  </w:style>
  <w:style w:type="character" w:customStyle="1" w:styleId="WW8Num26z1">
    <w:name w:val="WW8Num26z1"/>
    <w:rsid w:val="00087CE6"/>
    <w:rPr>
      <w:rFonts w:ascii="Courier New" w:hAnsi="Courier New" w:cs="Courier New"/>
    </w:rPr>
  </w:style>
  <w:style w:type="character" w:customStyle="1" w:styleId="WW8Num26z2">
    <w:name w:val="WW8Num26z2"/>
    <w:rsid w:val="00087CE6"/>
    <w:rPr>
      <w:rFonts w:ascii="Wingdings" w:hAnsi="Wingdings" w:cs="Wingdings"/>
    </w:rPr>
  </w:style>
  <w:style w:type="character" w:customStyle="1" w:styleId="WW8Num27z0">
    <w:name w:val="WW8Num27z0"/>
    <w:rsid w:val="00087CE6"/>
  </w:style>
  <w:style w:type="character" w:customStyle="1" w:styleId="WW8Num27z1">
    <w:name w:val="WW8Num27z1"/>
    <w:rsid w:val="00087CE6"/>
  </w:style>
  <w:style w:type="character" w:customStyle="1" w:styleId="WW8Num27z2">
    <w:name w:val="WW8Num27z2"/>
    <w:rsid w:val="00087CE6"/>
  </w:style>
  <w:style w:type="character" w:customStyle="1" w:styleId="WW8Num27z3">
    <w:name w:val="WW8Num27z3"/>
    <w:rsid w:val="00087CE6"/>
  </w:style>
  <w:style w:type="character" w:customStyle="1" w:styleId="WW8Num27z4">
    <w:name w:val="WW8Num27z4"/>
    <w:rsid w:val="00087CE6"/>
  </w:style>
  <w:style w:type="character" w:customStyle="1" w:styleId="WW8Num27z5">
    <w:name w:val="WW8Num27z5"/>
    <w:rsid w:val="00087CE6"/>
  </w:style>
  <w:style w:type="character" w:customStyle="1" w:styleId="WW8Num27z6">
    <w:name w:val="WW8Num27z6"/>
    <w:rsid w:val="00087CE6"/>
  </w:style>
  <w:style w:type="character" w:customStyle="1" w:styleId="WW8Num27z7">
    <w:name w:val="WW8Num27z7"/>
    <w:rsid w:val="00087CE6"/>
  </w:style>
  <w:style w:type="character" w:customStyle="1" w:styleId="WW8Num27z8">
    <w:name w:val="WW8Num27z8"/>
    <w:rsid w:val="00087CE6"/>
  </w:style>
  <w:style w:type="character" w:customStyle="1" w:styleId="WW8Num28z0">
    <w:name w:val="WW8Num28z0"/>
    <w:rsid w:val="00087CE6"/>
  </w:style>
  <w:style w:type="character" w:customStyle="1" w:styleId="WW8Num28z1">
    <w:name w:val="WW8Num28z1"/>
    <w:rsid w:val="00087CE6"/>
    <w:rPr>
      <w:rFonts w:ascii="Symbol" w:hAnsi="Symbol" w:cs="Symbol"/>
      <w:sz w:val="24"/>
      <w:szCs w:val="24"/>
    </w:rPr>
  </w:style>
  <w:style w:type="character" w:customStyle="1" w:styleId="WW8Num28z2">
    <w:name w:val="WW8Num28z2"/>
    <w:rsid w:val="00087CE6"/>
  </w:style>
  <w:style w:type="character" w:customStyle="1" w:styleId="WW8Num28z3">
    <w:name w:val="WW8Num28z3"/>
    <w:rsid w:val="00087CE6"/>
  </w:style>
  <w:style w:type="character" w:customStyle="1" w:styleId="WW8Num28z4">
    <w:name w:val="WW8Num28z4"/>
    <w:rsid w:val="00087CE6"/>
  </w:style>
  <w:style w:type="character" w:customStyle="1" w:styleId="WW8Num28z5">
    <w:name w:val="WW8Num28z5"/>
    <w:rsid w:val="00087CE6"/>
  </w:style>
  <w:style w:type="character" w:customStyle="1" w:styleId="WW8Num28z6">
    <w:name w:val="WW8Num28z6"/>
    <w:rsid w:val="00087CE6"/>
  </w:style>
  <w:style w:type="character" w:customStyle="1" w:styleId="WW8Num28z7">
    <w:name w:val="WW8Num28z7"/>
    <w:rsid w:val="00087CE6"/>
  </w:style>
  <w:style w:type="character" w:customStyle="1" w:styleId="WW8Num28z8">
    <w:name w:val="WW8Num28z8"/>
    <w:rsid w:val="00087CE6"/>
  </w:style>
  <w:style w:type="character" w:customStyle="1" w:styleId="WW8Num29z0">
    <w:name w:val="WW8Num29z0"/>
    <w:rsid w:val="00087CE6"/>
  </w:style>
  <w:style w:type="character" w:customStyle="1" w:styleId="WW8Num29z1">
    <w:name w:val="WW8Num29z1"/>
    <w:rsid w:val="00087CE6"/>
  </w:style>
  <w:style w:type="character" w:customStyle="1" w:styleId="WW8Num29z2">
    <w:name w:val="WW8Num29z2"/>
    <w:rsid w:val="00087CE6"/>
  </w:style>
  <w:style w:type="character" w:customStyle="1" w:styleId="WW8Num29z3">
    <w:name w:val="WW8Num29z3"/>
    <w:rsid w:val="00087CE6"/>
  </w:style>
  <w:style w:type="character" w:customStyle="1" w:styleId="WW8Num29z4">
    <w:name w:val="WW8Num29z4"/>
    <w:rsid w:val="00087CE6"/>
  </w:style>
  <w:style w:type="character" w:customStyle="1" w:styleId="WW8Num29z5">
    <w:name w:val="WW8Num29z5"/>
    <w:rsid w:val="00087CE6"/>
  </w:style>
  <w:style w:type="character" w:customStyle="1" w:styleId="WW8Num29z6">
    <w:name w:val="WW8Num29z6"/>
    <w:rsid w:val="00087CE6"/>
  </w:style>
  <w:style w:type="character" w:customStyle="1" w:styleId="WW8Num29z7">
    <w:name w:val="WW8Num29z7"/>
    <w:rsid w:val="00087CE6"/>
  </w:style>
  <w:style w:type="character" w:customStyle="1" w:styleId="WW8Num29z8">
    <w:name w:val="WW8Num29z8"/>
    <w:rsid w:val="00087CE6"/>
  </w:style>
  <w:style w:type="character" w:customStyle="1" w:styleId="WW8Num30z0">
    <w:name w:val="WW8Num30z0"/>
    <w:rsid w:val="00087CE6"/>
    <w:rPr>
      <w:rFonts w:ascii="Wingdings" w:hAnsi="Wingdings" w:cs="Wingdings"/>
    </w:rPr>
  </w:style>
  <w:style w:type="character" w:customStyle="1" w:styleId="WW8Num30z1">
    <w:name w:val="WW8Num30z1"/>
    <w:rsid w:val="00087CE6"/>
    <w:rPr>
      <w:rFonts w:ascii="Courier New" w:hAnsi="Courier New" w:cs="Courier New"/>
    </w:rPr>
  </w:style>
  <w:style w:type="character" w:customStyle="1" w:styleId="WW8Num30z3">
    <w:name w:val="WW8Num30z3"/>
    <w:rsid w:val="00087CE6"/>
    <w:rPr>
      <w:rFonts w:ascii="Symbol" w:hAnsi="Symbol" w:cs="Symbol"/>
    </w:rPr>
  </w:style>
  <w:style w:type="character" w:customStyle="1" w:styleId="WW8Num31z0">
    <w:name w:val="WW8Num31z0"/>
    <w:rsid w:val="00087CE6"/>
    <w:rPr>
      <w:rFonts w:ascii="Wingdings" w:hAnsi="Wingdings" w:cs="Wingdings"/>
    </w:rPr>
  </w:style>
  <w:style w:type="character" w:customStyle="1" w:styleId="WW8Num31z1">
    <w:name w:val="WW8Num31z1"/>
    <w:rsid w:val="00087CE6"/>
    <w:rPr>
      <w:rFonts w:ascii="Courier New" w:hAnsi="Courier New" w:cs="Courier New"/>
    </w:rPr>
  </w:style>
  <w:style w:type="character" w:customStyle="1" w:styleId="WW8Num31z3">
    <w:name w:val="WW8Num31z3"/>
    <w:rsid w:val="00087CE6"/>
    <w:rPr>
      <w:rFonts w:ascii="Symbol" w:hAnsi="Symbol" w:cs="Symbol"/>
    </w:rPr>
  </w:style>
  <w:style w:type="character" w:customStyle="1" w:styleId="WW8Num32z0">
    <w:name w:val="WW8Num32z0"/>
    <w:rsid w:val="00087CE6"/>
  </w:style>
  <w:style w:type="character" w:customStyle="1" w:styleId="WW8Num32z1">
    <w:name w:val="WW8Num32z1"/>
    <w:rsid w:val="00087CE6"/>
    <w:rPr>
      <w:rFonts w:ascii="Courier New" w:hAnsi="Courier New" w:cs="Courier New"/>
    </w:rPr>
  </w:style>
  <w:style w:type="character" w:customStyle="1" w:styleId="WW8Num32z2">
    <w:name w:val="WW8Num32z2"/>
    <w:rsid w:val="00087CE6"/>
    <w:rPr>
      <w:rFonts w:ascii="Wingdings" w:hAnsi="Wingdings" w:cs="Wingdings"/>
    </w:rPr>
  </w:style>
  <w:style w:type="character" w:customStyle="1" w:styleId="WW8Num32z3">
    <w:name w:val="WW8Num32z3"/>
    <w:rsid w:val="00087CE6"/>
    <w:rPr>
      <w:rFonts w:ascii="Symbol" w:hAnsi="Symbol" w:cs="Symbol"/>
    </w:rPr>
  </w:style>
  <w:style w:type="character" w:customStyle="1" w:styleId="FontStyle30">
    <w:name w:val="Font Style30"/>
    <w:rsid w:val="00087CE6"/>
    <w:rPr>
      <w:rFonts w:ascii="Times New Roman" w:hAnsi="Times New Roman" w:cs="Times New Roman"/>
      <w:sz w:val="28"/>
      <w:szCs w:val="28"/>
    </w:rPr>
  </w:style>
  <w:style w:type="paragraph" w:customStyle="1" w:styleId="318">
    <w:name w:val="Основной текст 31"/>
    <w:basedOn w:val="a3"/>
    <w:rsid w:val="00087CE6"/>
    <w:pPr>
      <w:suppressAutoHyphens/>
      <w:spacing w:after="120"/>
    </w:pPr>
    <w:rPr>
      <w:sz w:val="16"/>
      <w:szCs w:val="16"/>
      <w:lang w:eastAsia="zh-CN"/>
    </w:rPr>
  </w:style>
  <w:style w:type="paragraph" w:customStyle="1" w:styleId="219">
    <w:name w:val="Основной текст с отступом 21"/>
    <w:basedOn w:val="a3"/>
    <w:rsid w:val="00087CE6"/>
    <w:pPr>
      <w:suppressAutoHyphens/>
      <w:spacing w:after="120" w:line="480" w:lineRule="auto"/>
      <w:ind w:left="283"/>
    </w:pPr>
    <w:rPr>
      <w:lang w:eastAsia="zh-CN"/>
    </w:rPr>
  </w:style>
  <w:style w:type="paragraph" w:customStyle="1" w:styleId="afffffff2">
    <w:name w:val="Содержимое врезки"/>
    <w:basedOn w:val="a3"/>
    <w:rsid w:val="00087CE6"/>
    <w:pPr>
      <w:suppressAutoHyphens/>
    </w:pPr>
    <w:rPr>
      <w:lang w:eastAsia="zh-CN"/>
    </w:rPr>
  </w:style>
  <w:style w:type="paragraph" w:customStyle="1" w:styleId="text1">
    <w:name w:val="text1"/>
    <w:basedOn w:val="a3"/>
    <w:rsid w:val="00087CE6"/>
    <w:pPr>
      <w:spacing w:after="300"/>
    </w:pPr>
  </w:style>
  <w:style w:type="paragraph" w:styleId="afffffff3">
    <w:name w:val="TOC Heading"/>
    <w:basedOn w:val="11"/>
    <w:next w:val="a3"/>
    <w:qFormat/>
    <w:rsid w:val="00087CE6"/>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087CE6"/>
    <w:rPr>
      <w:rFonts w:ascii="Times New Roman" w:hAnsi="Times New Roman" w:cs="Times New Roman"/>
      <w:sz w:val="18"/>
      <w:szCs w:val="18"/>
    </w:rPr>
  </w:style>
  <w:style w:type="paragraph" w:customStyle="1" w:styleId="afffffff4">
    <w:name w:val="Базовый"/>
    <w:rsid w:val="00087CE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087CE6"/>
    <w:rPr>
      <w:rFonts w:cs="Times New Roman"/>
      <w:color w:val="0000FF"/>
      <w:u w:val="single"/>
    </w:rPr>
  </w:style>
  <w:style w:type="character" w:customStyle="1" w:styleId="textmaincenter">
    <w:name w:val="textmain_center"/>
    <w:rsid w:val="00087CE6"/>
  </w:style>
  <w:style w:type="character" w:customStyle="1" w:styleId="WW8Num2z3">
    <w:name w:val="WW8Num2z3"/>
    <w:rsid w:val="00087CE6"/>
  </w:style>
  <w:style w:type="character" w:customStyle="1" w:styleId="WW8Num2z4">
    <w:name w:val="WW8Num2z4"/>
    <w:rsid w:val="00087CE6"/>
  </w:style>
  <w:style w:type="character" w:customStyle="1" w:styleId="WW8Num2z5">
    <w:name w:val="WW8Num2z5"/>
    <w:rsid w:val="00087CE6"/>
  </w:style>
  <w:style w:type="character" w:customStyle="1" w:styleId="WW8Num2z6">
    <w:name w:val="WW8Num2z6"/>
    <w:rsid w:val="00087CE6"/>
  </w:style>
  <w:style w:type="character" w:customStyle="1" w:styleId="WW8Num2z7">
    <w:name w:val="WW8Num2z7"/>
    <w:rsid w:val="00087CE6"/>
  </w:style>
  <w:style w:type="character" w:customStyle="1" w:styleId="WW8Num2z8">
    <w:name w:val="WW8Num2z8"/>
    <w:rsid w:val="00087CE6"/>
  </w:style>
  <w:style w:type="character" w:customStyle="1" w:styleId="WW8Num3z4">
    <w:name w:val="WW8Num3z4"/>
    <w:rsid w:val="00087CE6"/>
  </w:style>
  <w:style w:type="character" w:customStyle="1" w:styleId="WW8Num3z5">
    <w:name w:val="WW8Num3z5"/>
    <w:rsid w:val="00087CE6"/>
  </w:style>
  <w:style w:type="character" w:customStyle="1" w:styleId="WW8Num3z6">
    <w:name w:val="WW8Num3z6"/>
    <w:rsid w:val="00087CE6"/>
  </w:style>
  <w:style w:type="character" w:customStyle="1" w:styleId="WW8Num3z7">
    <w:name w:val="WW8Num3z7"/>
    <w:rsid w:val="00087CE6"/>
  </w:style>
  <w:style w:type="character" w:customStyle="1" w:styleId="WW8Num3z8">
    <w:name w:val="WW8Num3z8"/>
    <w:rsid w:val="00087CE6"/>
  </w:style>
  <w:style w:type="paragraph" w:customStyle="1" w:styleId="LO-Normal">
    <w:name w:val="LO-Normal"/>
    <w:rsid w:val="00087CE6"/>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087CE6"/>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087CE6"/>
  </w:style>
  <w:style w:type="character" w:customStyle="1" w:styleId="afffffff6">
    <w:name w:val="Стиль Обычный"/>
    <w:rsid w:val="00087CE6"/>
    <w:rPr>
      <w:rFonts w:ascii="Times New Roman" w:hAnsi="Times New Roman"/>
      <w:sz w:val="24"/>
    </w:rPr>
  </w:style>
  <w:style w:type="paragraph" w:customStyle="1" w:styleId="2TimesNewRoman12">
    <w:name w:val="Стиль Заголовок 2 + Times New Roman 12 пт"/>
    <w:basedOn w:val="21"/>
    <w:rsid w:val="00087CE6"/>
    <w:rPr>
      <w:i w:val="0"/>
      <w:sz w:val="24"/>
      <w:lang w:eastAsia="ru-RU"/>
    </w:rPr>
  </w:style>
  <w:style w:type="paragraph" w:customStyle="1" w:styleId="afffffff7">
    <w:name w:val="Стиль Основной текст"/>
    <w:basedOn w:val="a3"/>
    <w:rsid w:val="00087CE6"/>
    <w:rPr>
      <w:szCs w:val="20"/>
    </w:rPr>
  </w:style>
  <w:style w:type="character" w:customStyle="1" w:styleId="1ffff2">
    <w:name w:val="Основной текст + Полужирный1"/>
    <w:rsid w:val="00087CE6"/>
    <w:rPr>
      <w:rFonts w:ascii="Times New Roman" w:hAnsi="Times New Roman" w:cs="Times New Roman"/>
      <w:b/>
      <w:bCs/>
      <w:sz w:val="20"/>
      <w:szCs w:val="20"/>
    </w:rPr>
  </w:style>
  <w:style w:type="paragraph" w:customStyle="1" w:styleId="319">
    <w:name w:val="Основной текст (3)1"/>
    <w:basedOn w:val="a3"/>
    <w:rsid w:val="00087CE6"/>
    <w:pPr>
      <w:shd w:val="clear" w:color="auto" w:fill="FFFFFF"/>
      <w:spacing w:before="300" w:after="180" w:line="240" w:lineRule="atLeast"/>
    </w:pPr>
    <w:rPr>
      <w:rFonts w:ascii="Garamond" w:hAnsi="Garamond"/>
    </w:rPr>
  </w:style>
  <w:style w:type="character" w:customStyle="1" w:styleId="48">
    <w:name w:val="Основной текст (4)"/>
    <w:link w:val="413"/>
    <w:rsid w:val="00087CE6"/>
    <w:rPr>
      <w:rFonts w:ascii="Garamond" w:hAnsi="Garamond"/>
      <w:sz w:val="24"/>
      <w:szCs w:val="24"/>
      <w:shd w:val="clear" w:color="auto" w:fill="FFFFFF"/>
    </w:rPr>
  </w:style>
  <w:style w:type="paragraph" w:customStyle="1" w:styleId="413">
    <w:name w:val="Основной текст (4)1"/>
    <w:basedOn w:val="a3"/>
    <w:link w:val="48"/>
    <w:rsid w:val="00087CE6"/>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087CE6"/>
    <w:rPr>
      <w:rFonts w:ascii="Garamond" w:hAnsi="Garamond"/>
      <w:sz w:val="24"/>
      <w:szCs w:val="24"/>
      <w:shd w:val="clear" w:color="auto" w:fill="FFFFFF"/>
    </w:rPr>
  </w:style>
  <w:style w:type="paragraph" w:customStyle="1" w:styleId="21a">
    <w:name w:val="Подпись к картинке (2)1"/>
    <w:basedOn w:val="a3"/>
    <w:link w:val="2fb"/>
    <w:rsid w:val="00087CE6"/>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087CE6"/>
    <w:rPr>
      <w:rFonts w:ascii="Garamond" w:hAnsi="Garamond"/>
      <w:b/>
      <w:bCs/>
      <w:sz w:val="18"/>
      <w:szCs w:val="18"/>
      <w:shd w:val="clear" w:color="auto" w:fill="FFFFFF"/>
    </w:rPr>
  </w:style>
  <w:style w:type="paragraph" w:customStyle="1" w:styleId="261">
    <w:name w:val="Основной текст (26)1"/>
    <w:basedOn w:val="a3"/>
    <w:link w:val="260"/>
    <w:uiPriority w:val="99"/>
    <w:rsid w:val="00087CE6"/>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087CE6"/>
    <w:rPr>
      <w:rFonts w:ascii="Century Schoolbook" w:hAnsi="Century Schoolbook"/>
      <w:shd w:val="clear" w:color="auto" w:fill="FFFFFF"/>
    </w:rPr>
  </w:style>
  <w:style w:type="paragraph" w:customStyle="1" w:styleId="5310">
    <w:name w:val="Основной текст (53)1"/>
    <w:basedOn w:val="a3"/>
    <w:link w:val="531"/>
    <w:rsid w:val="00087CE6"/>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087CE6"/>
    <w:rPr>
      <w:rFonts w:ascii="Century Schoolbook" w:hAnsi="Century Schoolbook"/>
      <w:sz w:val="26"/>
      <w:szCs w:val="26"/>
      <w:shd w:val="clear" w:color="auto" w:fill="FFFFFF"/>
    </w:rPr>
  </w:style>
  <w:style w:type="paragraph" w:customStyle="1" w:styleId="711">
    <w:name w:val="Основной текст (7)1"/>
    <w:basedOn w:val="a3"/>
    <w:link w:val="74"/>
    <w:rsid w:val="00087CE6"/>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087CE6"/>
    <w:rPr>
      <w:rFonts w:ascii="Trebuchet MS" w:hAnsi="Trebuchet MS"/>
      <w:b/>
      <w:bCs/>
      <w:sz w:val="14"/>
      <w:szCs w:val="14"/>
      <w:shd w:val="clear" w:color="auto" w:fill="FFFFFF"/>
    </w:rPr>
  </w:style>
  <w:style w:type="paragraph" w:customStyle="1" w:styleId="811">
    <w:name w:val="Основной текст (81)1"/>
    <w:basedOn w:val="a3"/>
    <w:link w:val="810"/>
    <w:rsid w:val="00087CE6"/>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087CE6"/>
    <w:rPr>
      <w:sz w:val="10"/>
      <w:szCs w:val="10"/>
      <w:shd w:val="clear" w:color="auto" w:fill="FFFFFF"/>
      <w:lang w:val="ru-RU" w:eastAsia="ru-RU"/>
    </w:rPr>
  </w:style>
  <w:style w:type="paragraph" w:customStyle="1" w:styleId="741">
    <w:name w:val="Основной текст (74)1"/>
    <w:basedOn w:val="a3"/>
    <w:link w:val="740"/>
    <w:rsid w:val="00087CE6"/>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087CE6"/>
    <w:rPr>
      <w:rFonts w:ascii="Garamond" w:hAnsi="Garamond"/>
      <w:sz w:val="10"/>
      <w:szCs w:val="10"/>
      <w:shd w:val="clear" w:color="auto" w:fill="FFFFFF"/>
      <w:lang w:val="ru-RU" w:eastAsia="ru-RU"/>
    </w:rPr>
  </w:style>
  <w:style w:type="paragraph" w:customStyle="1" w:styleId="271">
    <w:name w:val="Основной текст (27)1"/>
    <w:basedOn w:val="a3"/>
    <w:link w:val="270"/>
    <w:rsid w:val="00087CE6"/>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087CE6"/>
    <w:pPr>
      <w:ind w:firstLine="709"/>
      <w:jc w:val="both"/>
    </w:pPr>
    <w:rPr>
      <w:rFonts w:ascii="Verdana" w:hAnsi="Verdana"/>
      <w:bCs/>
      <w:sz w:val="20"/>
      <w:szCs w:val="20"/>
    </w:rPr>
  </w:style>
  <w:style w:type="character" w:customStyle="1" w:styleId="3f2">
    <w:name w:val="Основной текст3"/>
    <w:rsid w:val="00087CE6"/>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087CE6"/>
    <w:pPr>
      <w:spacing w:line="360" w:lineRule="auto"/>
    </w:pPr>
    <w:rPr>
      <w:szCs w:val="20"/>
    </w:rPr>
  </w:style>
  <w:style w:type="paragraph" w:customStyle="1" w:styleId="21b">
    <w:name w:val="Красная строка 21"/>
    <w:basedOn w:val="aff9"/>
    <w:rsid w:val="00087CE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087CE6"/>
    <w:rPr>
      <w:szCs w:val="20"/>
    </w:rPr>
  </w:style>
  <w:style w:type="paragraph" w:customStyle="1" w:styleId="Style100">
    <w:name w:val="Style10"/>
    <w:basedOn w:val="a3"/>
    <w:rsid w:val="00087CE6"/>
    <w:pPr>
      <w:widowControl w:val="0"/>
      <w:autoSpaceDE w:val="0"/>
      <w:autoSpaceDN w:val="0"/>
      <w:adjustRightInd w:val="0"/>
      <w:spacing w:line="321" w:lineRule="exact"/>
      <w:ind w:firstLine="485"/>
      <w:jc w:val="both"/>
    </w:pPr>
  </w:style>
  <w:style w:type="paragraph" w:customStyle="1" w:styleId="u">
    <w:name w:val="u"/>
    <w:basedOn w:val="a3"/>
    <w:rsid w:val="00087CE6"/>
    <w:pPr>
      <w:spacing w:before="100" w:beforeAutospacing="1" w:after="100" w:afterAutospacing="1"/>
    </w:pPr>
  </w:style>
  <w:style w:type="character" w:customStyle="1" w:styleId="FontStyle95">
    <w:name w:val="Font Style95"/>
    <w:rsid w:val="00087CE6"/>
    <w:rPr>
      <w:rFonts w:ascii="Times New Roman" w:hAnsi="Times New Roman" w:cs="Times New Roman"/>
      <w:sz w:val="22"/>
      <w:szCs w:val="22"/>
    </w:rPr>
  </w:style>
  <w:style w:type="character" w:customStyle="1" w:styleId="FontStyle94">
    <w:name w:val="Font Style94"/>
    <w:rsid w:val="00087CE6"/>
    <w:rPr>
      <w:rFonts w:ascii="Times New Roman" w:hAnsi="Times New Roman" w:cs="Times New Roman"/>
      <w:b/>
      <w:bCs/>
      <w:sz w:val="22"/>
      <w:szCs w:val="22"/>
    </w:rPr>
  </w:style>
  <w:style w:type="character" w:customStyle="1" w:styleId="FontStyle231">
    <w:name w:val="Font Style231"/>
    <w:rsid w:val="00087CE6"/>
    <w:rPr>
      <w:rFonts w:ascii="Times New Roman" w:hAnsi="Times New Roman" w:cs="Times New Roman"/>
      <w:sz w:val="26"/>
      <w:szCs w:val="26"/>
    </w:rPr>
  </w:style>
  <w:style w:type="character" w:customStyle="1" w:styleId="Heading1Char1">
    <w:name w:val="Heading 1 Char1"/>
    <w:aliases w:val="Знак Char1"/>
    <w:locked/>
    <w:rsid w:val="00087CE6"/>
    <w:rPr>
      <w:rFonts w:ascii="Times New Roman" w:hAnsi="Times New Roman" w:cs="Tahoma"/>
      <w:b/>
      <w:bCs/>
      <w:kern w:val="32"/>
      <w:sz w:val="32"/>
      <w:szCs w:val="32"/>
      <w:lang w:eastAsia="ru-RU"/>
    </w:rPr>
  </w:style>
  <w:style w:type="character" w:customStyle="1" w:styleId="news">
    <w:name w:val="news"/>
    <w:rsid w:val="00087CE6"/>
    <w:rPr>
      <w:rFonts w:ascii="Times New Roman" w:hAnsi="Times New Roman" w:cs="Times New Roman"/>
    </w:rPr>
  </w:style>
  <w:style w:type="character" w:customStyle="1" w:styleId="hl">
    <w:name w:val="hl"/>
    <w:rsid w:val="00087CE6"/>
    <w:rPr>
      <w:rFonts w:cs="Times New Roman"/>
    </w:rPr>
  </w:style>
  <w:style w:type="character" w:customStyle="1" w:styleId="DocumentMapChar">
    <w:name w:val="Document Map Char"/>
    <w:semiHidden/>
    <w:locked/>
    <w:rsid w:val="00087CE6"/>
    <w:rPr>
      <w:rFonts w:ascii="Tahoma" w:hAnsi="Tahoma" w:cs="Tahoma"/>
      <w:lang w:val="ru-RU" w:eastAsia="ru-RU" w:bidi="ar-SA"/>
    </w:rPr>
  </w:style>
  <w:style w:type="character" w:customStyle="1" w:styleId="BodyText3Char">
    <w:name w:val="Body Text 3 Char"/>
    <w:aliases w:val="Знак5 Char"/>
    <w:locked/>
    <w:rsid w:val="00087CE6"/>
    <w:rPr>
      <w:sz w:val="16"/>
      <w:szCs w:val="16"/>
      <w:lang w:val="ru-RU" w:eastAsia="ru-RU" w:bidi="ar-SA"/>
    </w:rPr>
  </w:style>
  <w:style w:type="character" w:customStyle="1" w:styleId="BalloonTextChar">
    <w:name w:val="Balloon Text Char"/>
    <w:locked/>
    <w:rsid w:val="00087CE6"/>
    <w:rPr>
      <w:rFonts w:ascii="Tahoma" w:hAnsi="Tahoma" w:cs="Tahoma"/>
      <w:sz w:val="16"/>
      <w:szCs w:val="16"/>
      <w:lang w:val="ru-RU" w:eastAsia="ru-RU" w:bidi="ar-SA"/>
    </w:rPr>
  </w:style>
  <w:style w:type="character" w:customStyle="1" w:styleId="FontStyle145">
    <w:name w:val="Font Style145"/>
    <w:rsid w:val="00087CE6"/>
    <w:rPr>
      <w:rFonts w:ascii="Times New Roman" w:hAnsi="Times New Roman" w:cs="Times New Roman"/>
      <w:color w:val="000000"/>
      <w:sz w:val="18"/>
      <w:szCs w:val="18"/>
    </w:rPr>
  </w:style>
  <w:style w:type="character" w:customStyle="1" w:styleId="FontStyle215">
    <w:name w:val="Font Style215"/>
    <w:rsid w:val="00087CE6"/>
    <w:rPr>
      <w:rFonts w:ascii="Times New Roman" w:hAnsi="Times New Roman" w:cs="Times New Roman"/>
      <w:b/>
      <w:bCs/>
      <w:color w:val="000000"/>
      <w:sz w:val="18"/>
      <w:szCs w:val="18"/>
    </w:rPr>
  </w:style>
  <w:style w:type="character" w:customStyle="1" w:styleId="FontStyle153">
    <w:name w:val="Font Style153"/>
    <w:rsid w:val="00087CE6"/>
    <w:rPr>
      <w:rFonts w:ascii="Times New Roman" w:hAnsi="Times New Roman" w:cs="Times New Roman"/>
      <w:i/>
      <w:iCs/>
      <w:color w:val="000000"/>
      <w:sz w:val="18"/>
      <w:szCs w:val="18"/>
    </w:rPr>
  </w:style>
  <w:style w:type="paragraph" w:customStyle="1" w:styleId="Style101">
    <w:name w:val="Style101"/>
    <w:basedOn w:val="a3"/>
    <w:rsid w:val="00087CE6"/>
    <w:pPr>
      <w:widowControl w:val="0"/>
      <w:suppressAutoHyphens/>
      <w:autoSpaceDE w:val="0"/>
      <w:spacing w:line="240" w:lineRule="atLeast"/>
    </w:pPr>
    <w:rPr>
      <w:sz w:val="20"/>
      <w:szCs w:val="20"/>
      <w:lang w:eastAsia="ar-SA"/>
    </w:rPr>
  </w:style>
  <w:style w:type="character" w:customStyle="1" w:styleId="FontStyle173">
    <w:name w:val="Font Style173"/>
    <w:rsid w:val="00087CE6"/>
    <w:rPr>
      <w:rFonts w:ascii="Times New Roman" w:hAnsi="Times New Roman" w:cs="Times New Roman"/>
      <w:i/>
      <w:iCs/>
      <w:color w:val="000000"/>
      <w:spacing w:val="20"/>
      <w:sz w:val="18"/>
      <w:szCs w:val="18"/>
    </w:rPr>
  </w:style>
  <w:style w:type="paragraph" w:customStyle="1" w:styleId="Style92">
    <w:name w:val="Style92"/>
    <w:basedOn w:val="a3"/>
    <w:rsid w:val="00087CE6"/>
    <w:pPr>
      <w:widowControl w:val="0"/>
      <w:suppressAutoHyphens/>
      <w:autoSpaceDE w:val="0"/>
      <w:spacing w:line="240" w:lineRule="atLeast"/>
    </w:pPr>
    <w:rPr>
      <w:sz w:val="20"/>
      <w:szCs w:val="20"/>
      <w:lang w:eastAsia="ar-SA"/>
    </w:rPr>
  </w:style>
  <w:style w:type="paragraph" w:customStyle="1" w:styleId="Style87">
    <w:name w:val="Style87"/>
    <w:basedOn w:val="a3"/>
    <w:rsid w:val="00087CE6"/>
    <w:pPr>
      <w:widowControl w:val="0"/>
      <w:suppressAutoHyphens/>
      <w:autoSpaceDE w:val="0"/>
      <w:spacing w:line="240" w:lineRule="atLeast"/>
    </w:pPr>
    <w:rPr>
      <w:sz w:val="20"/>
      <w:szCs w:val="20"/>
      <w:lang w:eastAsia="ar-SA"/>
    </w:rPr>
  </w:style>
  <w:style w:type="paragraph" w:customStyle="1" w:styleId="Style44">
    <w:name w:val="Style44"/>
    <w:basedOn w:val="a3"/>
    <w:rsid w:val="00087CE6"/>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087CE6"/>
    <w:rPr>
      <w:rFonts w:ascii="Arial" w:hAnsi="Arial" w:cs="Arial"/>
      <w:b/>
      <w:bCs/>
      <w:sz w:val="18"/>
      <w:szCs w:val="18"/>
    </w:rPr>
  </w:style>
  <w:style w:type="character" w:customStyle="1" w:styleId="FontStyle255">
    <w:name w:val="Font Style255"/>
    <w:rsid w:val="00087CE6"/>
    <w:rPr>
      <w:rFonts w:ascii="Times New Roman" w:hAnsi="Times New Roman" w:cs="Times New Roman"/>
      <w:b/>
      <w:bCs/>
      <w:i/>
      <w:iCs/>
      <w:sz w:val="20"/>
      <w:szCs w:val="20"/>
    </w:rPr>
  </w:style>
  <w:style w:type="character" w:customStyle="1" w:styleId="FontStyle256">
    <w:name w:val="Font Style256"/>
    <w:rsid w:val="00087CE6"/>
    <w:rPr>
      <w:rFonts w:ascii="Times New Roman" w:hAnsi="Times New Roman" w:cs="Times New Roman"/>
      <w:b/>
      <w:bCs/>
      <w:sz w:val="20"/>
      <w:szCs w:val="20"/>
    </w:rPr>
  </w:style>
  <w:style w:type="character" w:customStyle="1" w:styleId="FontStyle240">
    <w:name w:val="Font Style240"/>
    <w:rsid w:val="00087CE6"/>
    <w:rPr>
      <w:rFonts w:ascii="Times New Roman" w:hAnsi="Times New Roman" w:cs="Times New Roman"/>
      <w:sz w:val="18"/>
      <w:szCs w:val="18"/>
    </w:rPr>
  </w:style>
  <w:style w:type="character" w:customStyle="1" w:styleId="FontStyle253">
    <w:name w:val="Font Style253"/>
    <w:rsid w:val="00087CE6"/>
    <w:rPr>
      <w:rFonts w:ascii="Times New Roman" w:hAnsi="Times New Roman" w:cs="Times New Roman"/>
      <w:i/>
      <w:iCs/>
      <w:sz w:val="18"/>
      <w:szCs w:val="18"/>
    </w:rPr>
  </w:style>
  <w:style w:type="character" w:customStyle="1" w:styleId="FontStyle234">
    <w:name w:val="Font Style234"/>
    <w:rsid w:val="00087CE6"/>
    <w:rPr>
      <w:rFonts w:ascii="Arial" w:hAnsi="Arial" w:cs="Arial"/>
      <w:b/>
      <w:bCs/>
      <w:sz w:val="16"/>
      <w:szCs w:val="16"/>
    </w:rPr>
  </w:style>
  <w:style w:type="paragraph" w:customStyle="1" w:styleId="Style55">
    <w:name w:val="Style55"/>
    <w:basedOn w:val="a3"/>
    <w:rsid w:val="00087CE6"/>
    <w:pPr>
      <w:widowControl w:val="0"/>
      <w:autoSpaceDE w:val="0"/>
      <w:autoSpaceDN w:val="0"/>
      <w:adjustRightInd w:val="0"/>
    </w:pPr>
    <w:rPr>
      <w:rFonts w:ascii="Segoe UI" w:hAnsi="Segoe UI" w:cs="Segoe UI"/>
    </w:rPr>
  </w:style>
  <w:style w:type="paragraph" w:customStyle="1" w:styleId="Style69">
    <w:name w:val="Style69"/>
    <w:basedOn w:val="a3"/>
    <w:rsid w:val="00087CE6"/>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087CE6"/>
    <w:pPr>
      <w:widowControl w:val="0"/>
      <w:autoSpaceDE w:val="0"/>
      <w:autoSpaceDN w:val="0"/>
      <w:adjustRightInd w:val="0"/>
    </w:pPr>
    <w:rPr>
      <w:rFonts w:ascii="Segoe UI" w:hAnsi="Segoe UI" w:cs="Segoe UI"/>
    </w:rPr>
  </w:style>
  <w:style w:type="character" w:customStyle="1" w:styleId="FontStyle271">
    <w:name w:val="Font Style271"/>
    <w:rsid w:val="00087CE6"/>
    <w:rPr>
      <w:rFonts w:ascii="Arial" w:hAnsi="Arial" w:cs="Arial"/>
      <w:b/>
      <w:bCs/>
      <w:spacing w:val="-10"/>
      <w:sz w:val="18"/>
      <w:szCs w:val="18"/>
    </w:rPr>
  </w:style>
  <w:style w:type="character" w:customStyle="1" w:styleId="FontStyle38">
    <w:name w:val="Font Style38"/>
    <w:rsid w:val="00087CE6"/>
    <w:rPr>
      <w:rFonts w:ascii="Times New Roman" w:hAnsi="Times New Roman" w:cs="Times New Roman"/>
      <w:sz w:val="28"/>
      <w:szCs w:val="28"/>
    </w:rPr>
  </w:style>
  <w:style w:type="character" w:customStyle="1" w:styleId="FontStyle35">
    <w:name w:val="Font Style35"/>
    <w:rsid w:val="00087CE6"/>
    <w:rPr>
      <w:rFonts w:ascii="Times New Roman" w:hAnsi="Times New Roman" w:cs="Times New Roman"/>
      <w:sz w:val="26"/>
      <w:szCs w:val="26"/>
    </w:rPr>
  </w:style>
  <w:style w:type="paragraph" w:customStyle="1" w:styleId="Style15">
    <w:name w:val="Style15"/>
    <w:basedOn w:val="a3"/>
    <w:rsid w:val="00087CE6"/>
    <w:pPr>
      <w:widowControl w:val="0"/>
      <w:autoSpaceDE w:val="0"/>
      <w:autoSpaceDN w:val="0"/>
      <w:adjustRightInd w:val="0"/>
      <w:spacing w:line="482" w:lineRule="exact"/>
      <w:ind w:firstLine="701"/>
      <w:jc w:val="both"/>
    </w:pPr>
  </w:style>
  <w:style w:type="paragraph" w:customStyle="1" w:styleId="Style22">
    <w:name w:val="Style22"/>
    <w:basedOn w:val="a3"/>
    <w:rsid w:val="00087CE6"/>
    <w:pPr>
      <w:widowControl w:val="0"/>
      <w:autoSpaceDE w:val="0"/>
      <w:autoSpaceDN w:val="0"/>
      <w:adjustRightInd w:val="0"/>
      <w:spacing w:line="274" w:lineRule="exact"/>
    </w:pPr>
  </w:style>
  <w:style w:type="character" w:customStyle="1" w:styleId="citation">
    <w:name w:val="citation"/>
    <w:rsid w:val="00087CE6"/>
  </w:style>
  <w:style w:type="character" w:customStyle="1" w:styleId="xmlemitalic10">
    <w:name w:val="xmlemitalic1"/>
    <w:rsid w:val="00087CE6"/>
  </w:style>
  <w:style w:type="paragraph" w:customStyle="1" w:styleId="nospacing">
    <w:name w:val="nospacing"/>
    <w:basedOn w:val="a3"/>
    <w:rsid w:val="00087CE6"/>
    <w:pPr>
      <w:spacing w:before="100" w:beforeAutospacing="1" w:after="100" w:afterAutospacing="1"/>
    </w:pPr>
  </w:style>
  <w:style w:type="paragraph" w:customStyle="1" w:styleId="afffffff9">
    <w:name w:val="...... . ......."/>
    <w:basedOn w:val="Default"/>
    <w:next w:val="Default"/>
    <w:rsid w:val="00087CE6"/>
    <w:rPr>
      <w:color w:val="auto"/>
    </w:rPr>
  </w:style>
  <w:style w:type="paragraph" w:customStyle="1" w:styleId="PrilogRazd">
    <w:name w:val="Prilog Razd"/>
    <w:rsid w:val="00087CE6"/>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087CE6"/>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087CE6"/>
    <w:rPr>
      <w:rFonts w:ascii="Calibri" w:hAnsi="Calibri"/>
      <w:i/>
      <w:iCs/>
      <w:sz w:val="24"/>
      <w:szCs w:val="24"/>
      <w:lang w:val="ru-RU" w:eastAsia="en-US" w:bidi="ar-SA"/>
    </w:rPr>
  </w:style>
  <w:style w:type="character" w:customStyle="1" w:styleId="640">
    <w:name w:val="Знак Знак64"/>
    <w:locked/>
    <w:rsid w:val="00087CE6"/>
    <w:rPr>
      <w:b/>
      <w:bCs/>
      <w:sz w:val="28"/>
      <w:szCs w:val="28"/>
      <w:lang w:val="ru-RU" w:eastAsia="ru-RU" w:bidi="ar-SA"/>
    </w:rPr>
  </w:style>
  <w:style w:type="character" w:customStyle="1" w:styleId="FontStyle133">
    <w:name w:val="Font Style133"/>
    <w:rsid w:val="00087CE6"/>
    <w:rPr>
      <w:rFonts w:ascii="Times New Roman" w:hAnsi="Times New Roman" w:cs="Times New Roman"/>
      <w:i/>
      <w:iCs/>
      <w:sz w:val="18"/>
      <w:szCs w:val="18"/>
    </w:rPr>
  </w:style>
  <w:style w:type="character" w:customStyle="1" w:styleId="blk3">
    <w:name w:val="blk3"/>
    <w:rsid w:val="00087CE6"/>
    <w:rPr>
      <w:vanish w:val="0"/>
    </w:rPr>
  </w:style>
  <w:style w:type="paragraph" w:customStyle="1" w:styleId="afffffffa">
    <w:name w:val="Словарная статья"/>
    <w:basedOn w:val="a3"/>
    <w:next w:val="a3"/>
    <w:rsid w:val="00087CE6"/>
    <w:pPr>
      <w:autoSpaceDE w:val="0"/>
      <w:autoSpaceDN w:val="0"/>
      <w:adjustRightInd w:val="0"/>
      <w:ind w:left="170" w:right="118"/>
      <w:jc w:val="both"/>
    </w:pPr>
    <w:rPr>
      <w:rFonts w:ascii="Arial" w:hAnsi="Arial"/>
      <w:sz w:val="20"/>
      <w:szCs w:val="20"/>
    </w:rPr>
  </w:style>
  <w:style w:type="character" w:customStyle="1" w:styleId="FontStyle214">
    <w:name w:val="Font Style214"/>
    <w:rsid w:val="00087CE6"/>
    <w:rPr>
      <w:rFonts w:ascii="Trebuchet MS" w:hAnsi="Trebuchet MS" w:cs="Trebuchet MS"/>
      <w:b/>
      <w:bCs/>
      <w:color w:val="000000"/>
      <w:sz w:val="22"/>
      <w:szCs w:val="22"/>
    </w:rPr>
  </w:style>
  <w:style w:type="character" w:customStyle="1" w:styleId="afffffffb">
    <w:name w:val="Цветовое выделение"/>
    <w:rsid w:val="00087CE6"/>
    <w:rPr>
      <w:b/>
      <w:bCs/>
      <w:color w:val="000080"/>
      <w:sz w:val="22"/>
      <w:szCs w:val="22"/>
    </w:rPr>
  </w:style>
  <w:style w:type="character" w:customStyle="1" w:styleId="afffffffc">
    <w:name w:val="Гипертекстовая ссылка"/>
    <w:rsid w:val="00087CE6"/>
    <w:rPr>
      <w:b/>
      <w:bCs/>
      <w:color w:val="008000"/>
      <w:sz w:val="22"/>
      <w:szCs w:val="22"/>
      <w:u w:val="single"/>
    </w:rPr>
  </w:style>
  <w:style w:type="paragraph" w:customStyle="1" w:styleId="Tst1">
    <w:name w:val="Tst1"/>
    <w:basedOn w:val="a3"/>
    <w:rsid w:val="00087CE6"/>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087CE6"/>
    <w:rPr>
      <w:sz w:val="24"/>
      <w:lang w:val="ru-RU" w:eastAsia="ru-RU" w:bidi="ar-SA"/>
    </w:rPr>
  </w:style>
  <w:style w:type="character" w:customStyle="1" w:styleId="FontStyle816">
    <w:name w:val="Font Style816"/>
    <w:rsid w:val="00087CE6"/>
    <w:rPr>
      <w:rFonts w:ascii="Times New Roman" w:hAnsi="Times New Roman" w:cs="Times New Roman"/>
      <w:sz w:val="20"/>
      <w:szCs w:val="20"/>
    </w:rPr>
  </w:style>
  <w:style w:type="paragraph" w:customStyle="1" w:styleId="opredelenie">
    <w:name w:val="opredelenie"/>
    <w:basedOn w:val="a3"/>
    <w:rsid w:val="00087CE6"/>
    <w:pPr>
      <w:spacing w:before="100" w:beforeAutospacing="1" w:after="100" w:afterAutospacing="1"/>
    </w:pPr>
  </w:style>
  <w:style w:type="paragraph" w:customStyle="1" w:styleId="afffffffd">
    <w:name w:val="НУМ"/>
    <w:basedOn w:val="afff3"/>
    <w:next w:val="afff3"/>
    <w:rsid w:val="00087CE6"/>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087CE6"/>
    <w:rPr>
      <w:rFonts w:ascii="Cambria" w:eastAsia="Times New Roman" w:hAnsi="Cambria" w:cs="Times New Roman" w:hint="default"/>
      <w:b/>
      <w:bCs/>
      <w:color w:val="4F81BD"/>
      <w:sz w:val="26"/>
      <w:szCs w:val="26"/>
    </w:rPr>
  </w:style>
  <w:style w:type="character" w:customStyle="1" w:styleId="280">
    <w:name w:val="Знак Знак28"/>
    <w:locked/>
    <w:rsid w:val="00087CE6"/>
    <w:rPr>
      <w:b/>
      <w:bCs/>
      <w:lang w:val="ru-RU" w:eastAsia="ru-RU" w:bidi="ar-SA"/>
    </w:rPr>
  </w:style>
  <w:style w:type="paragraph" w:customStyle="1" w:styleId="afffffffe">
    <w:name w:val="ТЕМА"/>
    <w:basedOn w:val="a3"/>
    <w:rsid w:val="00087CE6"/>
    <w:pPr>
      <w:spacing w:after="60" w:line="264" w:lineRule="auto"/>
      <w:jc w:val="both"/>
    </w:pPr>
    <w:rPr>
      <w:rFonts w:ascii="Arial" w:hAnsi="Arial"/>
      <w:b/>
      <w:sz w:val="30"/>
    </w:rPr>
  </w:style>
  <w:style w:type="character" w:customStyle="1" w:styleId="3f3">
    <w:name w:val="Гиперссылка3"/>
    <w:rsid w:val="00087CE6"/>
    <w:rPr>
      <w:strike w:val="0"/>
      <w:dstrike w:val="0"/>
      <w:color w:val="2C437A"/>
      <w:u w:val="none"/>
    </w:rPr>
  </w:style>
  <w:style w:type="paragraph" w:customStyle="1" w:styleId="affffffff">
    <w:name w:val="Список М"/>
    <w:basedOn w:val="afff3"/>
    <w:rsid w:val="00087CE6"/>
    <w:pPr>
      <w:spacing w:before="0" w:beforeAutospacing="0" w:after="0" w:afterAutospacing="0" w:line="288" w:lineRule="auto"/>
      <w:jc w:val="both"/>
    </w:pPr>
    <w:rPr>
      <w:sz w:val="30"/>
      <w:szCs w:val="30"/>
      <w:lang w:bidi="ar-SA"/>
    </w:rPr>
  </w:style>
  <w:style w:type="character" w:customStyle="1" w:styleId="FontStyle31">
    <w:name w:val="Font Style31"/>
    <w:rsid w:val="00087CE6"/>
    <w:rPr>
      <w:rFonts w:ascii="Times New Roman" w:hAnsi="Times New Roman" w:cs="Times New Roman"/>
      <w:b/>
      <w:bCs/>
      <w:sz w:val="28"/>
      <w:szCs w:val="28"/>
    </w:rPr>
  </w:style>
  <w:style w:type="character" w:customStyle="1" w:styleId="480">
    <w:name w:val="Знак Знак48"/>
    <w:locked/>
    <w:rsid w:val="00087CE6"/>
    <w:rPr>
      <w:b/>
      <w:bCs/>
      <w:sz w:val="27"/>
      <w:szCs w:val="27"/>
      <w:lang w:val="ru-RU" w:eastAsia="ru-RU" w:bidi="ar-SA"/>
    </w:rPr>
  </w:style>
  <w:style w:type="character" w:customStyle="1" w:styleId="511">
    <w:name w:val="Знак5 Знак Знак1"/>
    <w:locked/>
    <w:rsid w:val="00087CE6"/>
    <w:rPr>
      <w:sz w:val="16"/>
      <w:szCs w:val="16"/>
      <w:lang w:val="ru-RU" w:eastAsia="ru-RU" w:bidi="ar-SA"/>
    </w:rPr>
  </w:style>
  <w:style w:type="table" w:customStyle="1" w:styleId="1ffff3">
    <w:name w:val="Сетка таблицы1"/>
    <w:basedOn w:val="a5"/>
    <w:rsid w:val="00087CE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087CE6"/>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087CE6"/>
    <w:rPr>
      <w:b/>
      <w:bCs/>
      <w:sz w:val="28"/>
      <w:szCs w:val="28"/>
      <w:lang w:val="ru-RU" w:eastAsia="ru-RU" w:bidi="ar-SA"/>
    </w:rPr>
  </w:style>
  <w:style w:type="character" w:customStyle="1" w:styleId="hl1">
    <w:name w:val="hl1"/>
    <w:rsid w:val="00087CE6"/>
    <w:rPr>
      <w:color w:val="4682B4"/>
    </w:rPr>
  </w:style>
  <w:style w:type="character" w:customStyle="1" w:styleId="font23">
    <w:name w:val="font23"/>
    <w:rsid w:val="00087CE6"/>
  </w:style>
  <w:style w:type="character" w:customStyle="1" w:styleId="texttext1">
    <w:name w:val="texttext1"/>
    <w:rsid w:val="00087CE6"/>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087CE6"/>
    <w:rPr>
      <w:rFonts w:ascii="Times New Roman" w:hAnsi="Times New Roman" w:cs="Times New Roman" w:hint="default"/>
      <w:b/>
      <w:bCs/>
      <w:sz w:val="24"/>
      <w:szCs w:val="24"/>
    </w:rPr>
  </w:style>
  <w:style w:type="character" w:customStyle="1" w:styleId="authorabout1">
    <w:name w:val="authorabout1"/>
    <w:rsid w:val="00087CE6"/>
    <w:rPr>
      <w:vanish w:val="0"/>
      <w:sz w:val="26"/>
      <w:szCs w:val="26"/>
    </w:rPr>
  </w:style>
  <w:style w:type="character" w:customStyle="1" w:styleId="authorabout">
    <w:name w:val="authorabout"/>
    <w:rsid w:val="00087CE6"/>
    <w:rPr>
      <w:rFonts w:ascii="Times New Roman" w:hAnsi="Times New Roman" w:cs="Times New Roman" w:hint="default"/>
    </w:rPr>
  </w:style>
  <w:style w:type="character" w:customStyle="1" w:styleId="textbf">
    <w:name w:val="textbf"/>
    <w:rsid w:val="00087CE6"/>
    <w:rPr>
      <w:rFonts w:cs="Times New Roman"/>
    </w:rPr>
  </w:style>
  <w:style w:type="character" w:customStyle="1" w:styleId="textit">
    <w:name w:val="textit"/>
    <w:rsid w:val="00087CE6"/>
    <w:rPr>
      <w:rFonts w:cs="Times New Roman"/>
    </w:rPr>
  </w:style>
  <w:style w:type="character" w:customStyle="1" w:styleId="textdoc1">
    <w:name w:val="textdoc1"/>
    <w:rsid w:val="00087CE6"/>
    <w:rPr>
      <w:rFonts w:cs="Times New Roman"/>
    </w:rPr>
  </w:style>
  <w:style w:type="paragraph" w:customStyle="1" w:styleId="textdoc">
    <w:name w:val="textdoc"/>
    <w:basedOn w:val="a3"/>
    <w:rsid w:val="00087CE6"/>
    <w:pPr>
      <w:spacing w:before="100" w:beforeAutospacing="1" w:after="100" w:afterAutospacing="1"/>
    </w:pPr>
  </w:style>
  <w:style w:type="paragraph" w:customStyle="1" w:styleId="msonormalcxsplast">
    <w:name w:val="msonormalcxsplast"/>
    <w:basedOn w:val="a3"/>
    <w:rsid w:val="00087CE6"/>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087CE6"/>
    <w:pPr>
      <w:spacing w:before="100" w:beforeAutospacing="1" w:after="100" w:afterAutospacing="1"/>
    </w:pPr>
    <w:rPr>
      <w:rFonts w:ascii="Arial" w:hAnsi="Arial" w:cs="Arial"/>
      <w:color w:val="000000"/>
      <w:sz w:val="20"/>
      <w:szCs w:val="20"/>
    </w:rPr>
  </w:style>
  <w:style w:type="character" w:customStyle="1" w:styleId="FontStyle52">
    <w:name w:val="Font Style52"/>
    <w:rsid w:val="00087CE6"/>
    <w:rPr>
      <w:rFonts w:ascii="Times New Roman" w:hAnsi="Times New Roman" w:cs="Times New Roman"/>
      <w:sz w:val="20"/>
      <w:szCs w:val="20"/>
    </w:rPr>
  </w:style>
  <w:style w:type="character" w:customStyle="1" w:styleId="t9">
    <w:name w:val="t9"/>
    <w:rsid w:val="00087CE6"/>
  </w:style>
  <w:style w:type="character" w:customStyle="1" w:styleId="t10">
    <w:name w:val="t10"/>
    <w:rsid w:val="00087CE6"/>
  </w:style>
  <w:style w:type="character" w:customStyle="1" w:styleId="snsep">
    <w:name w:val="snsep"/>
    <w:rsid w:val="00087CE6"/>
  </w:style>
  <w:style w:type="character" w:customStyle="1" w:styleId="FontStyle56">
    <w:name w:val="Font Style56"/>
    <w:rsid w:val="00087CE6"/>
    <w:rPr>
      <w:rFonts w:ascii="Times New Roman" w:hAnsi="Times New Roman" w:cs="Times New Roman"/>
      <w:sz w:val="22"/>
      <w:szCs w:val="22"/>
    </w:rPr>
  </w:style>
  <w:style w:type="paragraph" w:customStyle="1" w:styleId="normalrus">
    <w:name w:val="normalrus"/>
    <w:basedOn w:val="a3"/>
    <w:rsid w:val="00087CE6"/>
    <w:pPr>
      <w:spacing w:before="100" w:beforeAutospacing="1" w:after="100" w:afterAutospacing="1"/>
    </w:pPr>
  </w:style>
  <w:style w:type="paragraph" w:customStyle="1" w:styleId="listnum">
    <w:name w:val="listnum"/>
    <w:basedOn w:val="a3"/>
    <w:rsid w:val="00087CE6"/>
    <w:pPr>
      <w:spacing w:before="100" w:beforeAutospacing="1" w:after="100" w:afterAutospacing="1"/>
    </w:pPr>
  </w:style>
  <w:style w:type="character" w:customStyle="1" w:styleId="bold">
    <w:name w:val="bold"/>
    <w:rsid w:val="00087CE6"/>
    <w:rPr>
      <w:rFonts w:cs="Times New Roman"/>
    </w:rPr>
  </w:style>
  <w:style w:type="character" w:customStyle="1" w:styleId="133">
    <w:name w:val="табл_заголовок_13 Знак"/>
    <w:link w:val="134"/>
    <w:locked/>
    <w:rsid w:val="00087CE6"/>
    <w:rPr>
      <w:b/>
      <w:bCs/>
      <w:sz w:val="26"/>
      <w:lang w:eastAsia="ru-RU"/>
    </w:rPr>
  </w:style>
  <w:style w:type="paragraph" w:customStyle="1" w:styleId="134">
    <w:name w:val="табл_заголовок_13"/>
    <w:basedOn w:val="a3"/>
    <w:link w:val="133"/>
    <w:rsid w:val="00087CE6"/>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087CE6"/>
    <w:rPr>
      <w:rFonts w:ascii="Courier New" w:eastAsia="Calibri" w:hAnsi="Courier New"/>
      <w:sz w:val="20"/>
      <w:szCs w:val="20"/>
    </w:rPr>
  </w:style>
  <w:style w:type="paragraph" w:customStyle="1" w:styleId="a0cxspmiddle">
    <w:name w:val="a0cxspmiddle"/>
    <w:basedOn w:val="a3"/>
    <w:rsid w:val="00087CE6"/>
    <w:pPr>
      <w:spacing w:before="100" w:beforeAutospacing="1" w:after="100" w:afterAutospacing="1"/>
    </w:pPr>
  </w:style>
  <w:style w:type="character" w:customStyle="1" w:styleId="wrc131">
    <w:name w:val="wrc131"/>
    <w:rsid w:val="00087CE6"/>
    <w:rPr>
      <w:vanish/>
    </w:rPr>
  </w:style>
  <w:style w:type="character" w:customStyle="1" w:styleId="mw-editsection">
    <w:name w:val="mw-editsection"/>
    <w:rsid w:val="00087CE6"/>
  </w:style>
  <w:style w:type="character" w:customStyle="1" w:styleId="num0">
    <w:name w:val="num0"/>
    <w:rsid w:val="00087CE6"/>
  </w:style>
  <w:style w:type="paragraph" w:customStyle="1" w:styleId="c3">
    <w:name w:val="c3"/>
    <w:basedOn w:val="a3"/>
    <w:rsid w:val="00087CE6"/>
    <w:pPr>
      <w:spacing w:before="100" w:beforeAutospacing="1" w:after="100" w:afterAutospacing="1"/>
    </w:pPr>
  </w:style>
  <w:style w:type="character" w:customStyle="1" w:styleId="c4">
    <w:name w:val="c4"/>
    <w:rsid w:val="00087CE6"/>
  </w:style>
  <w:style w:type="paragraph" w:customStyle="1" w:styleId="HTML12">
    <w:name w:val="Стандартный HTML1"/>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087CE6"/>
    <w:rPr>
      <w:rFonts w:cs="Times New Roman"/>
    </w:rPr>
  </w:style>
  <w:style w:type="character" w:customStyle="1" w:styleId="BalloonTextChar1">
    <w:name w:val="Balloon Text Char1"/>
    <w:locked/>
    <w:rsid w:val="00087CE6"/>
    <w:rPr>
      <w:rFonts w:cs="Times New Roman"/>
      <w:sz w:val="2"/>
    </w:rPr>
  </w:style>
  <w:style w:type="character" w:customStyle="1" w:styleId="highlight">
    <w:name w:val="highlight"/>
    <w:rsid w:val="00087CE6"/>
    <w:rPr>
      <w:rFonts w:cs="Times New Roman"/>
    </w:rPr>
  </w:style>
  <w:style w:type="character" w:customStyle="1" w:styleId="style80">
    <w:name w:val="style8"/>
    <w:rsid w:val="00087CE6"/>
    <w:rPr>
      <w:rFonts w:cs="Times New Roman"/>
    </w:rPr>
  </w:style>
  <w:style w:type="character" w:customStyle="1" w:styleId="b-serp-itemtextpassage">
    <w:name w:val="b-serp-item__text_passage"/>
    <w:rsid w:val="00087CE6"/>
    <w:rPr>
      <w:rFonts w:cs="Times New Roman"/>
    </w:rPr>
  </w:style>
  <w:style w:type="character" w:customStyle="1" w:styleId="postbody">
    <w:name w:val="postbody"/>
    <w:rsid w:val="00087CE6"/>
    <w:rPr>
      <w:rFonts w:cs="Times New Roman"/>
    </w:rPr>
  </w:style>
  <w:style w:type="paragraph" w:customStyle="1" w:styleId="ptx2">
    <w:name w:val="ptx2"/>
    <w:basedOn w:val="a3"/>
    <w:rsid w:val="00087CE6"/>
    <w:pPr>
      <w:spacing w:before="100" w:beforeAutospacing="1" w:after="100" w:afterAutospacing="1"/>
    </w:pPr>
  </w:style>
  <w:style w:type="character" w:customStyle="1" w:styleId="512">
    <w:name w:val="Заголовок 5 Знак1"/>
    <w:locked/>
    <w:rsid w:val="00087CE6"/>
    <w:rPr>
      <w:b/>
      <w:bCs/>
      <w:i/>
      <w:iCs/>
      <w:sz w:val="26"/>
      <w:szCs w:val="26"/>
    </w:rPr>
  </w:style>
  <w:style w:type="character" w:customStyle="1" w:styleId="affffffff0">
    <w:name w:val="Выделение жирным"/>
    <w:rsid w:val="00087CE6"/>
    <w:rPr>
      <w:b/>
    </w:rPr>
  </w:style>
  <w:style w:type="character" w:customStyle="1" w:styleId="ListLabel1">
    <w:name w:val="ListLabel 1"/>
    <w:rsid w:val="00087CE6"/>
    <w:rPr>
      <w:color w:val="000000"/>
      <w:spacing w:val="0"/>
      <w:position w:val="0"/>
      <w:sz w:val="20"/>
      <w:u w:val="none"/>
      <w:vertAlign w:val="baseline"/>
    </w:rPr>
  </w:style>
  <w:style w:type="character" w:customStyle="1" w:styleId="ListLabel2">
    <w:name w:val="ListLabel 2"/>
    <w:rsid w:val="00087CE6"/>
  </w:style>
  <w:style w:type="character" w:customStyle="1" w:styleId="ListLabel3">
    <w:name w:val="ListLabel 3"/>
    <w:rsid w:val="00087CE6"/>
    <w:rPr>
      <w:b/>
    </w:rPr>
  </w:style>
  <w:style w:type="character" w:customStyle="1" w:styleId="ListLabel4">
    <w:name w:val="ListLabel 4"/>
    <w:rsid w:val="00087CE6"/>
  </w:style>
  <w:style w:type="character" w:customStyle="1" w:styleId="ListLabel5">
    <w:name w:val="ListLabel 5"/>
    <w:rsid w:val="00087CE6"/>
    <w:rPr>
      <w:color w:val="00000A"/>
    </w:rPr>
  </w:style>
  <w:style w:type="character" w:customStyle="1" w:styleId="ListLabel6">
    <w:name w:val="ListLabel 6"/>
    <w:rsid w:val="00087CE6"/>
    <w:rPr>
      <w:sz w:val="20"/>
    </w:rPr>
  </w:style>
  <w:style w:type="character" w:customStyle="1" w:styleId="2fe">
    <w:name w:val="Название Знак2"/>
    <w:locked/>
    <w:rsid w:val="00087CE6"/>
    <w:rPr>
      <w:rFonts w:cs="Mangal"/>
      <w:i/>
      <w:iCs/>
      <w:color w:val="00000A"/>
      <w:sz w:val="24"/>
      <w:szCs w:val="24"/>
    </w:rPr>
  </w:style>
  <w:style w:type="character" w:customStyle="1" w:styleId="2ff">
    <w:name w:val="Схема документа Знак2"/>
    <w:locked/>
    <w:rsid w:val="00087CE6"/>
    <w:rPr>
      <w:rFonts w:ascii="Tahoma" w:hAnsi="Tahoma" w:cs="Tahoma"/>
      <w:color w:val="00000A"/>
      <w:shd w:val="clear" w:color="auto" w:fill="000080"/>
    </w:rPr>
  </w:style>
  <w:style w:type="character" w:customStyle="1" w:styleId="322">
    <w:name w:val="Основной текст с отступом 3 Знак2"/>
    <w:semiHidden/>
    <w:locked/>
    <w:rsid w:val="00087CE6"/>
    <w:rPr>
      <w:color w:val="00000A"/>
      <w:sz w:val="16"/>
      <w:szCs w:val="16"/>
      <w:lang w:val="ru-RU" w:eastAsia="ru-RU" w:bidi="ar-SA"/>
    </w:rPr>
  </w:style>
  <w:style w:type="character" w:customStyle="1" w:styleId="2ff0">
    <w:name w:val="Нижний колонтитул Знак2"/>
    <w:locked/>
    <w:rsid w:val="00087CE6"/>
    <w:rPr>
      <w:sz w:val="24"/>
      <w:szCs w:val="24"/>
    </w:rPr>
  </w:style>
  <w:style w:type="character" w:customStyle="1" w:styleId="2ff1">
    <w:name w:val="Текст выноски Знак2"/>
    <w:locked/>
    <w:rsid w:val="00087CE6"/>
    <w:rPr>
      <w:rFonts w:ascii="Tahoma" w:hAnsi="Tahoma"/>
      <w:color w:val="00000A"/>
      <w:sz w:val="16"/>
      <w:szCs w:val="16"/>
    </w:rPr>
  </w:style>
  <w:style w:type="character" w:customStyle="1" w:styleId="HTML20">
    <w:name w:val="Стандартный HTML Знак2"/>
    <w:locked/>
    <w:rsid w:val="00087CE6"/>
    <w:rPr>
      <w:rFonts w:ascii="Courier New" w:hAnsi="Courier New" w:cs="Courier New"/>
      <w:color w:val="00000A"/>
    </w:rPr>
  </w:style>
  <w:style w:type="character" w:customStyle="1" w:styleId="226">
    <w:name w:val="Основной текст 2 Знак2"/>
    <w:locked/>
    <w:rsid w:val="00087CE6"/>
    <w:rPr>
      <w:sz w:val="24"/>
      <w:szCs w:val="24"/>
    </w:rPr>
  </w:style>
  <w:style w:type="paragraph" w:customStyle="1" w:styleId="affffffff1">
    <w:name w:val="Заглавие"/>
    <w:basedOn w:val="afffffff4"/>
    <w:rsid w:val="00087CE6"/>
    <w:pPr>
      <w:jc w:val="center"/>
    </w:pPr>
    <w:rPr>
      <w:sz w:val="20"/>
      <w:szCs w:val="20"/>
    </w:rPr>
  </w:style>
  <w:style w:type="table" w:customStyle="1" w:styleId="119">
    <w:name w:val="Сетка таблицы11"/>
    <w:basedOn w:val="a5"/>
    <w:rsid w:val="00087CE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087CE6"/>
    <w:rPr>
      <w:b/>
      <w:bCs/>
      <w:sz w:val="22"/>
      <w:szCs w:val="22"/>
      <w:lang w:val="ru-RU" w:eastAsia="ru-RU" w:bidi="ar-SA"/>
    </w:rPr>
  </w:style>
  <w:style w:type="character" w:customStyle="1" w:styleId="420">
    <w:name w:val="Знак Знак42"/>
    <w:rsid w:val="00087CE6"/>
    <w:rPr>
      <w:sz w:val="24"/>
      <w:szCs w:val="24"/>
      <w:lang w:val="ru-RU" w:eastAsia="ru-RU" w:bidi="ar-SA"/>
    </w:rPr>
  </w:style>
  <w:style w:type="character" w:customStyle="1" w:styleId="ft1834">
    <w:name w:val="ft1834"/>
    <w:rsid w:val="00087CE6"/>
  </w:style>
  <w:style w:type="character" w:customStyle="1" w:styleId="ft1846">
    <w:name w:val="ft1846"/>
    <w:rsid w:val="00087CE6"/>
  </w:style>
  <w:style w:type="character" w:customStyle="1" w:styleId="ft1850">
    <w:name w:val="ft1850"/>
    <w:rsid w:val="00087CE6"/>
  </w:style>
  <w:style w:type="character" w:customStyle="1" w:styleId="ft1994">
    <w:name w:val="ft1994"/>
    <w:rsid w:val="00087CE6"/>
  </w:style>
  <w:style w:type="character" w:customStyle="1" w:styleId="ft2006">
    <w:name w:val="ft2006"/>
    <w:rsid w:val="00087CE6"/>
  </w:style>
  <w:style w:type="character" w:customStyle="1" w:styleId="ft2181">
    <w:name w:val="ft2181"/>
    <w:rsid w:val="00087CE6"/>
  </w:style>
  <w:style w:type="character" w:customStyle="1" w:styleId="ft2193">
    <w:name w:val="ft2193"/>
    <w:rsid w:val="00087CE6"/>
  </w:style>
  <w:style w:type="character" w:customStyle="1" w:styleId="ft2205">
    <w:name w:val="ft2205"/>
    <w:rsid w:val="00087CE6"/>
  </w:style>
  <w:style w:type="character" w:customStyle="1" w:styleId="ft2213">
    <w:name w:val="ft2213"/>
    <w:rsid w:val="00087CE6"/>
  </w:style>
  <w:style w:type="paragraph" w:customStyle="1" w:styleId="-10-11">
    <w:name w:val="А-10-11"/>
    <w:basedOn w:val="a3"/>
    <w:rsid w:val="00087CE6"/>
    <w:pPr>
      <w:spacing w:line="233" w:lineRule="exact"/>
      <w:ind w:firstLine="397"/>
      <w:jc w:val="both"/>
    </w:pPr>
    <w:rPr>
      <w:sz w:val="20"/>
      <w:szCs w:val="20"/>
    </w:rPr>
  </w:style>
  <w:style w:type="paragraph" w:customStyle="1" w:styleId="Lang">
    <w:name w:val="Lang"/>
    <w:basedOn w:val="a3"/>
    <w:rsid w:val="00087CE6"/>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087CE6"/>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087CE6"/>
    <w:pPr>
      <w:suppressAutoHyphens/>
      <w:jc w:val="center"/>
    </w:pPr>
    <w:rPr>
      <w:sz w:val="26"/>
      <w:lang w:eastAsia="ar-SA"/>
    </w:rPr>
  </w:style>
  <w:style w:type="paragraph" w:customStyle="1" w:styleId="2ff2">
    <w:name w:val="Заголовок_2"/>
    <w:basedOn w:val="a3"/>
    <w:rsid w:val="00087CE6"/>
    <w:pPr>
      <w:spacing w:line="360" w:lineRule="auto"/>
      <w:jc w:val="both"/>
    </w:pPr>
    <w:rPr>
      <w:rFonts w:ascii="Arial" w:hAnsi="Arial"/>
      <w:b/>
      <w:i/>
      <w:sz w:val="28"/>
      <w:szCs w:val="20"/>
    </w:rPr>
  </w:style>
  <w:style w:type="paragraph" w:customStyle="1" w:styleId="affffffff2">
    <w:name w:val="Абзац_СУБД"/>
    <w:basedOn w:val="a3"/>
    <w:rsid w:val="00087CE6"/>
    <w:pPr>
      <w:spacing w:line="360" w:lineRule="auto"/>
      <w:ind w:firstLine="720"/>
      <w:jc w:val="both"/>
    </w:pPr>
    <w:rPr>
      <w:rFonts w:ascii="Arial" w:hAnsi="Arial"/>
      <w:sz w:val="28"/>
      <w:szCs w:val="20"/>
    </w:rPr>
  </w:style>
  <w:style w:type="character" w:customStyle="1" w:styleId="f1">
    <w:name w:val="f1"/>
    <w:rsid w:val="00087CE6"/>
    <w:rPr>
      <w:rFonts w:cs="Times New Roman"/>
    </w:rPr>
  </w:style>
  <w:style w:type="paragraph" w:customStyle="1" w:styleId="075">
    <w:name w:val="Стиль Нумерованный список + сверху: (одинарная Авто  075 пт лини..."/>
    <w:basedOn w:val="a2"/>
    <w:rsid w:val="00087CE6"/>
    <w:pPr>
      <w:numPr>
        <w:numId w:val="0"/>
      </w:numPr>
      <w:tabs>
        <w:tab w:val="left" w:pos="720"/>
        <w:tab w:val="left" w:pos="1354"/>
      </w:tabs>
      <w:ind w:left="360" w:hanging="360"/>
    </w:pPr>
    <w:rPr>
      <w:sz w:val="24"/>
      <w:lang w:eastAsia="ru-RU"/>
    </w:rPr>
  </w:style>
  <w:style w:type="paragraph" w:customStyle="1" w:styleId="4a">
    <w:name w:val="Обычный4"/>
    <w:rsid w:val="00087CE6"/>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087CE6"/>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087CE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087CE6"/>
  </w:style>
  <w:style w:type="character" w:customStyle="1" w:styleId="ft776">
    <w:name w:val="ft776"/>
    <w:rsid w:val="00087CE6"/>
  </w:style>
  <w:style w:type="character" w:customStyle="1" w:styleId="ft431">
    <w:name w:val="ft431"/>
    <w:rsid w:val="00087CE6"/>
  </w:style>
  <w:style w:type="character" w:customStyle="1" w:styleId="ft793">
    <w:name w:val="ft793"/>
    <w:rsid w:val="00087CE6"/>
  </w:style>
  <w:style w:type="character" w:customStyle="1" w:styleId="ft802">
    <w:name w:val="ft802"/>
    <w:rsid w:val="00087CE6"/>
  </w:style>
  <w:style w:type="character" w:customStyle="1" w:styleId="ft890">
    <w:name w:val="ft890"/>
    <w:rsid w:val="00087CE6"/>
  </w:style>
  <w:style w:type="character" w:customStyle="1" w:styleId="ft904">
    <w:name w:val="ft904"/>
    <w:rsid w:val="00087CE6"/>
  </w:style>
  <w:style w:type="character" w:customStyle="1" w:styleId="ft914">
    <w:name w:val="ft914"/>
    <w:rsid w:val="00087CE6"/>
  </w:style>
  <w:style w:type="character" w:customStyle="1" w:styleId="HTMLPreformattedChar">
    <w:name w:val="HTML Preformatted Char"/>
    <w:locked/>
    <w:rsid w:val="00087CE6"/>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087CE6"/>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087CE6"/>
    <w:pPr>
      <w:keepNext/>
      <w:outlineLvl w:val="2"/>
    </w:pPr>
    <w:rPr>
      <w:rFonts w:eastAsia="Calibri"/>
      <w:szCs w:val="20"/>
    </w:rPr>
  </w:style>
  <w:style w:type="character" w:customStyle="1" w:styleId="review-h52">
    <w:name w:val="review-h52"/>
    <w:rsid w:val="00087CE6"/>
    <w:rPr>
      <w:rFonts w:cs="Times New Roman"/>
      <w:b/>
      <w:bCs/>
      <w:color w:val="004080"/>
      <w:sz w:val="18"/>
      <w:szCs w:val="18"/>
      <w:u w:val="none"/>
    </w:rPr>
  </w:style>
  <w:style w:type="character" w:customStyle="1" w:styleId="BodyText2Char">
    <w:name w:val="Body Text 2 Char"/>
    <w:locked/>
    <w:rsid w:val="00087CE6"/>
    <w:rPr>
      <w:rFonts w:ascii="Calibri" w:hAnsi="Calibri"/>
      <w:sz w:val="22"/>
      <w:szCs w:val="22"/>
      <w:lang w:val="ru-RU" w:eastAsia="ru-RU" w:bidi="ar-SA"/>
    </w:rPr>
  </w:style>
  <w:style w:type="paragraph" w:customStyle="1" w:styleId="1TimesNewRoman12">
    <w:name w:val="Стиль Загол. 1 ур. + Times New Roman 12 пт"/>
    <w:basedOn w:val="a3"/>
    <w:rsid w:val="00087CE6"/>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087CE6"/>
    <w:rPr>
      <w:sz w:val="24"/>
      <w:szCs w:val="24"/>
      <w:lang w:val="ru-RU" w:eastAsia="ru-RU" w:bidi="ar-SA"/>
    </w:rPr>
  </w:style>
  <w:style w:type="character" w:customStyle="1" w:styleId="BodyText2Char1">
    <w:name w:val="Body Text 2 Char1"/>
    <w:semiHidden/>
    <w:locked/>
    <w:rsid w:val="00087CE6"/>
    <w:rPr>
      <w:rFonts w:ascii="Calibri" w:hAnsi="Calibri"/>
      <w:lang w:val="ru-RU" w:eastAsia="ru-RU" w:bidi="ar-SA"/>
    </w:rPr>
  </w:style>
  <w:style w:type="paragraph" w:customStyle="1" w:styleId="affffffff3">
    <w:name w:val="НаКурсач"/>
    <w:basedOn w:val="a3"/>
    <w:rsid w:val="00087CE6"/>
    <w:pPr>
      <w:spacing w:line="312" w:lineRule="auto"/>
      <w:jc w:val="both"/>
    </w:pPr>
    <w:rPr>
      <w:sz w:val="28"/>
    </w:rPr>
  </w:style>
  <w:style w:type="character" w:customStyle="1" w:styleId="Heading8Char">
    <w:name w:val="Heading 8 Char"/>
    <w:semiHidden/>
    <w:locked/>
    <w:rsid w:val="00087CE6"/>
    <w:rPr>
      <w:rFonts w:ascii="Cambria" w:hAnsi="Cambria"/>
      <w:color w:val="404040"/>
      <w:lang w:val="ru-RU" w:eastAsia="ru-RU" w:bidi="ar-SA"/>
    </w:rPr>
  </w:style>
  <w:style w:type="character" w:customStyle="1" w:styleId="a10">
    <w:name w:val="a1"/>
    <w:rsid w:val="00087CE6"/>
    <w:rPr>
      <w:rFonts w:cs="Times New Roman"/>
    </w:rPr>
  </w:style>
  <w:style w:type="character" w:customStyle="1" w:styleId="94">
    <w:name w:val="Знак Знак9"/>
    <w:locked/>
    <w:rsid w:val="00087CE6"/>
    <w:rPr>
      <w:sz w:val="16"/>
      <w:szCs w:val="16"/>
      <w:lang w:val="ru-RU" w:eastAsia="ar-SA" w:bidi="ar-SA"/>
    </w:rPr>
  </w:style>
  <w:style w:type="character" w:customStyle="1" w:styleId="136">
    <w:name w:val="Знак Знак13"/>
    <w:locked/>
    <w:rsid w:val="00087CE6"/>
    <w:rPr>
      <w:b/>
      <w:bCs/>
      <w:sz w:val="27"/>
      <w:szCs w:val="27"/>
      <w:lang w:val="ru-RU" w:eastAsia="ru-RU" w:bidi="ar-SA"/>
    </w:rPr>
  </w:style>
  <w:style w:type="character" w:customStyle="1" w:styleId="1ffff5">
    <w:name w:val="Сильное выделение1"/>
    <w:rsid w:val="00087CE6"/>
    <w:rPr>
      <w:b/>
    </w:rPr>
  </w:style>
  <w:style w:type="paragraph" w:customStyle="1" w:styleId="HTML13">
    <w:name w:val="Стандартный HTML1"/>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087CE6"/>
    <w:rPr>
      <w:rFonts w:ascii="Arial" w:hAnsi="Arial" w:cs="Arial"/>
      <w:b/>
      <w:bCs/>
      <w:kern w:val="32"/>
      <w:sz w:val="32"/>
      <w:szCs w:val="32"/>
    </w:rPr>
  </w:style>
  <w:style w:type="character" w:customStyle="1" w:styleId="31a">
    <w:name w:val="Знак Знак31"/>
    <w:rsid w:val="00087CE6"/>
    <w:rPr>
      <w:rFonts w:ascii="Arial" w:hAnsi="Arial" w:cs="Arial"/>
      <w:b/>
      <w:bCs/>
      <w:sz w:val="26"/>
      <w:szCs w:val="26"/>
    </w:rPr>
  </w:style>
  <w:style w:type="character" w:customStyle="1" w:styleId="227">
    <w:name w:val="Знак Знак22"/>
    <w:rsid w:val="00087CE6"/>
    <w:rPr>
      <w:sz w:val="24"/>
      <w:szCs w:val="24"/>
    </w:rPr>
  </w:style>
  <w:style w:type="character" w:customStyle="1" w:styleId="300">
    <w:name w:val="Знак Знак30"/>
    <w:rsid w:val="00087CE6"/>
    <w:rPr>
      <w:b/>
      <w:bCs/>
      <w:sz w:val="28"/>
      <w:szCs w:val="28"/>
    </w:rPr>
  </w:style>
  <w:style w:type="character" w:customStyle="1" w:styleId="262">
    <w:name w:val="Знак Знак26"/>
    <w:rsid w:val="00087CE6"/>
    <w:rPr>
      <w:rFonts w:ascii="Calibri" w:hAnsi="Calibri"/>
      <w:i/>
      <w:iCs/>
      <w:sz w:val="24"/>
      <w:szCs w:val="24"/>
      <w:lang w:eastAsia="en-US"/>
    </w:rPr>
  </w:style>
  <w:style w:type="character" w:customStyle="1" w:styleId="200">
    <w:name w:val="Знак Знак20"/>
    <w:rsid w:val="00087CE6"/>
    <w:rPr>
      <w:sz w:val="16"/>
      <w:szCs w:val="16"/>
    </w:rPr>
  </w:style>
  <w:style w:type="character" w:customStyle="1" w:styleId="190">
    <w:name w:val="Знак Знак19"/>
    <w:rsid w:val="00087CE6"/>
    <w:rPr>
      <w:sz w:val="16"/>
      <w:szCs w:val="16"/>
    </w:rPr>
  </w:style>
  <w:style w:type="character" w:customStyle="1" w:styleId="250">
    <w:name w:val="Знак Знак25"/>
    <w:rsid w:val="00087CE6"/>
    <w:rPr>
      <w:sz w:val="24"/>
    </w:rPr>
  </w:style>
  <w:style w:type="paragraph" w:customStyle="1" w:styleId="324">
    <w:name w:val="Основной текст 32"/>
    <w:basedOn w:val="a3"/>
    <w:rsid w:val="00087CE6"/>
    <w:pPr>
      <w:overflowPunct w:val="0"/>
      <w:autoSpaceDE w:val="0"/>
      <w:autoSpaceDN w:val="0"/>
      <w:adjustRightInd w:val="0"/>
      <w:jc w:val="center"/>
      <w:textAlignment w:val="baseline"/>
    </w:pPr>
    <w:rPr>
      <w:b/>
      <w:sz w:val="32"/>
      <w:szCs w:val="20"/>
    </w:rPr>
  </w:style>
  <w:style w:type="character" w:customStyle="1" w:styleId="82">
    <w:name w:val="Знак Знак8"/>
    <w:rsid w:val="00087CE6"/>
    <w:rPr>
      <w:rFonts w:ascii="Arial" w:hAnsi="Arial" w:cs="Arial"/>
      <w:b/>
      <w:bCs/>
      <w:i/>
      <w:iCs/>
      <w:sz w:val="28"/>
      <w:szCs w:val="28"/>
      <w:lang w:val="ru-RU" w:eastAsia="en-US" w:bidi="ar-SA"/>
    </w:rPr>
  </w:style>
  <w:style w:type="character" w:customStyle="1" w:styleId="field-content">
    <w:name w:val="field-content"/>
    <w:rsid w:val="00087CE6"/>
  </w:style>
  <w:style w:type="character" w:customStyle="1" w:styleId="reference-text">
    <w:name w:val="reference-text"/>
    <w:rsid w:val="00087CE6"/>
  </w:style>
  <w:style w:type="paragraph" w:customStyle="1" w:styleId="snip1">
    <w:name w:val="snip1"/>
    <w:basedOn w:val="a3"/>
    <w:rsid w:val="00087CE6"/>
    <w:pPr>
      <w:spacing w:before="49" w:line="300" w:lineRule="atLeast"/>
    </w:pPr>
    <w:rPr>
      <w:color w:val="000000"/>
    </w:rPr>
  </w:style>
  <w:style w:type="paragraph" w:customStyle="1" w:styleId="Style74">
    <w:name w:val="Style74"/>
    <w:basedOn w:val="a3"/>
    <w:rsid w:val="00087CE6"/>
    <w:pPr>
      <w:widowControl w:val="0"/>
      <w:autoSpaceDE w:val="0"/>
      <w:autoSpaceDN w:val="0"/>
      <w:adjustRightInd w:val="0"/>
      <w:spacing w:line="274" w:lineRule="exact"/>
      <w:ind w:firstLine="293"/>
      <w:jc w:val="both"/>
    </w:pPr>
  </w:style>
  <w:style w:type="character" w:customStyle="1" w:styleId="513">
    <w:name w:val="Знак Знак51"/>
    <w:locked/>
    <w:rsid w:val="00087CE6"/>
    <w:rPr>
      <w:b/>
      <w:caps/>
      <w:sz w:val="24"/>
      <w:szCs w:val="24"/>
      <w:lang w:val="ru-RU" w:eastAsia="ru-RU" w:bidi="ar-SA"/>
    </w:rPr>
  </w:style>
  <w:style w:type="paragraph" w:customStyle="1" w:styleId="affffffff4">
    <w:name w:val="Основной текст с отступо"/>
    <w:basedOn w:val="a3"/>
    <w:rsid w:val="00087CE6"/>
    <w:pPr>
      <w:ind w:left="-340" w:firstLine="720"/>
    </w:pPr>
    <w:rPr>
      <w:sz w:val="36"/>
      <w:szCs w:val="20"/>
    </w:rPr>
  </w:style>
  <w:style w:type="paragraph" w:customStyle="1" w:styleId="Standard">
    <w:name w:val="Standard"/>
    <w:rsid w:val="00087CE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087CE6"/>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087CE6"/>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087CE6"/>
    <w:rPr>
      <w:rFonts w:ascii="Sylfaen" w:hAnsi="Sylfaen" w:cs="Sylfaen"/>
      <w:sz w:val="19"/>
      <w:szCs w:val="19"/>
      <w:u w:val="none"/>
    </w:rPr>
  </w:style>
  <w:style w:type="character" w:customStyle="1" w:styleId="520">
    <w:name w:val="Знак Знак52"/>
    <w:rsid w:val="00087CE6"/>
    <w:rPr>
      <w:rFonts w:ascii="Arial" w:eastAsia="Times New Roman" w:hAnsi="Arial" w:cs="Arial"/>
      <w:b/>
      <w:bCs/>
      <w:i/>
      <w:iCs/>
      <w:sz w:val="28"/>
      <w:szCs w:val="28"/>
    </w:rPr>
  </w:style>
  <w:style w:type="paragraph" w:customStyle="1" w:styleId="a3cxspmiddle">
    <w:name w:val="a3cxspmiddle"/>
    <w:basedOn w:val="a3"/>
    <w:rsid w:val="00087CE6"/>
    <w:pPr>
      <w:spacing w:before="100" w:beforeAutospacing="1" w:after="100" w:afterAutospacing="1"/>
    </w:pPr>
    <w:rPr>
      <w:color w:val="000000"/>
    </w:rPr>
  </w:style>
  <w:style w:type="paragraph" w:customStyle="1" w:styleId="a3cxsplast">
    <w:name w:val="a3cxsplast"/>
    <w:basedOn w:val="a3"/>
    <w:rsid w:val="00087CE6"/>
    <w:pPr>
      <w:spacing w:before="100" w:beforeAutospacing="1" w:after="100" w:afterAutospacing="1"/>
    </w:pPr>
    <w:rPr>
      <w:color w:val="000000"/>
    </w:rPr>
  </w:style>
  <w:style w:type="character" w:customStyle="1" w:styleId="ft1786">
    <w:name w:val="ft1786"/>
    <w:uiPriority w:val="99"/>
    <w:rsid w:val="00087CE6"/>
  </w:style>
  <w:style w:type="character" w:customStyle="1" w:styleId="c16">
    <w:name w:val="c16"/>
    <w:rsid w:val="00087CE6"/>
  </w:style>
  <w:style w:type="character" w:customStyle="1" w:styleId="BodyTextChar1">
    <w:name w:val="Body Text Char1"/>
    <w:aliases w:val="Знак1 Char"/>
    <w:locked/>
    <w:rsid w:val="00087CE6"/>
    <w:rPr>
      <w:sz w:val="24"/>
      <w:lang w:val="ru-RU" w:eastAsia="ru-RU"/>
    </w:rPr>
  </w:style>
  <w:style w:type="character" w:customStyle="1" w:styleId="font7">
    <w:name w:val="font7"/>
    <w:rsid w:val="00087CE6"/>
  </w:style>
  <w:style w:type="paragraph" w:customStyle="1" w:styleId="affffffff5">
    <w:name w:val="Знак Знак Знак Знак Знак Знак Знак Знак Знак Знак"/>
    <w:basedOn w:val="a3"/>
    <w:rsid w:val="00087CE6"/>
    <w:pPr>
      <w:spacing w:after="160" w:line="240" w:lineRule="exact"/>
    </w:pPr>
    <w:rPr>
      <w:rFonts w:ascii="Verdana" w:hAnsi="Verdana" w:cs="Verdana"/>
      <w:sz w:val="20"/>
      <w:szCs w:val="20"/>
      <w:lang w:val="en-US" w:eastAsia="en-US"/>
    </w:rPr>
  </w:style>
  <w:style w:type="character" w:customStyle="1" w:styleId="FontStyle79">
    <w:name w:val="Font Style79"/>
    <w:rsid w:val="00087CE6"/>
    <w:rPr>
      <w:rFonts w:ascii="Times New Roman" w:hAnsi="Times New Roman" w:cs="Times New Roman"/>
      <w:sz w:val="16"/>
      <w:szCs w:val="16"/>
    </w:rPr>
  </w:style>
  <w:style w:type="character" w:customStyle="1" w:styleId="FontStyle57">
    <w:name w:val="Font Style57"/>
    <w:rsid w:val="00087CE6"/>
    <w:rPr>
      <w:rFonts w:ascii="Times New Roman" w:hAnsi="Times New Roman" w:cs="Times New Roman"/>
      <w:b/>
      <w:bCs/>
      <w:sz w:val="16"/>
      <w:szCs w:val="16"/>
    </w:rPr>
  </w:style>
  <w:style w:type="character" w:customStyle="1" w:styleId="FontStyle32">
    <w:name w:val="Font Style32"/>
    <w:rsid w:val="00087CE6"/>
    <w:rPr>
      <w:rFonts w:ascii="Times New Roman" w:hAnsi="Times New Roman" w:cs="Times New Roman"/>
      <w:i/>
      <w:iCs/>
      <w:sz w:val="26"/>
      <w:szCs w:val="26"/>
    </w:rPr>
  </w:style>
  <w:style w:type="paragraph" w:customStyle="1" w:styleId="iditems">
    <w:name w:val="iditems"/>
    <w:basedOn w:val="a3"/>
    <w:rsid w:val="00087CE6"/>
    <w:pPr>
      <w:spacing w:before="75" w:after="150"/>
    </w:pPr>
  </w:style>
  <w:style w:type="character" w:customStyle="1" w:styleId="pseudo-href5">
    <w:name w:val="pseudo-href5"/>
    <w:rsid w:val="00087CE6"/>
  </w:style>
  <w:style w:type="character" w:customStyle="1" w:styleId="title1">
    <w:name w:val="title1"/>
    <w:rsid w:val="00087CE6"/>
    <w:rPr>
      <w:rFonts w:ascii="Verdana" w:hAnsi="Verdana" w:hint="default"/>
      <w:color w:val="301007"/>
      <w:sz w:val="30"/>
      <w:szCs w:val="30"/>
    </w:rPr>
  </w:style>
  <w:style w:type="paragraph" w:customStyle="1" w:styleId="325">
    <w:name w:val="Заголовок 32"/>
    <w:basedOn w:val="a3"/>
    <w:next w:val="a3"/>
    <w:rsid w:val="00087CE6"/>
    <w:pPr>
      <w:keepNext/>
      <w:snapToGrid w:val="0"/>
      <w:spacing w:before="240" w:after="60"/>
    </w:pPr>
    <w:rPr>
      <w:rFonts w:ascii="Arial" w:hAnsi="Arial"/>
      <w:szCs w:val="20"/>
    </w:rPr>
  </w:style>
  <w:style w:type="character" w:customStyle="1" w:styleId="2ff3">
    <w:name w:val="Заголовок 2 Знак Знак Знак"/>
    <w:rsid w:val="00087CE6"/>
    <w:rPr>
      <w:rFonts w:ascii="Arial" w:hAnsi="Arial" w:cs="Arial"/>
      <w:b/>
      <w:bCs/>
      <w:i/>
      <w:iCs/>
      <w:sz w:val="28"/>
      <w:szCs w:val="28"/>
      <w:lang w:val="en-US" w:eastAsia="en-US" w:bidi="ar-SA"/>
    </w:rPr>
  </w:style>
  <w:style w:type="character" w:customStyle="1" w:styleId="ft21391">
    <w:name w:val="ft21391"/>
    <w:rsid w:val="00087CE6"/>
    <w:rPr>
      <w:rFonts w:ascii="Times" w:hAnsi="Times" w:hint="default"/>
      <w:color w:val="000000"/>
      <w:spacing w:val="13"/>
      <w:sz w:val="24"/>
      <w:szCs w:val="24"/>
    </w:rPr>
  </w:style>
  <w:style w:type="character" w:customStyle="1" w:styleId="ft21791">
    <w:name w:val="ft21791"/>
    <w:rsid w:val="00087CE6"/>
    <w:rPr>
      <w:rFonts w:ascii="Times" w:hAnsi="Times" w:hint="default"/>
      <w:color w:val="000000"/>
      <w:spacing w:val="13"/>
      <w:sz w:val="24"/>
      <w:szCs w:val="24"/>
    </w:rPr>
  </w:style>
  <w:style w:type="character" w:customStyle="1" w:styleId="ft23581">
    <w:name w:val="ft23581"/>
    <w:rsid w:val="00087CE6"/>
    <w:rPr>
      <w:rFonts w:ascii="Times" w:hAnsi="Times" w:hint="default"/>
      <w:color w:val="000000"/>
      <w:spacing w:val="13"/>
      <w:sz w:val="24"/>
      <w:szCs w:val="24"/>
    </w:rPr>
  </w:style>
  <w:style w:type="character" w:customStyle="1" w:styleId="ft22941">
    <w:name w:val="ft22941"/>
    <w:rsid w:val="00087CE6"/>
    <w:rPr>
      <w:rFonts w:ascii="Times" w:hAnsi="Times" w:hint="default"/>
      <w:color w:val="000000"/>
      <w:spacing w:val="13"/>
      <w:sz w:val="24"/>
      <w:szCs w:val="24"/>
    </w:rPr>
  </w:style>
  <w:style w:type="character" w:customStyle="1" w:styleId="garantcommenttitle1">
    <w:name w:val="garantcommenttitle1"/>
    <w:rsid w:val="00087CE6"/>
    <w:rPr>
      <w:sz w:val="22"/>
      <w:szCs w:val="22"/>
    </w:rPr>
  </w:style>
  <w:style w:type="paragraph" w:customStyle="1" w:styleId="affffffff6">
    <w:name w:val="Текст диссертации"/>
    <w:basedOn w:val="a3"/>
    <w:rsid w:val="00087CE6"/>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087CE6"/>
    <w:rPr>
      <w:rFonts w:ascii="Times New Roman" w:hAnsi="Times New Roman"/>
      <w:b/>
      <w:i/>
      <w:spacing w:val="0"/>
      <w:sz w:val="23"/>
    </w:rPr>
  </w:style>
  <w:style w:type="paragraph" w:customStyle="1" w:styleId="src">
    <w:name w:val="src"/>
    <w:basedOn w:val="a3"/>
    <w:rsid w:val="00087CE6"/>
    <w:pPr>
      <w:spacing w:after="225"/>
    </w:pPr>
    <w:rPr>
      <w:i/>
      <w:iCs/>
      <w:color w:val="939756"/>
      <w:sz w:val="17"/>
      <w:szCs w:val="17"/>
    </w:rPr>
  </w:style>
  <w:style w:type="paragraph" w:customStyle="1" w:styleId="3f4">
    <w:name w:val="Обычный3"/>
    <w:rsid w:val="00087CE6"/>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087CE6"/>
    <w:pPr>
      <w:widowControl w:val="0"/>
      <w:autoSpaceDE w:val="0"/>
      <w:autoSpaceDN w:val="0"/>
      <w:adjustRightInd w:val="0"/>
      <w:spacing w:line="317" w:lineRule="exact"/>
      <w:ind w:firstLine="355"/>
      <w:jc w:val="both"/>
    </w:pPr>
  </w:style>
  <w:style w:type="character" w:customStyle="1" w:styleId="FontStyle924">
    <w:name w:val="Font Style924"/>
    <w:rsid w:val="00087CE6"/>
    <w:rPr>
      <w:rFonts w:ascii="Times New Roman" w:hAnsi="Times New Roman" w:cs="Times New Roman"/>
      <w:b/>
      <w:bCs/>
      <w:i/>
      <w:iCs/>
      <w:sz w:val="12"/>
      <w:szCs w:val="12"/>
    </w:rPr>
  </w:style>
  <w:style w:type="paragraph" w:customStyle="1" w:styleId="Style451">
    <w:name w:val="Style451"/>
    <w:basedOn w:val="a3"/>
    <w:rsid w:val="00087CE6"/>
    <w:pPr>
      <w:widowControl w:val="0"/>
      <w:autoSpaceDE w:val="0"/>
      <w:autoSpaceDN w:val="0"/>
      <w:adjustRightInd w:val="0"/>
    </w:pPr>
  </w:style>
  <w:style w:type="character" w:customStyle="1" w:styleId="FontStyle818">
    <w:name w:val="Font Style818"/>
    <w:rsid w:val="00087CE6"/>
    <w:rPr>
      <w:rFonts w:ascii="Times New Roman" w:hAnsi="Times New Roman" w:cs="Times New Roman"/>
      <w:b/>
      <w:bCs/>
      <w:sz w:val="16"/>
      <w:szCs w:val="16"/>
    </w:rPr>
  </w:style>
  <w:style w:type="character" w:customStyle="1" w:styleId="FontStyle998">
    <w:name w:val="Font Style998"/>
    <w:rsid w:val="00087CE6"/>
    <w:rPr>
      <w:rFonts w:ascii="Times New Roman" w:hAnsi="Times New Roman" w:cs="Times New Roman"/>
      <w:b/>
      <w:bCs/>
      <w:spacing w:val="-10"/>
      <w:sz w:val="22"/>
      <w:szCs w:val="22"/>
    </w:rPr>
  </w:style>
  <w:style w:type="paragraph" w:customStyle="1" w:styleId="Style411">
    <w:name w:val="Style411"/>
    <w:basedOn w:val="a3"/>
    <w:rsid w:val="00087CE6"/>
    <w:pPr>
      <w:widowControl w:val="0"/>
      <w:autoSpaceDE w:val="0"/>
      <w:autoSpaceDN w:val="0"/>
      <w:adjustRightInd w:val="0"/>
    </w:pPr>
  </w:style>
  <w:style w:type="character" w:customStyle="1" w:styleId="FontStyle812">
    <w:name w:val="Font Style812"/>
    <w:rsid w:val="00087CE6"/>
    <w:rPr>
      <w:rFonts w:ascii="Times New Roman" w:hAnsi="Times New Roman" w:cs="Times New Roman"/>
      <w:b/>
      <w:bCs/>
      <w:spacing w:val="-10"/>
      <w:sz w:val="30"/>
      <w:szCs w:val="30"/>
    </w:rPr>
  </w:style>
  <w:style w:type="character" w:customStyle="1" w:styleId="FontStyle947">
    <w:name w:val="Font Style947"/>
    <w:rsid w:val="00087CE6"/>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087CE6"/>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087CE6"/>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087CE6"/>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087CE6"/>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087CE6"/>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087CE6"/>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087CE6"/>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087CE6"/>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087CE6"/>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087CE6"/>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087CE6"/>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087CE6"/>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087CE6"/>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087CE6"/>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087CE6"/>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087CE6"/>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087CE6"/>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087CE6"/>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087CE6"/>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087CE6"/>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087CE6"/>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087CE6"/>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087CE6"/>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087CE6"/>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087CE6"/>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087CE6"/>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087CE6"/>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087CE6"/>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087CE6"/>
    <w:rPr>
      <w:rFonts w:ascii="Times New Roman" w:hAnsi="Times New Roman"/>
      <w:bCs w:val="0"/>
      <w:i w:val="0"/>
      <w:sz w:val="24"/>
      <w:lang w:eastAsia="ru-RU"/>
    </w:rPr>
  </w:style>
  <w:style w:type="paragraph" w:customStyle="1" w:styleId="FR5">
    <w:name w:val="FR5"/>
    <w:rsid w:val="00087CE6"/>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087CE6"/>
    <w:pPr>
      <w:spacing w:before="100" w:beforeAutospacing="1" w:after="100" w:afterAutospacing="1"/>
    </w:pPr>
  </w:style>
  <w:style w:type="paragraph" w:customStyle="1" w:styleId="unip">
    <w:name w:val="unip"/>
    <w:basedOn w:val="a3"/>
    <w:rsid w:val="00087CE6"/>
    <w:pPr>
      <w:spacing w:before="100" w:beforeAutospacing="1" w:after="100" w:afterAutospacing="1"/>
    </w:pPr>
  </w:style>
  <w:style w:type="character" w:customStyle="1" w:styleId="modinfo">
    <w:name w:val="modinfo"/>
    <w:rsid w:val="00087CE6"/>
  </w:style>
  <w:style w:type="character" w:customStyle="1" w:styleId="style81">
    <w:name w:val="style81"/>
    <w:rsid w:val="00087CE6"/>
    <w:rPr>
      <w:b/>
      <w:bCs/>
      <w:color w:val="333333"/>
      <w:sz w:val="31"/>
      <w:szCs w:val="31"/>
    </w:rPr>
  </w:style>
  <w:style w:type="character" w:customStyle="1" w:styleId="affffffff7">
    <w:name w:val="Разрядка"/>
    <w:rsid w:val="00087CE6"/>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087CE6"/>
    <w:rPr>
      <w:sz w:val="24"/>
      <w:szCs w:val="24"/>
      <w:lang w:val="ru-RU" w:eastAsia="ru-RU" w:bidi="hi-IN"/>
    </w:rPr>
  </w:style>
  <w:style w:type="character" w:customStyle="1" w:styleId="401">
    <w:name w:val="Знак Знак40"/>
    <w:locked/>
    <w:rsid w:val="00087CE6"/>
    <w:rPr>
      <w:rFonts w:ascii="Arial" w:hAnsi="Arial"/>
      <w:b/>
      <w:sz w:val="26"/>
    </w:rPr>
  </w:style>
  <w:style w:type="character" w:customStyle="1" w:styleId="290">
    <w:name w:val="Знак Знак29"/>
    <w:locked/>
    <w:rsid w:val="00087CE6"/>
    <w:rPr>
      <w:sz w:val="24"/>
    </w:rPr>
  </w:style>
  <w:style w:type="character" w:customStyle="1" w:styleId="21c">
    <w:name w:val="Красная строка 2 Знак1"/>
    <w:rsid w:val="00087CE6"/>
    <w:rPr>
      <w:sz w:val="24"/>
      <w:lang w:val="ru-RU" w:eastAsia="ru-RU"/>
    </w:rPr>
  </w:style>
  <w:style w:type="character" w:customStyle="1" w:styleId="3231Heading121">
    <w:name w:val="Знак Знак3;Текст Знак2;Знак3 Знак1;Heading 12 Знак1 Знак Знак"/>
    <w:locked/>
    <w:rsid w:val="00087CE6"/>
    <w:rPr>
      <w:sz w:val="24"/>
      <w:lang w:val="ru-RU" w:eastAsia="ru-RU"/>
    </w:rPr>
  </w:style>
  <w:style w:type="character" w:customStyle="1" w:styleId="391">
    <w:name w:val="Знак Знак39"/>
    <w:locked/>
    <w:rsid w:val="00087CE6"/>
    <w:rPr>
      <w:b/>
      <w:sz w:val="28"/>
    </w:rPr>
  </w:style>
  <w:style w:type="character" w:customStyle="1" w:styleId="381">
    <w:name w:val="Знак Знак38"/>
    <w:locked/>
    <w:rsid w:val="00087CE6"/>
    <w:rPr>
      <w:b/>
      <w:i/>
      <w:sz w:val="26"/>
    </w:rPr>
  </w:style>
  <w:style w:type="character" w:customStyle="1" w:styleId="371">
    <w:name w:val="Знак Знак37"/>
    <w:locked/>
    <w:rsid w:val="00087CE6"/>
    <w:rPr>
      <w:b/>
      <w:sz w:val="22"/>
      <w:lang w:val="ru-RU" w:eastAsia="ru-RU"/>
    </w:rPr>
  </w:style>
  <w:style w:type="character" w:customStyle="1" w:styleId="361">
    <w:name w:val="Знак Знак36"/>
    <w:locked/>
    <w:rsid w:val="00087CE6"/>
    <w:rPr>
      <w:sz w:val="24"/>
      <w:lang w:val="ru-RU" w:eastAsia="ru-RU"/>
    </w:rPr>
  </w:style>
  <w:style w:type="character" w:customStyle="1" w:styleId="351">
    <w:name w:val="Знак Знак35"/>
    <w:uiPriority w:val="99"/>
    <w:locked/>
    <w:rsid w:val="00087CE6"/>
    <w:rPr>
      <w:rFonts w:ascii="Calibri" w:hAnsi="Calibri"/>
      <w:i/>
      <w:sz w:val="24"/>
      <w:lang w:eastAsia="en-US"/>
    </w:rPr>
  </w:style>
  <w:style w:type="character" w:customStyle="1" w:styleId="342">
    <w:name w:val="Знак Знак34"/>
    <w:locked/>
    <w:rsid w:val="00087CE6"/>
    <w:rPr>
      <w:rFonts w:ascii="Arial" w:hAnsi="Arial"/>
      <w:sz w:val="22"/>
      <w:lang w:val="ru-RU" w:eastAsia="ru-RU"/>
    </w:rPr>
  </w:style>
  <w:style w:type="character" w:customStyle="1" w:styleId="301">
    <w:name w:val="Знак Знак301"/>
    <w:locked/>
    <w:rsid w:val="00087CE6"/>
    <w:rPr>
      <w:sz w:val="24"/>
    </w:rPr>
  </w:style>
  <w:style w:type="character" w:customStyle="1" w:styleId="272">
    <w:name w:val="Знак Знак27"/>
    <w:locked/>
    <w:rsid w:val="00087CE6"/>
    <w:rPr>
      <w:sz w:val="24"/>
    </w:rPr>
  </w:style>
  <w:style w:type="paragraph" w:customStyle="1" w:styleId="affffffff8">
    <w:name w:val="Об"/>
    <w:rsid w:val="00087CE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087CE6"/>
    <w:rPr>
      <w:sz w:val="24"/>
      <w:lang w:val="en-US"/>
    </w:rPr>
  </w:style>
  <w:style w:type="paragraph" w:customStyle="1" w:styleId="stepanov">
    <w:name w:val="stepanov"/>
    <w:basedOn w:val="af3"/>
    <w:rsid w:val="00087CE6"/>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087CE6"/>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087CE6"/>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087CE6"/>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087CE6"/>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087CE6"/>
    <w:rPr>
      <w:iCs/>
    </w:rPr>
  </w:style>
  <w:style w:type="character" w:customStyle="1" w:styleId="720">
    <w:name w:val="Знак Знак72"/>
    <w:rsid w:val="00087CE6"/>
    <w:rPr>
      <w:sz w:val="16"/>
      <w:lang w:val="ru-RU" w:eastAsia="ru-RU"/>
    </w:rPr>
  </w:style>
  <w:style w:type="paragraph" w:customStyle="1" w:styleId="08">
    <w:name w:val="Стиль По ширине Первая строка:  08 см"/>
    <w:basedOn w:val="a3"/>
    <w:rsid w:val="00087CE6"/>
    <w:pPr>
      <w:ind w:firstLine="454"/>
      <w:jc w:val="both"/>
    </w:pPr>
  </w:style>
  <w:style w:type="character" w:customStyle="1" w:styleId="orange">
    <w:name w:val="orange"/>
    <w:rsid w:val="00087CE6"/>
  </w:style>
  <w:style w:type="character" w:customStyle="1" w:styleId="gray">
    <w:name w:val="gray"/>
    <w:rsid w:val="00087CE6"/>
  </w:style>
  <w:style w:type="paragraph" w:customStyle="1" w:styleId="affffffff9">
    <w:name w:val="Основной тект"/>
    <w:basedOn w:val="a3"/>
    <w:link w:val="affffffffa"/>
    <w:rsid w:val="00087CE6"/>
    <w:pPr>
      <w:ind w:firstLine="454"/>
      <w:jc w:val="both"/>
    </w:pPr>
  </w:style>
  <w:style w:type="character" w:customStyle="1" w:styleId="affffffffa">
    <w:name w:val="Основной тект Знак"/>
    <w:link w:val="affffffff9"/>
    <w:locked/>
    <w:rsid w:val="00087CE6"/>
    <w:rPr>
      <w:rFonts w:ascii="Times New Roman" w:eastAsia="Times New Roman" w:hAnsi="Times New Roman" w:cs="Times New Roman"/>
      <w:sz w:val="24"/>
      <w:szCs w:val="24"/>
      <w:lang w:eastAsia="ru-RU"/>
    </w:rPr>
  </w:style>
  <w:style w:type="paragraph" w:customStyle="1" w:styleId="affffffffb">
    <w:name w:val="Примечание"/>
    <w:basedOn w:val="a3"/>
    <w:rsid w:val="00087CE6"/>
    <w:pPr>
      <w:ind w:firstLine="454"/>
      <w:jc w:val="both"/>
    </w:pPr>
    <w:rPr>
      <w:i/>
    </w:rPr>
  </w:style>
  <w:style w:type="character" w:customStyle="1" w:styleId="nameautor3">
    <w:name w:val="name_autor3"/>
    <w:rsid w:val="00087CE6"/>
    <w:rPr>
      <w:rFonts w:cs="Times New Roman"/>
    </w:rPr>
  </w:style>
  <w:style w:type="paragraph" w:customStyle="1" w:styleId="affffffffc">
    <w:name w:val="Прижатый влево"/>
    <w:basedOn w:val="a3"/>
    <w:next w:val="a3"/>
    <w:rsid w:val="00087CE6"/>
    <w:pPr>
      <w:autoSpaceDE w:val="0"/>
      <w:autoSpaceDN w:val="0"/>
      <w:adjustRightInd w:val="0"/>
    </w:pPr>
    <w:rPr>
      <w:rFonts w:ascii="Arial" w:hAnsi="Arial"/>
      <w:sz w:val="20"/>
      <w:szCs w:val="20"/>
    </w:rPr>
  </w:style>
  <w:style w:type="paragraph" w:customStyle="1" w:styleId="11a">
    <w:name w:val="Обычный11"/>
    <w:rsid w:val="00087CE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087CE6"/>
    <w:pPr>
      <w:spacing w:before="100" w:beforeAutospacing="1" w:after="100" w:afterAutospacing="1"/>
    </w:pPr>
  </w:style>
  <w:style w:type="paragraph" w:customStyle="1" w:styleId="affffffffd">
    <w:name w:val="Нормальный (таблица)"/>
    <w:basedOn w:val="a3"/>
    <w:next w:val="a3"/>
    <w:rsid w:val="00087CE6"/>
    <w:pPr>
      <w:widowControl w:val="0"/>
      <w:autoSpaceDE w:val="0"/>
      <w:autoSpaceDN w:val="0"/>
      <w:adjustRightInd w:val="0"/>
      <w:jc w:val="both"/>
    </w:pPr>
    <w:rPr>
      <w:rFonts w:ascii="Arial" w:hAnsi="Arial" w:cs="Arial"/>
    </w:rPr>
  </w:style>
  <w:style w:type="character" w:customStyle="1" w:styleId="ft523">
    <w:name w:val="ft523"/>
    <w:rsid w:val="00087CE6"/>
    <w:rPr>
      <w:rFonts w:cs="Times New Roman"/>
    </w:rPr>
  </w:style>
  <w:style w:type="character" w:customStyle="1" w:styleId="ft553">
    <w:name w:val="ft553"/>
    <w:rsid w:val="00087CE6"/>
    <w:rPr>
      <w:rFonts w:cs="Times New Roman"/>
    </w:rPr>
  </w:style>
  <w:style w:type="character" w:customStyle="1" w:styleId="ft672">
    <w:name w:val="ft672"/>
    <w:rsid w:val="00087CE6"/>
    <w:rPr>
      <w:rFonts w:cs="Times New Roman"/>
    </w:rPr>
  </w:style>
  <w:style w:type="character" w:customStyle="1" w:styleId="formlabels1">
    <w:name w:val="form_labels1"/>
    <w:rsid w:val="00087CE6"/>
    <w:rPr>
      <w:rFonts w:ascii="Verdana" w:hAnsi="Verdana"/>
      <w:sz w:val="16"/>
    </w:rPr>
  </w:style>
  <w:style w:type="paragraph" w:customStyle="1" w:styleId="2ff4">
    <w:name w:val="Знак Знак2 Знак Знак Знак Знак Знак Знак Знак Знак Знак Знак"/>
    <w:basedOn w:val="a3"/>
    <w:rsid w:val="00087CE6"/>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087CE6"/>
    <w:rPr>
      <w:rFonts w:ascii="Verdana" w:hAnsi="Verdana"/>
      <w:b/>
      <w:color w:val="7C9DC0"/>
      <w:sz w:val="22"/>
      <w:shd w:val="clear" w:color="auto" w:fill="FAF0E6"/>
    </w:rPr>
  </w:style>
  <w:style w:type="paragraph" w:customStyle="1" w:styleId="cjk">
    <w:name w:val="cjk"/>
    <w:basedOn w:val="a3"/>
    <w:rsid w:val="00087CE6"/>
    <w:pPr>
      <w:spacing w:before="100" w:beforeAutospacing="1" w:after="115"/>
    </w:pPr>
    <w:rPr>
      <w:color w:val="000000"/>
      <w:sz w:val="20"/>
      <w:szCs w:val="20"/>
    </w:rPr>
  </w:style>
  <w:style w:type="paragraph" w:customStyle="1" w:styleId="ctl">
    <w:name w:val="ctl"/>
    <w:basedOn w:val="a3"/>
    <w:rsid w:val="00087CE6"/>
    <w:pPr>
      <w:spacing w:before="100" w:beforeAutospacing="1" w:after="115"/>
    </w:pPr>
    <w:rPr>
      <w:rFonts w:ascii="Calibri" w:hAnsi="Calibri"/>
      <w:color w:val="000000"/>
      <w:sz w:val="20"/>
      <w:szCs w:val="20"/>
    </w:rPr>
  </w:style>
  <w:style w:type="character" w:customStyle="1" w:styleId="ft1100">
    <w:name w:val="ft1100"/>
    <w:rsid w:val="00087CE6"/>
    <w:rPr>
      <w:rFonts w:cs="Times New Roman"/>
    </w:rPr>
  </w:style>
  <w:style w:type="character" w:customStyle="1" w:styleId="ft1168">
    <w:name w:val="ft1168"/>
    <w:rsid w:val="00087CE6"/>
    <w:rPr>
      <w:rFonts w:cs="Times New Roman"/>
    </w:rPr>
  </w:style>
  <w:style w:type="character" w:customStyle="1" w:styleId="ft1237">
    <w:name w:val="ft1237"/>
    <w:rsid w:val="00087CE6"/>
    <w:rPr>
      <w:rFonts w:cs="Times New Roman"/>
    </w:rPr>
  </w:style>
  <w:style w:type="character" w:customStyle="1" w:styleId="ft1245">
    <w:name w:val="ft1245"/>
    <w:rsid w:val="00087CE6"/>
    <w:rPr>
      <w:rFonts w:cs="Times New Roman"/>
    </w:rPr>
  </w:style>
  <w:style w:type="paragraph" w:customStyle="1" w:styleId="2ff5">
    <w:name w:val="[О] Загол. 2 ур."/>
    <w:rsid w:val="00087CE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087CE6"/>
    <w:rPr>
      <w:b/>
      <w:caps/>
      <w:sz w:val="24"/>
      <w:lang w:val="ru-RU" w:eastAsia="ru-RU"/>
    </w:rPr>
  </w:style>
  <w:style w:type="character" w:customStyle="1" w:styleId="162">
    <w:name w:val="Знак Знак162"/>
    <w:rsid w:val="00087CE6"/>
    <w:rPr>
      <w:rFonts w:ascii="Cambria" w:eastAsia="Times New Roman" w:hAnsi="Cambria"/>
      <w:b/>
      <w:kern w:val="32"/>
      <w:sz w:val="32"/>
    </w:rPr>
  </w:style>
  <w:style w:type="paragraph" w:customStyle="1" w:styleId="BodyText22">
    <w:name w:val="Body Text 22"/>
    <w:basedOn w:val="a3"/>
    <w:rsid w:val="00087CE6"/>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087CE6"/>
    <w:pPr>
      <w:ind w:left="600" w:hanging="600"/>
      <w:jc w:val="both"/>
    </w:pPr>
    <w:rPr>
      <w:rFonts w:eastAsia="MS Mincho"/>
      <w:sz w:val="28"/>
      <w:szCs w:val="28"/>
      <w:lang w:eastAsia="ja-JP"/>
    </w:rPr>
  </w:style>
  <w:style w:type="paragraph" w:customStyle="1" w:styleId="affffffffe">
    <w:name w:val="Îñíîâíîé"/>
    <w:basedOn w:val="a3"/>
    <w:rsid w:val="00087CE6"/>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087CE6"/>
    <w:pPr>
      <w:overflowPunct w:val="0"/>
      <w:autoSpaceDE w:val="0"/>
      <w:autoSpaceDN w:val="0"/>
      <w:adjustRightInd w:val="0"/>
      <w:jc w:val="center"/>
      <w:textAlignment w:val="baseline"/>
    </w:pPr>
    <w:rPr>
      <w:sz w:val="28"/>
      <w:szCs w:val="20"/>
    </w:rPr>
  </w:style>
  <w:style w:type="character" w:customStyle="1" w:styleId="name">
    <w:name w:val="name"/>
    <w:rsid w:val="00087CE6"/>
    <w:rPr>
      <w:rFonts w:cs="Times New Roman"/>
    </w:rPr>
  </w:style>
  <w:style w:type="paragraph" w:customStyle="1" w:styleId="acaae">
    <w:name w:val="?acaae"/>
    <w:basedOn w:val="a3"/>
    <w:rsid w:val="00087CE6"/>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087CE6"/>
    <w:pPr>
      <w:widowControl w:val="0"/>
      <w:ind w:left="720" w:firstLine="400"/>
      <w:jc w:val="both"/>
    </w:pPr>
  </w:style>
  <w:style w:type="paragraph" w:customStyle="1" w:styleId="326">
    <w:name w:val="Основной текст с отступом 32"/>
    <w:basedOn w:val="a3"/>
    <w:rsid w:val="00087CE6"/>
    <w:pPr>
      <w:overflowPunct w:val="0"/>
      <w:autoSpaceDE w:val="0"/>
      <w:autoSpaceDN w:val="0"/>
      <w:adjustRightInd w:val="0"/>
      <w:spacing w:after="120"/>
      <w:ind w:left="283"/>
      <w:textAlignment w:val="baseline"/>
    </w:pPr>
    <w:rPr>
      <w:sz w:val="16"/>
      <w:szCs w:val="20"/>
    </w:rPr>
  </w:style>
  <w:style w:type="character" w:customStyle="1" w:styleId="ft3087">
    <w:name w:val="ft3087"/>
    <w:rsid w:val="00087CE6"/>
    <w:rPr>
      <w:rFonts w:cs="Times New Roman"/>
    </w:rPr>
  </w:style>
  <w:style w:type="character" w:customStyle="1" w:styleId="ft3162">
    <w:name w:val="ft3162"/>
    <w:rsid w:val="00087CE6"/>
    <w:rPr>
      <w:rFonts w:cs="Times New Roman"/>
    </w:rPr>
  </w:style>
  <w:style w:type="character" w:customStyle="1" w:styleId="ft1373">
    <w:name w:val="ft1373"/>
    <w:rsid w:val="00087CE6"/>
    <w:rPr>
      <w:rFonts w:cs="Times New Roman"/>
    </w:rPr>
  </w:style>
  <w:style w:type="character" w:customStyle="1" w:styleId="ft32">
    <w:name w:val="ft32"/>
    <w:rsid w:val="00087CE6"/>
    <w:rPr>
      <w:rFonts w:cs="Times New Roman"/>
    </w:rPr>
  </w:style>
  <w:style w:type="character" w:customStyle="1" w:styleId="ft1433">
    <w:name w:val="ft1433"/>
    <w:rsid w:val="00087CE6"/>
    <w:rPr>
      <w:rFonts w:cs="Times New Roman"/>
    </w:rPr>
  </w:style>
  <w:style w:type="character" w:customStyle="1" w:styleId="ft1481">
    <w:name w:val="ft1481"/>
    <w:rsid w:val="00087CE6"/>
    <w:rPr>
      <w:rFonts w:cs="Times New Roman"/>
    </w:rPr>
  </w:style>
  <w:style w:type="character" w:customStyle="1" w:styleId="ft1536">
    <w:name w:val="ft1536"/>
    <w:rsid w:val="00087CE6"/>
    <w:rPr>
      <w:rFonts w:cs="Times New Roman"/>
    </w:rPr>
  </w:style>
  <w:style w:type="character" w:customStyle="1" w:styleId="ft1543">
    <w:name w:val="ft1543"/>
    <w:rsid w:val="00087CE6"/>
    <w:rPr>
      <w:rFonts w:cs="Times New Roman"/>
    </w:rPr>
  </w:style>
  <w:style w:type="character" w:customStyle="1" w:styleId="ft1">
    <w:name w:val="ft1"/>
    <w:rsid w:val="00087CE6"/>
    <w:rPr>
      <w:rFonts w:cs="Times New Roman"/>
    </w:rPr>
  </w:style>
  <w:style w:type="character" w:customStyle="1" w:styleId="ft1546">
    <w:name w:val="ft1546"/>
    <w:rsid w:val="00087CE6"/>
    <w:rPr>
      <w:rFonts w:cs="Times New Roman"/>
    </w:rPr>
  </w:style>
  <w:style w:type="character" w:customStyle="1" w:styleId="ft1550">
    <w:name w:val="ft1550"/>
    <w:rsid w:val="00087CE6"/>
    <w:rPr>
      <w:rFonts w:cs="Times New Roman"/>
    </w:rPr>
  </w:style>
  <w:style w:type="character" w:customStyle="1" w:styleId="ft1571">
    <w:name w:val="ft1571"/>
    <w:rsid w:val="00087CE6"/>
    <w:rPr>
      <w:rFonts w:cs="Times New Roman"/>
    </w:rPr>
  </w:style>
  <w:style w:type="character" w:customStyle="1" w:styleId="ft1577">
    <w:name w:val="ft1577"/>
    <w:rsid w:val="00087CE6"/>
    <w:rPr>
      <w:rFonts w:cs="Times New Roman"/>
    </w:rPr>
  </w:style>
  <w:style w:type="character" w:customStyle="1" w:styleId="ft1583">
    <w:name w:val="ft1583"/>
    <w:rsid w:val="00087CE6"/>
    <w:rPr>
      <w:rFonts w:cs="Times New Roman"/>
    </w:rPr>
  </w:style>
  <w:style w:type="character" w:customStyle="1" w:styleId="ft1593">
    <w:name w:val="ft1593"/>
    <w:rsid w:val="00087CE6"/>
    <w:rPr>
      <w:rFonts w:cs="Times New Roman"/>
    </w:rPr>
  </w:style>
  <w:style w:type="character" w:customStyle="1" w:styleId="ft1641">
    <w:name w:val="ft1641"/>
    <w:rsid w:val="00087CE6"/>
    <w:rPr>
      <w:rFonts w:cs="Times New Roman"/>
    </w:rPr>
  </w:style>
  <w:style w:type="character" w:customStyle="1" w:styleId="ft1671">
    <w:name w:val="ft1671"/>
    <w:rsid w:val="00087CE6"/>
    <w:rPr>
      <w:rFonts w:cs="Times New Roman"/>
    </w:rPr>
  </w:style>
  <w:style w:type="character" w:customStyle="1" w:styleId="ft1723">
    <w:name w:val="ft1723"/>
    <w:rsid w:val="00087CE6"/>
    <w:rPr>
      <w:rFonts w:cs="Times New Roman"/>
    </w:rPr>
  </w:style>
  <w:style w:type="character" w:customStyle="1" w:styleId="ft1809">
    <w:name w:val="ft1809"/>
    <w:rsid w:val="00087CE6"/>
    <w:rPr>
      <w:rFonts w:cs="Times New Roman"/>
    </w:rPr>
  </w:style>
  <w:style w:type="character" w:customStyle="1" w:styleId="ft1814">
    <w:name w:val="ft1814"/>
    <w:rsid w:val="00087CE6"/>
    <w:rPr>
      <w:rFonts w:cs="Times New Roman"/>
    </w:rPr>
  </w:style>
  <w:style w:type="character" w:customStyle="1" w:styleId="ft1827">
    <w:name w:val="ft1827"/>
    <w:rsid w:val="00087CE6"/>
    <w:rPr>
      <w:rFonts w:cs="Times New Roman"/>
    </w:rPr>
  </w:style>
  <w:style w:type="character" w:customStyle="1" w:styleId="ft1831">
    <w:name w:val="ft1831"/>
    <w:rsid w:val="00087CE6"/>
    <w:rPr>
      <w:rFonts w:cs="Times New Roman"/>
    </w:rPr>
  </w:style>
  <w:style w:type="character" w:customStyle="1" w:styleId="ft1837">
    <w:name w:val="ft1837"/>
    <w:rsid w:val="00087CE6"/>
    <w:rPr>
      <w:rFonts w:cs="Times New Roman"/>
    </w:rPr>
  </w:style>
  <w:style w:type="character" w:customStyle="1" w:styleId="ft1857">
    <w:name w:val="ft1857"/>
    <w:rsid w:val="00087CE6"/>
    <w:rPr>
      <w:rFonts w:cs="Times New Roman"/>
    </w:rPr>
  </w:style>
  <w:style w:type="character" w:customStyle="1" w:styleId="ft1873">
    <w:name w:val="ft1873"/>
    <w:rsid w:val="00087CE6"/>
    <w:rPr>
      <w:rFonts w:cs="Times New Roman"/>
    </w:rPr>
  </w:style>
  <w:style w:type="character" w:customStyle="1" w:styleId="ft1932">
    <w:name w:val="ft1932"/>
    <w:rsid w:val="00087CE6"/>
    <w:rPr>
      <w:rFonts w:cs="Times New Roman"/>
    </w:rPr>
  </w:style>
  <w:style w:type="character" w:customStyle="1" w:styleId="ft1995">
    <w:name w:val="ft1995"/>
    <w:rsid w:val="00087CE6"/>
    <w:rPr>
      <w:rFonts w:cs="Times New Roman"/>
    </w:rPr>
  </w:style>
  <w:style w:type="character" w:customStyle="1" w:styleId="ft2033">
    <w:name w:val="ft2033"/>
    <w:rsid w:val="00087CE6"/>
    <w:rPr>
      <w:rFonts w:cs="Times New Roman"/>
    </w:rPr>
  </w:style>
  <w:style w:type="character" w:customStyle="1" w:styleId="ft11943">
    <w:name w:val="ft11943"/>
    <w:rsid w:val="00087CE6"/>
    <w:rPr>
      <w:rFonts w:cs="Times New Roman"/>
    </w:rPr>
  </w:style>
  <w:style w:type="character" w:customStyle="1" w:styleId="ft12010">
    <w:name w:val="ft12010"/>
    <w:rsid w:val="00087CE6"/>
    <w:rPr>
      <w:rFonts w:cs="Times New Roman"/>
    </w:rPr>
  </w:style>
  <w:style w:type="character" w:customStyle="1" w:styleId="ft12050">
    <w:name w:val="ft12050"/>
    <w:rsid w:val="00087CE6"/>
    <w:rPr>
      <w:rFonts w:cs="Times New Roman"/>
    </w:rPr>
  </w:style>
  <w:style w:type="character" w:customStyle="1" w:styleId="ft12104">
    <w:name w:val="ft12104"/>
    <w:rsid w:val="00087CE6"/>
    <w:rPr>
      <w:rFonts w:cs="Times New Roman"/>
    </w:rPr>
  </w:style>
  <w:style w:type="character" w:customStyle="1" w:styleId="ft12139">
    <w:name w:val="ft12139"/>
    <w:rsid w:val="00087CE6"/>
    <w:rPr>
      <w:rFonts w:cs="Times New Roman"/>
    </w:rPr>
  </w:style>
  <w:style w:type="character" w:customStyle="1" w:styleId="ft12166">
    <w:name w:val="ft12166"/>
    <w:rsid w:val="00087CE6"/>
    <w:rPr>
      <w:rFonts w:cs="Times New Roman"/>
    </w:rPr>
  </w:style>
  <w:style w:type="character" w:customStyle="1" w:styleId="ft12184">
    <w:name w:val="ft12184"/>
    <w:rsid w:val="00087CE6"/>
    <w:rPr>
      <w:rFonts w:cs="Times New Roman"/>
    </w:rPr>
  </w:style>
  <w:style w:type="character" w:customStyle="1" w:styleId="ft12250">
    <w:name w:val="ft12250"/>
    <w:rsid w:val="00087CE6"/>
    <w:rPr>
      <w:rFonts w:cs="Times New Roman"/>
    </w:rPr>
  </w:style>
  <w:style w:type="character" w:customStyle="1" w:styleId="ft12278">
    <w:name w:val="ft12278"/>
    <w:rsid w:val="00087CE6"/>
    <w:rPr>
      <w:rFonts w:cs="Times New Roman"/>
    </w:rPr>
  </w:style>
  <w:style w:type="character" w:customStyle="1" w:styleId="ft12329">
    <w:name w:val="ft12329"/>
    <w:rsid w:val="00087CE6"/>
    <w:rPr>
      <w:rFonts w:cs="Times New Roman"/>
    </w:rPr>
  </w:style>
  <w:style w:type="character" w:customStyle="1" w:styleId="ft12373">
    <w:name w:val="ft12373"/>
    <w:rsid w:val="00087CE6"/>
    <w:rPr>
      <w:rFonts w:cs="Times New Roman"/>
    </w:rPr>
  </w:style>
  <w:style w:type="character" w:customStyle="1" w:styleId="ft12374">
    <w:name w:val="ft12374"/>
    <w:rsid w:val="00087CE6"/>
    <w:rPr>
      <w:rFonts w:cs="Times New Roman"/>
    </w:rPr>
  </w:style>
  <w:style w:type="character" w:customStyle="1" w:styleId="ft12429">
    <w:name w:val="ft12429"/>
    <w:rsid w:val="00087CE6"/>
    <w:rPr>
      <w:rFonts w:cs="Times New Roman"/>
    </w:rPr>
  </w:style>
  <w:style w:type="character" w:customStyle="1" w:styleId="ft12471">
    <w:name w:val="ft12471"/>
    <w:rsid w:val="00087CE6"/>
    <w:rPr>
      <w:rFonts w:cs="Times New Roman"/>
    </w:rPr>
  </w:style>
  <w:style w:type="character" w:customStyle="1" w:styleId="ft12500">
    <w:name w:val="ft12500"/>
    <w:rsid w:val="00087CE6"/>
    <w:rPr>
      <w:rFonts w:cs="Times New Roman"/>
    </w:rPr>
  </w:style>
  <w:style w:type="character" w:customStyle="1" w:styleId="ft12501">
    <w:name w:val="ft12501"/>
    <w:rsid w:val="00087CE6"/>
    <w:rPr>
      <w:rFonts w:cs="Times New Roman"/>
    </w:rPr>
  </w:style>
  <w:style w:type="character" w:customStyle="1" w:styleId="ft12561">
    <w:name w:val="ft12561"/>
    <w:rsid w:val="00087CE6"/>
    <w:rPr>
      <w:rFonts w:cs="Times New Roman"/>
    </w:rPr>
  </w:style>
  <w:style w:type="character" w:customStyle="1" w:styleId="ft12562">
    <w:name w:val="ft12562"/>
    <w:rsid w:val="00087CE6"/>
    <w:rPr>
      <w:rFonts w:cs="Times New Roman"/>
    </w:rPr>
  </w:style>
  <w:style w:type="character" w:customStyle="1" w:styleId="ft12589">
    <w:name w:val="ft12589"/>
    <w:rsid w:val="00087CE6"/>
    <w:rPr>
      <w:rFonts w:cs="Times New Roman"/>
    </w:rPr>
  </w:style>
  <w:style w:type="character" w:customStyle="1" w:styleId="ft12609">
    <w:name w:val="ft12609"/>
    <w:rsid w:val="00087CE6"/>
    <w:rPr>
      <w:rFonts w:cs="Times New Roman"/>
    </w:rPr>
  </w:style>
  <w:style w:type="character" w:customStyle="1" w:styleId="ft12670">
    <w:name w:val="ft12670"/>
    <w:rsid w:val="00087CE6"/>
    <w:rPr>
      <w:rFonts w:cs="Times New Roman"/>
    </w:rPr>
  </w:style>
  <w:style w:type="character" w:customStyle="1" w:styleId="ft12676">
    <w:name w:val="ft12676"/>
    <w:rsid w:val="00087CE6"/>
    <w:rPr>
      <w:rFonts w:cs="Times New Roman"/>
    </w:rPr>
  </w:style>
  <w:style w:type="character" w:customStyle="1" w:styleId="ft12686">
    <w:name w:val="ft12686"/>
    <w:rsid w:val="00087CE6"/>
    <w:rPr>
      <w:rFonts w:cs="Times New Roman"/>
    </w:rPr>
  </w:style>
  <w:style w:type="character" w:customStyle="1" w:styleId="ft12696">
    <w:name w:val="ft12696"/>
    <w:rsid w:val="00087CE6"/>
    <w:rPr>
      <w:rFonts w:cs="Times New Roman"/>
    </w:rPr>
  </w:style>
  <w:style w:type="character" w:customStyle="1" w:styleId="ft12701">
    <w:name w:val="ft12701"/>
    <w:rsid w:val="00087CE6"/>
    <w:rPr>
      <w:rFonts w:cs="Times New Roman"/>
    </w:rPr>
  </w:style>
  <w:style w:type="character" w:customStyle="1" w:styleId="ft12708">
    <w:name w:val="ft12708"/>
    <w:rsid w:val="00087CE6"/>
    <w:rPr>
      <w:rFonts w:cs="Times New Roman"/>
    </w:rPr>
  </w:style>
  <w:style w:type="character" w:customStyle="1" w:styleId="ft12715">
    <w:name w:val="ft12715"/>
    <w:rsid w:val="00087CE6"/>
    <w:rPr>
      <w:rFonts w:cs="Times New Roman"/>
    </w:rPr>
  </w:style>
  <w:style w:type="character" w:customStyle="1" w:styleId="ft12722">
    <w:name w:val="ft12722"/>
    <w:rsid w:val="00087CE6"/>
    <w:rPr>
      <w:rFonts w:cs="Times New Roman"/>
    </w:rPr>
  </w:style>
  <w:style w:type="character" w:customStyle="1" w:styleId="ft12787">
    <w:name w:val="ft12787"/>
    <w:rsid w:val="00087CE6"/>
    <w:rPr>
      <w:rFonts w:cs="Times New Roman"/>
    </w:rPr>
  </w:style>
  <w:style w:type="character" w:customStyle="1" w:styleId="ft12790">
    <w:name w:val="ft12790"/>
    <w:rsid w:val="00087CE6"/>
    <w:rPr>
      <w:rFonts w:cs="Times New Roman"/>
    </w:rPr>
  </w:style>
  <w:style w:type="character" w:customStyle="1" w:styleId="ft12850">
    <w:name w:val="ft12850"/>
    <w:rsid w:val="00087CE6"/>
    <w:rPr>
      <w:rFonts w:cs="Times New Roman"/>
    </w:rPr>
  </w:style>
  <w:style w:type="character" w:customStyle="1" w:styleId="ft12896">
    <w:name w:val="ft12896"/>
    <w:rsid w:val="00087CE6"/>
    <w:rPr>
      <w:rFonts w:cs="Times New Roman"/>
    </w:rPr>
  </w:style>
  <w:style w:type="character" w:customStyle="1" w:styleId="ft12942">
    <w:name w:val="ft12942"/>
    <w:rsid w:val="00087CE6"/>
    <w:rPr>
      <w:rFonts w:cs="Times New Roman"/>
    </w:rPr>
  </w:style>
  <w:style w:type="character" w:customStyle="1" w:styleId="ft12991">
    <w:name w:val="ft12991"/>
    <w:rsid w:val="00087CE6"/>
    <w:rPr>
      <w:rFonts w:cs="Times New Roman"/>
    </w:rPr>
  </w:style>
  <w:style w:type="character" w:customStyle="1" w:styleId="ft13046">
    <w:name w:val="ft13046"/>
    <w:rsid w:val="00087CE6"/>
    <w:rPr>
      <w:rFonts w:cs="Times New Roman"/>
    </w:rPr>
  </w:style>
  <w:style w:type="character" w:customStyle="1" w:styleId="ft13079">
    <w:name w:val="ft13079"/>
    <w:rsid w:val="00087CE6"/>
    <w:rPr>
      <w:rFonts w:cs="Times New Roman"/>
    </w:rPr>
  </w:style>
  <w:style w:type="character" w:customStyle="1" w:styleId="ft13129">
    <w:name w:val="ft13129"/>
    <w:rsid w:val="00087CE6"/>
    <w:rPr>
      <w:rFonts w:cs="Times New Roman"/>
    </w:rPr>
  </w:style>
  <w:style w:type="character" w:customStyle="1" w:styleId="ft13186">
    <w:name w:val="ft13186"/>
    <w:rsid w:val="00087CE6"/>
    <w:rPr>
      <w:rFonts w:cs="Times New Roman"/>
    </w:rPr>
  </w:style>
  <w:style w:type="character" w:customStyle="1" w:styleId="ft13226">
    <w:name w:val="ft13226"/>
    <w:rsid w:val="00087CE6"/>
    <w:rPr>
      <w:rFonts w:cs="Times New Roman"/>
    </w:rPr>
  </w:style>
  <w:style w:type="character" w:customStyle="1" w:styleId="ft13271">
    <w:name w:val="ft13271"/>
    <w:rsid w:val="00087CE6"/>
    <w:rPr>
      <w:rFonts w:cs="Times New Roman"/>
    </w:rPr>
  </w:style>
  <w:style w:type="character" w:customStyle="1" w:styleId="ft13309">
    <w:name w:val="ft13309"/>
    <w:rsid w:val="00087CE6"/>
    <w:rPr>
      <w:rFonts w:cs="Times New Roman"/>
    </w:rPr>
  </w:style>
  <w:style w:type="character" w:customStyle="1" w:styleId="ft13366">
    <w:name w:val="ft13366"/>
    <w:rsid w:val="00087CE6"/>
    <w:rPr>
      <w:rFonts w:cs="Times New Roman"/>
    </w:rPr>
  </w:style>
  <w:style w:type="character" w:customStyle="1" w:styleId="ft13418">
    <w:name w:val="ft13418"/>
    <w:rsid w:val="00087CE6"/>
    <w:rPr>
      <w:rFonts w:cs="Times New Roman"/>
    </w:rPr>
  </w:style>
  <w:style w:type="character" w:customStyle="1" w:styleId="ft13441">
    <w:name w:val="ft13441"/>
    <w:rsid w:val="00087CE6"/>
    <w:rPr>
      <w:rFonts w:cs="Times New Roman"/>
    </w:rPr>
  </w:style>
  <w:style w:type="character" w:customStyle="1" w:styleId="ft13487">
    <w:name w:val="ft13487"/>
    <w:rsid w:val="00087CE6"/>
    <w:rPr>
      <w:rFonts w:cs="Times New Roman"/>
    </w:rPr>
  </w:style>
  <w:style w:type="character" w:customStyle="1" w:styleId="ft13488">
    <w:name w:val="ft13488"/>
    <w:rsid w:val="00087CE6"/>
    <w:rPr>
      <w:rFonts w:cs="Times New Roman"/>
    </w:rPr>
  </w:style>
  <w:style w:type="character" w:customStyle="1" w:styleId="ft13494">
    <w:name w:val="ft13494"/>
    <w:rsid w:val="00087CE6"/>
    <w:rPr>
      <w:rFonts w:cs="Times New Roman"/>
    </w:rPr>
  </w:style>
  <w:style w:type="character" w:customStyle="1" w:styleId="ft13500">
    <w:name w:val="ft13500"/>
    <w:rsid w:val="00087CE6"/>
    <w:rPr>
      <w:rFonts w:cs="Times New Roman"/>
    </w:rPr>
  </w:style>
  <w:style w:type="character" w:customStyle="1" w:styleId="ft13505">
    <w:name w:val="ft13505"/>
    <w:rsid w:val="00087CE6"/>
    <w:rPr>
      <w:rFonts w:cs="Times New Roman"/>
    </w:rPr>
  </w:style>
  <w:style w:type="character" w:customStyle="1" w:styleId="ft13518">
    <w:name w:val="ft13518"/>
    <w:rsid w:val="00087CE6"/>
    <w:rPr>
      <w:rFonts w:cs="Times New Roman"/>
    </w:rPr>
  </w:style>
  <w:style w:type="character" w:customStyle="1" w:styleId="ft13525">
    <w:name w:val="ft13525"/>
    <w:rsid w:val="00087CE6"/>
    <w:rPr>
      <w:rFonts w:cs="Times New Roman"/>
    </w:rPr>
  </w:style>
  <w:style w:type="character" w:customStyle="1" w:styleId="ft13537">
    <w:name w:val="ft13537"/>
    <w:rsid w:val="00087CE6"/>
    <w:rPr>
      <w:rFonts w:cs="Times New Roman"/>
    </w:rPr>
  </w:style>
  <w:style w:type="character" w:customStyle="1" w:styleId="ft13542">
    <w:name w:val="ft13542"/>
    <w:rsid w:val="00087CE6"/>
    <w:rPr>
      <w:rFonts w:cs="Times New Roman"/>
    </w:rPr>
  </w:style>
  <w:style w:type="character" w:customStyle="1" w:styleId="ft13555">
    <w:name w:val="ft13555"/>
    <w:rsid w:val="00087CE6"/>
    <w:rPr>
      <w:rFonts w:cs="Times New Roman"/>
    </w:rPr>
  </w:style>
  <w:style w:type="character" w:customStyle="1" w:styleId="ft13563">
    <w:name w:val="ft13563"/>
    <w:rsid w:val="00087CE6"/>
    <w:rPr>
      <w:rFonts w:cs="Times New Roman"/>
    </w:rPr>
  </w:style>
  <w:style w:type="character" w:customStyle="1" w:styleId="ft13566">
    <w:name w:val="ft13566"/>
    <w:rsid w:val="00087CE6"/>
    <w:rPr>
      <w:rFonts w:cs="Times New Roman"/>
    </w:rPr>
  </w:style>
  <w:style w:type="character" w:customStyle="1" w:styleId="ft13578">
    <w:name w:val="ft13578"/>
    <w:rsid w:val="00087CE6"/>
    <w:rPr>
      <w:rFonts w:cs="Times New Roman"/>
    </w:rPr>
  </w:style>
  <w:style w:type="character" w:customStyle="1" w:styleId="ft13580">
    <w:name w:val="ft13580"/>
    <w:rsid w:val="00087CE6"/>
    <w:rPr>
      <w:rFonts w:cs="Times New Roman"/>
    </w:rPr>
  </w:style>
  <w:style w:type="character" w:customStyle="1" w:styleId="ft13588">
    <w:name w:val="ft13588"/>
    <w:rsid w:val="00087CE6"/>
    <w:rPr>
      <w:rFonts w:cs="Times New Roman"/>
    </w:rPr>
  </w:style>
  <w:style w:type="character" w:customStyle="1" w:styleId="ft13644">
    <w:name w:val="ft13644"/>
    <w:rsid w:val="00087CE6"/>
    <w:rPr>
      <w:rFonts w:cs="Times New Roman"/>
    </w:rPr>
  </w:style>
  <w:style w:type="character" w:customStyle="1" w:styleId="ft13668">
    <w:name w:val="ft13668"/>
    <w:rsid w:val="00087CE6"/>
    <w:rPr>
      <w:rFonts w:cs="Times New Roman"/>
    </w:rPr>
  </w:style>
  <w:style w:type="character" w:customStyle="1" w:styleId="ft13712">
    <w:name w:val="ft13712"/>
    <w:rsid w:val="00087CE6"/>
    <w:rPr>
      <w:rFonts w:cs="Times New Roman"/>
    </w:rPr>
  </w:style>
  <w:style w:type="character" w:customStyle="1" w:styleId="ft13768">
    <w:name w:val="ft13768"/>
    <w:rsid w:val="00087CE6"/>
    <w:rPr>
      <w:rFonts w:cs="Times New Roman"/>
    </w:rPr>
  </w:style>
  <w:style w:type="character" w:customStyle="1" w:styleId="ft13810">
    <w:name w:val="ft13810"/>
    <w:rsid w:val="00087CE6"/>
    <w:rPr>
      <w:rFonts w:cs="Times New Roman"/>
    </w:rPr>
  </w:style>
  <w:style w:type="character" w:customStyle="1" w:styleId="ft13834">
    <w:name w:val="ft13834"/>
    <w:rsid w:val="00087CE6"/>
    <w:rPr>
      <w:rFonts w:cs="Times New Roman"/>
    </w:rPr>
  </w:style>
  <w:style w:type="character" w:customStyle="1" w:styleId="ft13885">
    <w:name w:val="ft13885"/>
    <w:rsid w:val="00087CE6"/>
    <w:rPr>
      <w:rFonts w:cs="Times New Roman"/>
    </w:rPr>
  </w:style>
  <w:style w:type="paragraph" w:customStyle="1" w:styleId="TimesNewRoman">
    <w:name w:val="Стиль Основной текст + Times New Roman по ширине Первая строка:  ..."/>
    <w:basedOn w:val="aff2"/>
    <w:rsid w:val="00087CE6"/>
    <w:pPr>
      <w:spacing w:after="0"/>
      <w:ind w:firstLine="720"/>
      <w:jc w:val="both"/>
    </w:pPr>
    <w:rPr>
      <w:szCs w:val="20"/>
    </w:rPr>
  </w:style>
  <w:style w:type="character" w:customStyle="1" w:styleId="afffffffff">
    <w:name w:val="Оглавление"/>
    <w:rsid w:val="00087CE6"/>
    <w:rPr>
      <w:rFonts w:ascii="Times New Roman" w:hAnsi="Times New Roman"/>
      <w:b/>
      <w:i/>
      <w:sz w:val="28"/>
    </w:rPr>
  </w:style>
  <w:style w:type="character" w:customStyle="1" w:styleId="Heading5Char">
    <w:name w:val="Heading 5 Char"/>
    <w:locked/>
    <w:rsid w:val="00087CE6"/>
    <w:rPr>
      <w:sz w:val="22"/>
      <w:lang w:val="ru-RU" w:eastAsia="en-US"/>
    </w:rPr>
  </w:style>
  <w:style w:type="character" w:customStyle="1" w:styleId="Heading6Char">
    <w:name w:val="Heading 6 Char"/>
    <w:locked/>
    <w:rsid w:val="00087CE6"/>
    <w:rPr>
      <w:i/>
      <w:sz w:val="22"/>
      <w:lang w:val="ru-RU" w:eastAsia="en-US"/>
    </w:rPr>
  </w:style>
  <w:style w:type="paragraph" w:customStyle="1" w:styleId="1ffff8">
    <w:name w:val="Стиль Заголовок 1 + все прописные"/>
    <w:basedOn w:val="11"/>
    <w:rsid w:val="00087CE6"/>
    <w:pPr>
      <w:keepNext/>
      <w:keepLines/>
      <w:spacing w:before="240" w:after="60"/>
      <w:ind w:left="360" w:hanging="360"/>
    </w:pPr>
    <w:rPr>
      <w:rFonts w:ascii="Arial" w:hAnsi="Arial"/>
      <w:bCs/>
      <w:caps w:val="0"/>
      <w:sz w:val="32"/>
      <w:szCs w:val="32"/>
    </w:rPr>
  </w:style>
  <w:style w:type="character" w:customStyle="1" w:styleId="FontStyle75">
    <w:name w:val="Font Style75"/>
    <w:rsid w:val="00087CE6"/>
    <w:rPr>
      <w:rFonts w:ascii="Times New Roman" w:hAnsi="Times New Roman"/>
      <w:b/>
      <w:sz w:val="16"/>
    </w:rPr>
  </w:style>
  <w:style w:type="paragraph" w:customStyle="1" w:styleId="2Arial1">
    <w:name w:val="Стиль Заголовок 2 + Arial"/>
    <w:basedOn w:val="21"/>
    <w:rsid w:val="00087CE6"/>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087CE6"/>
    <w:pPr>
      <w:shd w:val="clear" w:color="auto" w:fill="FFFFFF"/>
      <w:spacing w:before="240" w:after="60"/>
    </w:pPr>
    <w:rPr>
      <w:rFonts w:ascii="Arial" w:hAnsi="Arial"/>
      <w:b/>
      <w:bCs/>
      <w:sz w:val="32"/>
      <w:szCs w:val="20"/>
    </w:rPr>
  </w:style>
  <w:style w:type="character" w:customStyle="1" w:styleId="style21">
    <w:name w:val="style21"/>
    <w:rsid w:val="00087CE6"/>
  </w:style>
  <w:style w:type="paragraph" w:customStyle="1" w:styleId="justify2">
    <w:name w:val="justify2"/>
    <w:basedOn w:val="a3"/>
    <w:rsid w:val="00087CE6"/>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087CE6"/>
    <w:pPr>
      <w:keepNext/>
      <w:snapToGrid w:val="0"/>
      <w:spacing w:before="100" w:after="100"/>
      <w:outlineLvl w:val="5"/>
    </w:pPr>
    <w:rPr>
      <w:b/>
      <w:sz w:val="20"/>
      <w:szCs w:val="20"/>
    </w:rPr>
  </w:style>
  <w:style w:type="character" w:customStyle="1" w:styleId="3f5">
    <w:name w:val="Знак Знак Знак3"/>
    <w:rsid w:val="00087CE6"/>
    <w:rPr>
      <w:rFonts w:ascii="Times New Roman" w:eastAsia="Times New Roman" w:hAnsi="Times New Roman"/>
      <w:b/>
      <w:caps/>
      <w:sz w:val="28"/>
    </w:rPr>
  </w:style>
  <w:style w:type="character" w:customStyle="1" w:styleId="FontStyle185">
    <w:name w:val="Font Style185"/>
    <w:rsid w:val="00087CE6"/>
    <w:rPr>
      <w:rFonts w:ascii="Times New Roman" w:hAnsi="Times New Roman"/>
      <w:sz w:val="18"/>
    </w:rPr>
  </w:style>
  <w:style w:type="character" w:customStyle="1" w:styleId="FontStyle179">
    <w:name w:val="Font Style179"/>
    <w:rsid w:val="00087CE6"/>
    <w:rPr>
      <w:rFonts w:ascii="Times New Roman" w:hAnsi="Times New Roman"/>
      <w:i/>
      <w:sz w:val="18"/>
    </w:rPr>
  </w:style>
  <w:style w:type="paragraph" w:customStyle="1" w:styleId="Style66">
    <w:name w:val="Style66"/>
    <w:basedOn w:val="a3"/>
    <w:rsid w:val="00087CE6"/>
    <w:pPr>
      <w:widowControl w:val="0"/>
      <w:autoSpaceDE w:val="0"/>
      <w:autoSpaceDN w:val="0"/>
      <w:adjustRightInd w:val="0"/>
    </w:pPr>
  </w:style>
  <w:style w:type="paragraph" w:customStyle="1" w:styleId="Style71">
    <w:name w:val="Style71"/>
    <w:basedOn w:val="a3"/>
    <w:rsid w:val="00087CE6"/>
    <w:pPr>
      <w:widowControl w:val="0"/>
      <w:autoSpaceDE w:val="0"/>
      <w:autoSpaceDN w:val="0"/>
      <w:adjustRightInd w:val="0"/>
      <w:spacing w:line="250" w:lineRule="exact"/>
      <w:ind w:firstLine="302"/>
      <w:jc w:val="both"/>
    </w:pPr>
  </w:style>
  <w:style w:type="character" w:customStyle="1" w:styleId="FontStyle266">
    <w:name w:val="Font Style266"/>
    <w:rsid w:val="00087CE6"/>
    <w:rPr>
      <w:rFonts w:ascii="Times New Roman" w:hAnsi="Times New Roman"/>
      <w:sz w:val="18"/>
    </w:rPr>
  </w:style>
  <w:style w:type="character" w:customStyle="1" w:styleId="FontStyle267">
    <w:name w:val="Font Style267"/>
    <w:rsid w:val="00087CE6"/>
    <w:rPr>
      <w:rFonts w:ascii="Times New Roman" w:hAnsi="Times New Roman"/>
      <w:i/>
      <w:sz w:val="18"/>
    </w:rPr>
  </w:style>
  <w:style w:type="character" w:customStyle="1" w:styleId="FontStyle202">
    <w:name w:val="Font Style202"/>
    <w:rsid w:val="00087CE6"/>
    <w:rPr>
      <w:rFonts w:ascii="Times New Roman" w:hAnsi="Times New Roman"/>
      <w:sz w:val="18"/>
    </w:rPr>
  </w:style>
  <w:style w:type="character" w:customStyle="1" w:styleId="FontStyle563">
    <w:name w:val="Font Style563"/>
    <w:rsid w:val="00087CE6"/>
    <w:rPr>
      <w:rFonts w:ascii="Times New Roman" w:hAnsi="Times New Roman"/>
      <w:b/>
      <w:sz w:val="20"/>
    </w:rPr>
  </w:style>
  <w:style w:type="paragraph" w:customStyle="1" w:styleId="Style113">
    <w:name w:val="Style113"/>
    <w:basedOn w:val="a3"/>
    <w:rsid w:val="00087CE6"/>
    <w:pPr>
      <w:widowControl w:val="0"/>
      <w:autoSpaceDE w:val="0"/>
      <w:autoSpaceDN w:val="0"/>
      <w:adjustRightInd w:val="0"/>
    </w:pPr>
  </w:style>
  <w:style w:type="character" w:customStyle="1" w:styleId="FontStyle134">
    <w:name w:val="Font Style134"/>
    <w:rsid w:val="00087CE6"/>
    <w:rPr>
      <w:rFonts w:ascii="Times New Roman" w:hAnsi="Times New Roman"/>
      <w:b/>
      <w:sz w:val="18"/>
    </w:rPr>
  </w:style>
  <w:style w:type="character" w:customStyle="1" w:styleId="textcop1">
    <w:name w:val="textcop1"/>
    <w:rsid w:val="00087CE6"/>
    <w:rPr>
      <w:rFonts w:ascii="Arial" w:hAnsi="Arial"/>
      <w:color w:val="000000"/>
      <w:sz w:val="20"/>
    </w:rPr>
  </w:style>
  <w:style w:type="character" w:customStyle="1" w:styleId="b1">
    <w:name w:val="b1"/>
    <w:rsid w:val="00087CE6"/>
    <w:rPr>
      <w:b/>
    </w:rPr>
  </w:style>
  <w:style w:type="character" w:customStyle="1" w:styleId="FontStyle201">
    <w:name w:val="Font Style201"/>
    <w:rsid w:val="00087CE6"/>
    <w:rPr>
      <w:rFonts w:ascii="Times New Roman" w:hAnsi="Times New Roman"/>
      <w:sz w:val="26"/>
    </w:rPr>
  </w:style>
  <w:style w:type="paragraph" w:customStyle="1" w:styleId="Style12">
    <w:name w:val="Style12"/>
    <w:basedOn w:val="a3"/>
    <w:rsid w:val="00087CE6"/>
    <w:pPr>
      <w:widowControl w:val="0"/>
      <w:autoSpaceDE w:val="0"/>
      <w:autoSpaceDN w:val="0"/>
      <w:adjustRightInd w:val="0"/>
    </w:pPr>
  </w:style>
  <w:style w:type="character" w:customStyle="1" w:styleId="180">
    <w:name w:val="Знак Знак18"/>
    <w:rsid w:val="00087CE6"/>
    <w:rPr>
      <w:rFonts w:ascii="Courier New" w:eastAsia="Times New Roman" w:hAnsi="Courier New"/>
    </w:rPr>
  </w:style>
  <w:style w:type="character" w:customStyle="1" w:styleId="170">
    <w:name w:val="Знак Знак17"/>
    <w:rsid w:val="00087CE6"/>
    <w:rPr>
      <w:rFonts w:ascii="Times New Roman" w:eastAsia="Times New Roman" w:hAnsi="Times New Roman"/>
      <w:sz w:val="24"/>
    </w:rPr>
  </w:style>
  <w:style w:type="character" w:customStyle="1" w:styleId="812">
    <w:name w:val="Знак Знак81"/>
    <w:locked/>
    <w:rsid w:val="00087CE6"/>
    <w:rPr>
      <w:sz w:val="24"/>
    </w:rPr>
  </w:style>
  <w:style w:type="paragraph" w:customStyle="1" w:styleId="en">
    <w:name w:val="?en"/>
    <w:basedOn w:val="a3"/>
    <w:rsid w:val="00087CE6"/>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087CE6"/>
    <w:rPr>
      <w:rFonts w:ascii="Tahoma" w:hAnsi="Tahoma"/>
      <w:sz w:val="16"/>
      <w:lang w:val="ru-RU" w:eastAsia="ru-RU"/>
    </w:rPr>
  </w:style>
  <w:style w:type="paragraph" w:customStyle="1" w:styleId="75">
    <w:name w:val="Стиль7"/>
    <w:basedOn w:val="11"/>
    <w:rsid w:val="00087CE6"/>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087CE6"/>
    <w:rPr>
      <w:rFonts w:ascii="Verdana" w:hAnsi="Verdana" w:cs="Verdana"/>
      <w:sz w:val="20"/>
      <w:szCs w:val="20"/>
      <w:lang w:val="en-US" w:eastAsia="en-US"/>
    </w:rPr>
  </w:style>
  <w:style w:type="paragraph" w:customStyle="1" w:styleId="Style38">
    <w:name w:val="Style38"/>
    <w:basedOn w:val="a3"/>
    <w:rsid w:val="00087CE6"/>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087CE6"/>
    <w:rPr>
      <w:rFonts w:ascii="Times New Roman" w:hAnsi="Times New Roman"/>
      <w:i/>
      <w:sz w:val="20"/>
    </w:rPr>
  </w:style>
  <w:style w:type="character" w:customStyle="1" w:styleId="FontStyle293">
    <w:name w:val="Font Style293"/>
    <w:rsid w:val="00087CE6"/>
    <w:rPr>
      <w:rFonts w:ascii="Times New Roman" w:hAnsi="Times New Roman"/>
      <w:sz w:val="20"/>
    </w:rPr>
  </w:style>
  <w:style w:type="character" w:customStyle="1" w:styleId="FontStyle325">
    <w:name w:val="Font Style325"/>
    <w:rsid w:val="00087CE6"/>
    <w:rPr>
      <w:rFonts w:ascii="Times New Roman" w:hAnsi="Times New Roman"/>
      <w:sz w:val="26"/>
    </w:rPr>
  </w:style>
  <w:style w:type="character" w:customStyle="1" w:styleId="FontStyle219">
    <w:name w:val="Font Style219"/>
    <w:rsid w:val="00087CE6"/>
    <w:rPr>
      <w:rFonts w:ascii="Times New Roman" w:hAnsi="Times New Roman"/>
      <w:b/>
      <w:sz w:val="18"/>
    </w:rPr>
  </w:style>
  <w:style w:type="character" w:customStyle="1" w:styleId="FontStyle207">
    <w:name w:val="Font Style207"/>
    <w:rsid w:val="00087CE6"/>
    <w:rPr>
      <w:rFonts w:ascii="Times New Roman" w:hAnsi="Times New Roman"/>
      <w:i/>
      <w:sz w:val="18"/>
    </w:rPr>
  </w:style>
  <w:style w:type="character" w:customStyle="1" w:styleId="FontStyle574">
    <w:name w:val="Font Style574"/>
    <w:rsid w:val="00087CE6"/>
    <w:rPr>
      <w:rFonts w:ascii="Times New Roman" w:hAnsi="Times New Roman"/>
      <w:b/>
      <w:i/>
      <w:sz w:val="20"/>
    </w:rPr>
  </w:style>
  <w:style w:type="character" w:customStyle="1" w:styleId="FontStyle588">
    <w:name w:val="Font Style588"/>
    <w:rsid w:val="00087CE6"/>
    <w:rPr>
      <w:rFonts w:ascii="Times New Roman" w:hAnsi="Times New Roman"/>
      <w:sz w:val="20"/>
    </w:rPr>
  </w:style>
  <w:style w:type="character" w:customStyle="1" w:styleId="402">
    <w:name w:val="Основной текст (40)"/>
    <w:link w:val="4010"/>
    <w:locked/>
    <w:rsid w:val="00087CE6"/>
    <w:rPr>
      <w:b/>
      <w:sz w:val="14"/>
      <w:shd w:val="clear" w:color="auto" w:fill="FFFFFF"/>
    </w:rPr>
  </w:style>
  <w:style w:type="paragraph" w:customStyle="1" w:styleId="4010">
    <w:name w:val="Основной текст (40)1"/>
    <w:basedOn w:val="a3"/>
    <w:link w:val="402"/>
    <w:rsid w:val="00087CE6"/>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087CE6"/>
    <w:rPr>
      <w:b/>
      <w:sz w:val="16"/>
      <w:shd w:val="clear" w:color="auto" w:fill="FFFFFF"/>
    </w:rPr>
  </w:style>
  <w:style w:type="paragraph" w:customStyle="1" w:styleId="1410">
    <w:name w:val="Основной текст (14)1"/>
    <w:basedOn w:val="a3"/>
    <w:link w:val="145"/>
    <w:rsid w:val="00087CE6"/>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087CE6"/>
    <w:pPr>
      <w:tabs>
        <w:tab w:val="left" w:pos="369"/>
        <w:tab w:val="left" w:pos="643"/>
      </w:tabs>
      <w:spacing w:after="40"/>
      <w:ind w:left="697" w:hanging="357"/>
      <w:jc w:val="both"/>
    </w:pPr>
    <w:rPr>
      <w:sz w:val="20"/>
      <w:szCs w:val="20"/>
    </w:rPr>
  </w:style>
  <w:style w:type="paragraph" w:customStyle="1" w:styleId="2ff7">
    <w:name w:val="обычный2"/>
    <w:basedOn w:val="a3"/>
    <w:rsid w:val="00087CE6"/>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087CE6"/>
    <w:pPr>
      <w:ind w:firstLine="720"/>
      <w:jc w:val="both"/>
    </w:pPr>
    <w:rPr>
      <w:szCs w:val="20"/>
    </w:rPr>
  </w:style>
  <w:style w:type="paragraph" w:customStyle="1" w:styleId="3000">
    <w:name w:val="Стиль Заголовок 3 + Перед:  0 пт После:  0 пт"/>
    <w:basedOn w:val="32"/>
    <w:rsid w:val="00087CE6"/>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087CE6"/>
    <w:pPr>
      <w:keepNext/>
      <w:spacing w:before="520" w:after="260"/>
      <w:jc w:val="center"/>
      <w:outlineLvl w:val="0"/>
    </w:pPr>
    <w:rPr>
      <w:b/>
    </w:rPr>
  </w:style>
  <w:style w:type="paragraph" w:customStyle="1" w:styleId="Heading">
    <w:name w:val="Heading"/>
    <w:rsid w:val="00087CE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087CE6"/>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087CE6"/>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087CE6"/>
    <w:pPr>
      <w:keepNext w:val="0"/>
      <w:widowControl w:val="0"/>
    </w:pPr>
    <w:rPr>
      <w:rFonts w:cs="Times New Roman"/>
      <w:bCs w:val="0"/>
      <w:i w:val="0"/>
      <w:iCs w:val="0"/>
      <w:kern w:val="32"/>
      <w:sz w:val="24"/>
      <w:szCs w:val="20"/>
    </w:rPr>
  </w:style>
  <w:style w:type="paragraph" w:customStyle="1" w:styleId="1ffffc">
    <w:name w:val="маркирован_1"/>
    <w:basedOn w:val="a3"/>
    <w:rsid w:val="00087CE6"/>
    <w:pPr>
      <w:widowControl w:val="0"/>
      <w:adjustRightInd w:val="0"/>
      <w:spacing w:line="360" w:lineRule="auto"/>
      <w:jc w:val="both"/>
      <w:textAlignment w:val="baseline"/>
    </w:pPr>
    <w:rPr>
      <w:sz w:val="28"/>
      <w:szCs w:val="28"/>
    </w:rPr>
  </w:style>
  <w:style w:type="paragraph" w:customStyle="1" w:styleId="1ffffd">
    <w:name w:val="Нумерован_1"/>
    <w:basedOn w:val="a3"/>
    <w:rsid w:val="00087CE6"/>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087CE6"/>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087CE6"/>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087CE6"/>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087CE6"/>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087CE6"/>
    <w:pPr>
      <w:spacing w:line="360" w:lineRule="auto"/>
      <w:ind w:firstLine="720"/>
    </w:pPr>
    <w:rPr>
      <w:szCs w:val="20"/>
    </w:rPr>
  </w:style>
  <w:style w:type="character" w:customStyle="1" w:styleId="331">
    <w:name w:val="Знак3 Знак Знак3"/>
    <w:rsid w:val="00087CE6"/>
    <w:rPr>
      <w:rFonts w:ascii="Times New Roman" w:eastAsia="Times New Roman" w:hAnsi="Times New Roman"/>
      <w:lang w:eastAsia="en-US"/>
    </w:rPr>
  </w:style>
  <w:style w:type="character" w:customStyle="1" w:styleId="FontStyle278">
    <w:name w:val="Font Style278"/>
    <w:rsid w:val="00087CE6"/>
    <w:rPr>
      <w:rFonts w:ascii="Times New Roman" w:hAnsi="Times New Roman"/>
      <w:color w:val="000000"/>
      <w:sz w:val="22"/>
    </w:rPr>
  </w:style>
  <w:style w:type="character" w:customStyle="1" w:styleId="2110">
    <w:name w:val="Знак Знак211"/>
    <w:locked/>
    <w:rsid w:val="00087CE6"/>
    <w:rPr>
      <w:b/>
      <w:sz w:val="28"/>
      <w:lang w:val="ru-RU" w:eastAsia="ru-RU"/>
    </w:rPr>
  </w:style>
  <w:style w:type="character" w:customStyle="1" w:styleId="414">
    <w:name w:val="Знак Знак41"/>
    <w:locked/>
    <w:rsid w:val="00087CE6"/>
    <w:rPr>
      <w:rFonts w:ascii="Arial" w:hAnsi="Arial"/>
      <w:b/>
      <w:i/>
      <w:sz w:val="28"/>
      <w:lang w:val="ru-RU" w:eastAsia="en-US"/>
    </w:rPr>
  </w:style>
  <w:style w:type="character" w:customStyle="1" w:styleId="4011">
    <w:name w:val="Знак Знак401"/>
    <w:locked/>
    <w:rsid w:val="00087CE6"/>
    <w:rPr>
      <w:b/>
      <w:sz w:val="27"/>
      <w:lang w:val="ru-RU" w:eastAsia="ru-RU"/>
    </w:rPr>
  </w:style>
  <w:style w:type="character" w:customStyle="1" w:styleId="3910">
    <w:name w:val="Знак Знак391"/>
    <w:locked/>
    <w:rsid w:val="00087CE6"/>
    <w:rPr>
      <w:b/>
      <w:sz w:val="28"/>
      <w:lang w:val="ru-RU" w:eastAsia="ru-RU"/>
    </w:rPr>
  </w:style>
  <w:style w:type="character" w:customStyle="1" w:styleId="3810">
    <w:name w:val="Знак Знак381"/>
    <w:locked/>
    <w:rsid w:val="00087CE6"/>
    <w:rPr>
      <w:b/>
      <w:i/>
      <w:sz w:val="26"/>
      <w:lang w:val="ru-RU" w:eastAsia="ru-RU"/>
    </w:rPr>
  </w:style>
  <w:style w:type="character" w:customStyle="1" w:styleId="3710">
    <w:name w:val="Знак Знак371"/>
    <w:locked/>
    <w:rsid w:val="00087CE6"/>
    <w:rPr>
      <w:sz w:val="24"/>
      <w:lang w:val="ru-RU" w:eastAsia="ru-RU"/>
    </w:rPr>
  </w:style>
  <w:style w:type="character" w:customStyle="1" w:styleId="3610">
    <w:name w:val="Знак Знак361"/>
    <w:locked/>
    <w:rsid w:val="00087CE6"/>
    <w:rPr>
      <w:sz w:val="24"/>
      <w:lang w:val="ru-RU" w:eastAsia="ru-RU"/>
    </w:rPr>
  </w:style>
  <w:style w:type="character" w:customStyle="1" w:styleId="3510">
    <w:name w:val="Знак Знак351"/>
    <w:locked/>
    <w:rsid w:val="00087CE6"/>
    <w:rPr>
      <w:i/>
      <w:sz w:val="24"/>
      <w:lang w:val="ru-RU" w:eastAsia="ru-RU"/>
    </w:rPr>
  </w:style>
  <w:style w:type="character" w:customStyle="1" w:styleId="3410">
    <w:name w:val="Знак Знак341"/>
    <w:locked/>
    <w:rsid w:val="00087CE6"/>
    <w:rPr>
      <w:rFonts w:ascii="Arial" w:hAnsi="Arial"/>
      <w:sz w:val="22"/>
      <w:lang w:val="ru-RU" w:eastAsia="ru-RU"/>
    </w:rPr>
  </w:style>
  <w:style w:type="character" w:customStyle="1" w:styleId="3310">
    <w:name w:val="Знак Знак331"/>
    <w:locked/>
    <w:rsid w:val="00087CE6"/>
    <w:rPr>
      <w:rFonts w:ascii="Courier New" w:hAnsi="Courier New"/>
      <w:lang w:val="ru-RU" w:eastAsia="ru-RU"/>
    </w:rPr>
  </w:style>
  <w:style w:type="character" w:customStyle="1" w:styleId="3210">
    <w:name w:val="Знак Знак321"/>
    <w:locked/>
    <w:rsid w:val="00087CE6"/>
    <w:rPr>
      <w:lang w:val="ru-RU" w:eastAsia="ru-RU"/>
    </w:rPr>
  </w:style>
  <w:style w:type="character" w:customStyle="1" w:styleId="3110">
    <w:name w:val="Знак Знак311"/>
    <w:locked/>
    <w:rsid w:val="00087CE6"/>
    <w:rPr>
      <w:sz w:val="24"/>
      <w:lang w:val="ru-RU" w:eastAsia="ru-RU"/>
    </w:rPr>
  </w:style>
  <w:style w:type="character" w:customStyle="1" w:styleId="1fffff">
    <w:name w:val="Знак1 Знак Знак"/>
    <w:locked/>
    <w:rsid w:val="00087CE6"/>
    <w:rPr>
      <w:sz w:val="24"/>
      <w:lang w:val="ru-RU" w:eastAsia="ru-RU"/>
    </w:rPr>
  </w:style>
  <w:style w:type="character" w:customStyle="1" w:styleId="191">
    <w:name w:val="Знак Знак191"/>
    <w:locked/>
    <w:rsid w:val="00087CE6"/>
    <w:rPr>
      <w:sz w:val="24"/>
      <w:lang w:val="en-US" w:eastAsia="ru-RU"/>
    </w:rPr>
  </w:style>
  <w:style w:type="character" w:customStyle="1" w:styleId="1411">
    <w:name w:val="Знак Знак141"/>
    <w:locked/>
    <w:rsid w:val="00087CE6"/>
    <w:rPr>
      <w:rFonts w:ascii="Cambria" w:hAnsi="Cambria"/>
      <w:i/>
      <w:color w:val="4F81BD"/>
      <w:spacing w:val="15"/>
      <w:sz w:val="24"/>
      <w:lang w:val="ru-RU" w:eastAsia="ru-RU"/>
    </w:rPr>
  </w:style>
  <w:style w:type="character" w:customStyle="1" w:styleId="1210">
    <w:name w:val="Знак Знак121"/>
    <w:locked/>
    <w:rsid w:val="00087CE6"/>
    <w:rPr>
      <w:rFonts w:ascii="PragmaticaCTT" w:hAnsi="PragmaticaCTT"/>
      <w:sz w:val="24"/>
      <w:lang w:val="ru-RU" w:eastAsia="ru-RU"/>
    </w:rPr>
  </w:style>
  <w:style w:type="character" w:customStyle="1" w:styleId="2210">
    <w:name w:val="Знак Знак221"/>
    <w:locked/>
    <w:rsid w:val="00087CE6"/>
    <w:rPr>
      <w:color w:val="000000"/>
      <w:sz w:val="24"/>
      <w:lang w:val="ru-RU" w:eastAsia="ru-RU"/>
    </w:rPr>
  </w:style>
  <w:style w:type="character" w:customStyle="1" w:styleId="291">
    <w:name w:val="Знак Знак291"/>
    <w:locked/>
    <w:rsid w:val="00087CE6"/>
    <w:rPr>
      <w:sz w:val="16"/>
      <w:lang w:val="ru-RU" w:eastAsia="ru-RU"/>
    </w:rPr>
  </w:style>
  <w:style w:type="character" w:customStyle="1" w:styleId="251">
    <w:name w:val="Знак Знак251"/>
    <w:locked/>
    <w:rsid w:val="00087CE6"/>
    <w:rPr>
      <w:sz w:val="24"/>
      <w:lang w:val="ru-RU" w:eastAsia="ru-RU"/>
    </w:rPr>
  </w:style>
  <w:style w:type="character" w:customStyle="1" w:styleId="281">
    <w:name w:val="Знак Знак281"/>
    <w:locked/>
    <w:rsid w:val="00087CE6"/>
    <w:rPr>
      <w:sz w:val="16"/>
      <w:lang w:val="ru-RU" w:eastAsia="ru-RU"/>
    </w:rPr>
  </w:style>
  <w:style w:type="character" w:customStyle="1" w:styleId="2710">
    <w:name w:val="Знак Знак271"/>
    <w:locked/>
    <w:rsid w:val="00087CE6"/>
    <w:rPr>
      <w:rFonts w:ascii="Courier New" w:hAnsi="Courier New"/>
      <w:lang w:val="ru-RU" w:eastAsia="ru-RU"/>
    </w:rPr>
  </w:style>
  <w:style w:type="character" w:customStyle="1" w:styleId="181">
    <w:name w:val="Знак Знак181"/>
    <w:locked/>
    <w:rsid w:val="00087CE6"/>
    <w:rPr>
      <w:b/>
      <w:lang w:val="ru-RU" w:eastAsia="ru-RU"/>
    </w:rPr>
  </w:style>
  <w:style w:type="character" w:customStyle="1" w:styleId="201">
    <w:name w:val="Знак Знак201"/>
    <w:locked/>
    <w:rsid w:val="00087CE6"/>
    <w:rPr>
      <w:rFonts w:ascii="Tahoma" w:hAnsi="Tahoma"/>
      <w:sz w:val="16"/>
      <w:lang w:val="ru-RU" w:eastAsia="ru-RU"/>
    </w:rPr>
  </w:style>
  <w:style w:type="paragraph" w:customStyle="1" w:styleId="2ff9">
    <w:name w:val="Знак Знак Знак Знак Знак Знак2"/>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087CE6"/>
    <w:rPr>
      <w:i/>
      <w:color w:val="000000"/>
      <w:sz w:val="24"/>
      <w:lang w:eastAsia="ru-RU"/>
    </w:rPr>
  </w:style>
  <w:style w:type="paragraph" w:styleId="2ffb">
    <w:name w:val="Quote"/>
    <w:basedOn w:val="a3"/>
    <w:next w:val="a3"/>
    <w:link w:val="2ffa"/>
    <w:qFormat/>
    <w:rsid w:val="00087CE6"/>
    <w:rPr>
      <w:rFonts w:asciiTheme="minorHAnsi" w:eastAsiaTheme="minorHAnsi" w:hAnsiTheme="minorHAnsi" w:cstheme="minorBidi"/>
      <w:i/>
      <w:color w:val="000000"/>
      <w:szCs w:val="22"/>
    </w:rPr>
  </w:style>
  <w:style w:type="character" w:customStyle="1" w:styleId="21f">
    <w:name w:val="Цитата 2 Знак1"/>
    <w:basedOn w:val="a4"/>
    <w:rsid w:val="00087CE6"/>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087CE6"/>
    <w:rPr>
      <w:rFonts w:cs="Times New Roman"/>
      <w:i w:val="0"/>
      <w:sz w:val="24"/>
      <w:szCs w:val="20"/>
      <w:lang w:eastAsia="ru-RU"/>
    </w:rPr>
  </w:style>
  <w:style w:type="paragraph" w:customStyle="1" w:styleId="msolistparagraph0">
    <w:name w:val="msolistparagraph"/>
    <w:basedOn w:val="a3"/>
    <w:rsid w:val="00087CE6"/>
    <w:pPr>
      <w:spacing w:line="312" w:lineRule="auto"/>
      <w:ind w:left="720" w:firstLine="454"/>
      <w:contextualSpacing/>
      <w:jc w:val="both"/>
    </w:pPr>
  </w:style>
  <w:style w:type="character" w:customStyle="1" w:styleId="afffffffff5">
    <w:name w:val="ВЭС отступ Знак"/>
    <w:link w:val="afffffffff6"/>
    <w:locked/>
    <w:rsid w:val="00087CE6"/>
    <w:rPr>
      <w:color w:val="000000"/>
      <w:sz w:val="24"/>
    </w:rPr>
  </w:style>
  <w:style w:type="paragraph" w:customStyle="1" w:styleId="afffffffff6">
    <w:name w:val="ВЭС отступ"/>
    <w:basedOn w:val="a3"/>
    <w:link w:val="afffffffff5"/>
    <w:rsid w:val="00087CE6"/>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087CE6"/>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087CE6"/>
    <w:pPr>
      <w:spacing w:after="160" w:line="240" w:lineRule="exact"/>
    </w:pPr>
    <w:rPr>
      <w:rFonts w:ascii="Verdana" w:hAnsi="Verdana"/>
      <w:lang w:val="en-US" w:eastAsia="en-US"/>
    </w:rPr>
  </w:style>
  <w:style w:type="paragraph" w:customStyle="1" w:styleId="Li">
    <w:name w:val="Li"/>
    <w:basedOn w:val="a3"/>
    <w:rsid w:val="00087CE6"/>
    <w:pPr>
      <w:shd w:val="clear" w:color="auto" w:fill="FFFFFF"/>
      <w:suppressAutoHyphens/>
    </w:pPr>
    <w:rPr>
      <w:lang w:eastAsia="ar-SA"/>
    </w:rPr>
  </w:style>
  <w:style w:type="paragraph" w:customStyle="1" w:styleId="afffffffff7">
    <w:name w:val="Название оглавления"/>
    <w:rsid w:val="00087CE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087CE6"/>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087CE6"/>
    <w:pPr>
      <w:jc w:val="both"/>
    </w:pPr>
    <w:rPr>
      <w:kern w:val="28"/>
      <w:szCs w:val="20"/>
    </w:rPr>
  </w:style>
  <w:style w:type="paragraph" w:customStyle="1" w:styleId="Tst-question">
    <w:name w:val="Tst-question"/>
    <w:basedOn w:val="a3"/>
    <w:rsid w:val="00087CE6"/>
    <w:pPr>
      <w:numPr>
        <w:numId w:val="18"/>
      </w:numPr>
      <w:tabs>
        <w:tab w:val="clear" w:pos="357"/>
        <w:tab w:val="left" w:pos="360"/>
      </w:tabs>
      <w:jc w:val="both"/>
    </w:pPr>
    <w:rPr>
      <w:kern w:val="28"/>
      <w:szCs w:val="20"/>
    </w:rPr>
  </w:style>
  <w:style w:type="paragraph" w:customStyle="1" w:styleId="Tst10">
    <w:name w:val="Tst_1"/>
    <w:basedOn w:val="notabstyle"/>
    <w:rsid w:val="00087CE6"/>
    <w:pPr>
      <w:tabs>
        <w:tab w:val="left" w:pos="720"/>
      </w:tabs>
      <w:ind w:left="720" w:hanging="360"/>
    </w:pPr>
  </w:style>
  <w:style w:type="paragraph" w:customStyle="1" w:styleId="afffffffff9">
    <w:name w:val="УПЛОТНЕННЫЙ"/>
    <w:basedOn w:val="a3"/>
    <w:rsid w:val="00087CE6"/>
    <w:pPr>
      <w:ind w:firstLine="720"/>
      <w:jc w:val="both"/>
    </w:pPr>
    <w:rPr>
      <w:spacing w:val="-4"/>
      <w:sz w:val="28"/>
      <w:szCs w:val="20"/>
    </w:rPr>
  </w:style>
  <w:style w:type="paragraph" w:customStyle="1" w:styleId="afffffffffa">
    <w:name w:val="ОСНОВНОЙ"/>
    <w:basedOn w:val="a3"/>
    <w:rsid w:val="00087CE6"/>
    <w:pPr>
      <w:autoSpaceDE w:val="0"/>
      <w:autoSpaceDN w:val="0"/>
      <w:adjustRightInd w:val="0"/>
      <w:ind w:firstLine="720"/>
      <w:jc w:val="both"/>
    </w:pPr>
    <w:rPr>
      <w:sz w:val="28"/>
      <w:szCs w:val="20"/>
    </w:rPr>
  </w:style>
  <w:style w:type="paragraph" w:customStyle="1" w:styleId="simple">
    <w:name w:val="simple"/>
    <w:basedOn w:val="a3"/>
    <w:rsid w:val="00087CE6"/>
    <w:pPr>
      <w:spacing w:before="100" w:beforeAutospacing="1" w:after="100" w:afterAutospacing="1"/>
    </w:pPr>
  </w:style>
  <w:style w:type="paragraph" w:customStyle="1" w:styleId="uj">
    <w:name w:val="uj"/>
    <w:basedOn w:val="a3"/>
    <w:rsid w:val="00087CE6"/>
    <w:pPr>
      <w:spacing w:before="100" w:beforeAutospacing="1" w:after="100" w:afterAutospacing="1"/>
    </w:pPr>
  </w:style>
  <w:style w:type="paragraph" w:customStyle="1" w:styleId="a4cxspmiddle">
    <w:name w:val="a4cxspmiddle"/>
    <w:basedOn w:val="a3"/>
    <w:rsid w:val="00087CE6"/>
    <w:pPr>
      <w:spacing w:before="100" w:beforeAutospacing="1" w:after="100" w:afterAutospacing="1"/>
    </w:pPr>
    <w:rPr>
      <w:color w:val="000000"/>
    </w:rPr>
  </w:style>
  <w:style w:type="paragraph" w:customStyle="1" w:styleId="Style56">
    <w:name w:val="Style56"/>
    <w:basedOn w:val="a3"/>
    <w:rsid w:val="00087CE6"/>
    <w:pPr>
      <w:widowControl w:val="0"/>
      <w:autoSpaceDE w:val="0"/>
      <w:autoSpaceDN w:val="0"/>
      <w:adjustRightInd w:val="0"/>
      <w:spacing w:line="194" w:lineRule="exact"/>
    </w:pPr>
  </w:style>
  <w:style w:type="paragraph" w:customStyle="1" w:styleId="otstup">
    <w:name w:val="otstup"/>
    <w:basedOn w:val="a3"/>
    <w:rsid w:val="00087CE6"/>
    <w:pPr>
      <w:spacing w:before="100" w:beforeAutospacing="1" w:after="100" w:afterAutospacing="1"/>
    </w:pPr>
  </w:style>
  <w:style w:type="paragraph" w:customStyle="1" w:styleId="1fffff0">
    <w:name w:val="Схема документа1"/>
    <w:basedOn w:val="a3"/>
    <w:rsid w:val="00087CE6"/>
    <w:pPr>
      <w:shd w:val="clear" w:color="auto" w:fill="000080"/>
    </w:pPr>
    <w:rPr>
      <w:rFonts w:ascii="Tahoma" w:hAnsi="Tahoma" w:cs="Tahoma"/>
      <w:sz w:val="20"/>
      <w:szCs w:val="20"/>
      <w:lang w:eastAsia="zh-CN"/>
    </w:rPr>
  </w:style>
  <w:style w:type="paragraph" w:customStyle="1" w:styleId="BodyText1">
    <w:name w:val="Body Text1"/>
    <w:basedOn w:val="Normal1"/>
    <w:rsid w:val="00087CE6"/>
    <w:pPr>
      <w:widowControl/>
      <w:spacing w:line="360" w:lineRule="auto"/>
    </w:pPr>
    <w:rPr>
      <w:sz w:val="24"/>
    </w:rPr>
  </w:style>
  <w:style w:type="paragraph" w:customStyle="1" w:styleId="BodyText211">
    <w:name w:val="Body Text 211"/>
    <w:basedOn w:val="a3"/>
    <w:rsid w:val="00087CE6"/>
    <w:pPr>
      <w:spacing w:line="360" w:lineRule="auto"/>
      <w:jc w:val="both"/>
    </w:pPr>
    <w:rPr>
      <w:szCs w:val="20"/>
    </w:rPr>
  </w:style>
  <w:style w:type="paragraph" w:customStyle="1" w:styleId="ListParagraph1">
    <w:name w:val="List Paragraph1"/>
    <w:basedOn w:val="a3"/>
    <w:link w:val="ListParagraphChar1"/>
    <w:rsid w:val="00087CE6"/>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087CE6"/>
    <w:rPr>
      <w:rFonts w:ascii="Calibri" w:eastAsia="Times New Roman" w:hAnsi="Calibri" w:cs="Times New Roman"/>
      <w:lang w:eastAsia="ru-RU"/>
    </w:rPr>
  </w:style>
  <w:style w:type="paragraph" w:customStyle="1" w:styleId="BodyText31">
    <w:name w:val="Body Text 31"/>
    <w:basedOn w:val="Normal1"/>
    <w:rsid w:val="00087CE6"/>
    <w:pPr>
      <w:widowControl/>
      <w:jc w:val="both"/>
    </w:pPr>
    <w:rPr>
      <w:i/>
      <w:sz w:val="26"/>
    </w:rPr>
  </w:style>
  <w:style w:type="character" w:customStyle="1" w:styleId="1010">
    <w:name w:val="Знак Знак101"/>
    <w:locked/>
    <w:rsid w:val="00087CE6"/>
    <w:rPr>
      <w:rFonts w:ascii="PragmaticaCTT" w:hAnsi="PragmaticaCTT"/>
      <w:sz w:val="24"/>
      <w:lang w:val="ru-RU" w:eastAsia="ru-RU"/>
    </w:rPr>
  </w:style>
  <w:style w:type="character" w:customStyle="1" w:styleId="4110">
    <w:name w:val="Знак Знак411"/>
    <w:locked/>
    <w:rsid w:val="00087CE6"/>
    <w:rPr>
      <w:rFonts w:ascii="Arial" w:hAnsi="Arial"/>
      <w:b/>
      <w:i/>
      <w:sz w:val="28"/>
      <w:lang w:val="ru-RU" w:eastAsia="en-US"/>
    </w:rPr>
  </w:style>
  <w:style w:type="character" w:customStyle="1" w:styleId="1100">
    <w:name w:val="Знак Знак110"/>
    <w:rsid w:val="00087CE6"/>
    <w:rPr>
      <w:rFonts w:ascii="Arial" w:hAnsi="Arial"/>
      <w:b/>
      <w:sz w:val="36"/>
      <w:lang w:val="ru-RU" w:eastAsia="en-US"/>
    </w:rPr>
  </w:style>
  <w:style w:type="character" w:customStyle="1" w:styleId="415">
    <w:name w:val="Заголовок 4 Знак1"/>
    <w:locked/>
    <w:rsid w:val="00087CE6"/>
    <w:rPr>
      <w:rFonts w:ascii="Times New Roman" w:eastAsia="Times New Roman" w:hAnsi="Times New Roman"/>
      <w:b/>
      <w:sz w:val="28"/>
      <w:lang w:eastAsia="ru-RU"/>
    </w:rPr>
  </w:style>
  <w:style w:type="character" w:styleId="afffffffffb">
    <w:name w:val="Intense Emphasis"/>
    <w:qFormat/>
    <w:rsid w:val="00087CE6"/>
    <w:rPr>
      <w:b/>
      <w:i/>
      <w:color w:val="4F81BD"/>
    </w:rPr>
  </w:style>
  <w:style w:type="character" w:styleId="afffffffffc">
    <w:name w:val="Subtle Reference"/>
    <w:qFormat/>
    <w:rsid w:val="00087CE6"/>
    <w:rPr>
      <w:smallCaps/>
      <w:color w:val="C0504D"/>
      <w:u w:val="single"/>
    </w:rPr>
  </w:style>
  <w:style w:type="character" w:styleId="afffffffffd">
    <w:name w:val="Intense Reference"/>
    <w:qFormat/>
    <w:rsid w:val="00087CE6"/>
    <w:rPr>
      <w:b/>
      <w:smallCaps/>
      <w:color w:val="C0504D"/>
      <w:spacing w:val="5"/>
      <w:u w:val="single"/>
    </w:rPr>
  </w:style>
  <w:style w:type="character" w:styleId="afffffffffe">
    <w:name w:val="Book Title"/>
    <w:qFormat/>
    <w:rsid w:val="00087CE6"/>
    <w:rPr>
      <w:b/>
      <w:smallCaps/>
      <w:spacing w:val="5"/>
    </w:rPr>
  </w:style>
  <w:style w:type="character" w:customStyle="1" w:styleId="612">
    <w:name w:val="Заголовок 6 Знак1"/>
    <w:rsid w:val="00087CE6"/>
    <w:rPr>
      <w:b/>
      <w:sz w:val="22"/>
      <w:lang w:val="ru-RU" w:eastAsia="ru-RU"/>
    </w:rPr>
  </w:style>
  <w:style w:type="character" w:customStyle="1" w:styleId="712">
    <w:name w:val="Заголовок 7 Знак1"/>
    <w:rsid w:val="00087CE6"/>
    <w:rPr>
      <w:sz w:val="24"/>
      <w:lang w:val="ru-RU" w:eastAsia="ru-RU"/>
    </w:rPr>
  </w:style>
  <w:style w:type="character" w:customStyle="1" w:styleId="813">
    <w:name w:val="Заголовок 8 Знак1"/>
    <w:rsid w:val="00087CE6"/>
    <w:rPr>
      <w:rFonts w:ascii="Calibri" w:hAnsi="Calibri"/>
      <w:i/>
      <w:sz w:val="24"/>
      <w:lang w:val="ru-RU" w:eastAsia="en-US"/>
    </w:rPr>
  </w:style>
  <w:style w:type="character" w:customStyle="1" w:styleId="911">
    <w:name w:val="Заголовок 9 Знак1"/>
    <w:rsid w:val="00087CE6"/>
    <w:rPr>
      <w:rFonts w:ascii="Arial" w:hAnsi="Arial"/>
      <w:sz w:val="22"/>
      <w:lang w:val="ru-RU" w:eastAsia="ru-RU"/>
    </w:rPr>
  </w:style>
  <w:style w:type="character" w:customStyle="1" w:styleId="tbb121">
    <w:name w:val="tbb121"/>
    <w:rsid w:val="00087CE6"/>
    <w:rPr>
      <w:rFonts w:ascii="Arial" w:hAnsi="Arial"/>
      <w:b/>
      <w:color w:val="000000"/>
      <w:sz w:val="18"/>
      <w:u w:val="none"/>
    </w:rPr>
  </w:style>
  <w:style w:type="character" w:customStyle="1" w:styleId="tbl121">
    <w:name w:val="tbl121"/>
    <w:rsid w:val="00087CE6"/>
    <w:rPr>
      <w:rFonts w:ascii="Tahoma" w:hAnsi="Tahoma"/>
      <w:color w:val="000000"/>
      <w:sz w:val="18"/>
      <w:u w:val="none"/>
    </w:rPr>
  </w:style>
  <w:style w:type="character" w:customStyle="1" w:styleId="em11">
    <w:name w:val="em11"/>
    <w:rsid w:val="00087CE6"/>
    <w:rPr>
      <w:b/>
      <w:sz w:val="24"/>
    </w:rPr>
  </w:style>
  <w:style w:type="character" w:customStyle="1" w:styleId="8pt">
    <w:name w:val="Основной текст + 8 pt"/>
    <w:rsid w:val="00087CE6"/>
    <w:rPr>
      <w:rFonts w:ascii="Times New Roman" w:eastAsia="Times New Roman" w:hAnsi="Times New Roman"/>
      <w:spacing w:val="0"/>
      <w:sz w:val="16"/>
    </w:rPr>
  </w:style>
  <w:style w:type="character" w:customStyle="1" w:styleId="7pt">
    <w:name w:val="Основной текст + 7 pt"/>
    <w:rsid w:val="00087CE6"/>
    <w:rPr>
      <w:rFonts w:ascii="Times New Roman" w:eastAsia="Times New Roman" w:hAnsi="Times New Roman"/>
      <w:spacing w:val="0"/>
      <w:sz w:val="14"/>
    </w:rPr>
  </w:style>
  <w:style w:type="character" w:customStyle="1" w:styleId="10pt0">
    <w:name w:val="Основной текст + 10 pt"/>
    <w:rsid w:val="00087CE6"/>
    <w:rPr>
      <w:rFonts w:ascii="Times New Roman" w:eastAsia="Times New Roman" w:hAnsi="Times New Roman"/>
      <w:b/>
      <w:spacing w:val="0"/>
      <w:sz w:val="20"/>
    </w:rPr>
  </w:style>
  <w:style w:type="character" w:customStyle="1" w:styleId="5pt">
    <w:name w:val="Основной текст + 5 pt"/>
    <w:rsid w:val="00087CE6"/>
    <w:rPr>
      <w:rFonts w:ascii="Times New Roman" w:eastAsia="Times New Roman" w:hAnsi="Times New Roman"/>
      <w:spacing w:val="10"/>
      <w:sz w:val="10"/>
    </w:rPr>
  </w:style>
  <w:style w:type="character" w:customStyle="1" w:styleId="9pt">
    <w:name w:val="Основной текст + 9 pt"/>
    <w:rsid w:val="00087CE6"/>
    <w:rPr>
      <w:rFonts w:ascii="Times New Roman" w:eastAsia="Times New Roman" w:hAnsi="Times New Roman"/>
      <w:spacing w:val="0"/>
      <w:sz w:val="18"/>
    </w:rPr>
  </w:style>
  <w:style w:type="character" w:customStyle="1" w:styleId="TimesNewRoman0">
    <w:name w:val="Основной текст + Times New Roman"/>
    <w:rsid w:val="00087CE6"/>
    <w:rPr>
      <w:rFonts w:ascii="Times New Roman" w:eastAsia="Times New Roman" w:hAnsi="Times New Roman"/>
      <w:spacing w:val="0"/>
      <w:sz w:val="21"/>
    </w:rPr>
  </w:style>
  <w:style w:type="character" w:customStyle="1" w:styleId="WW-9pt">
    <w:name w:val="WW-Основной текст + 9 pt"/>
    <w:rsid w:val="00087CE6"/>
    <w:rPr>
      <w:rFonts w:ascii="Times New Roman" w:eastAsia="Times New Roman" w:hAnsi="Times New Roman"/>
      <w:spacing w:val="0"/>
      <w:sz w:val="18"/>
    </w:rPr>
  </w:style>
  <w:style w:type="character" w:customStyle="1" w:styleId="FontStyle124">
    <w:name w:val="Font Style124"/>
    <w:rsid w:val="00087CE6"/>
    <w:rPr>
      <w:rFonts w:ascii="Times New Roman" w:hAnsi="Times New Roman"/>
      <w:b/>
      <w:sz w:val="18"/>
    </w:rPr>
  </w:style>
  <w:style w:type="character" w:customStyle="1" w:styleId="red">
    <w:name w:val="red"/>
    <w:rsid w:val="00087CE6"/>
    <w:rPr>
      <w:rFonts w:cs="Times New Roman"/>
    </w:rPr>
  </w:style>
  <w:style w:type="character" w:customStyle="1" w:styleId="msosubtleemphasis0">
    <w:name w:val="msosubtleemphasis"/>
    <w:rsid w:val="00087CE6"/>
    <w:rPr>
      <w:i/>
      <w:color w:val="808080"/>
    </w:rPr>
  </w:style>
  <w:style w:type="character" w:customStyle="1" w:styleId="FontStyle120">
    <w:name w:val="Font Style120"/>
    <w:rsid w:val="00087CE6"/>
    <w:rPr>
      <w:rFonts w:ascii="Times New Roman" w:hAnsi="Times New Roman"/>
      <w:b/>
      <w:sz w:val="26"/>
    </w:rPr>
  </w:style>
  <w:style w:type="character" w:customStyle="1" w:styleId="FontStyle121">
    <w:name w:val="Font Style121"/>
    <w:rsid w:val="00087CE6"/>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087CE6"/>
    <w:pPr>
      <w:spacing w:after="160" w:line="240" w:lineRule="exact"/>
    </w:pPr>
    <w:rPr>
      <w:rFonts w:ascii="Verdana" w:hAnsi="Verdana"/>
      <w:lang w:val="en-US" w:eastAsia="en-US"/>
    </w:rPr>
  </w:style>
  <w:style w:type="character" w:customStyle="1" w:styleId="font0">
    <w:name w:val="font0"/>
    <w:rsid w:val="00087CE6"/>
    <w:rPr>
      <w:rFonts w:cs="Times New Roman"/>
    </w:rPr>
  </w:style>
  <w:style w:type="character" w:customStyle="1" w:styleId="s3">
    <w:name w:val="s3"/>
    <w:rsid w:val="00087CE6"/>
  </w:style>
  <w:style w:type="character" w:customStyle="1" w:styleId="FontStyle46">
    <w:name w:val="Font Style46"/>
    <w:rsid w:val="00087CE6"/>
    <w:rPr>
      <w:rFonts w:ascii="Times New Roman" w:hAnsi="Times New Roman"/>
      <w:b/>
      <w:sz w:val="30"/>
    </w:rPr>
  </w:style>
  <w:style w:type="character" w:customStyle="1" w:styleId="newstitle">
    <w:name w:val="news_title"/>
    <w:rsid w:val="00087CE6"/>
    <w:rPr>
      <w:rFonts w:cs="Times New Roman"/>
    </w:rPr>
  </w:style>
  <w:style w:type="character" w:customStyle="1" w:styleId="s1">
    <w:name w:val="s1"/>
    <w:rsid w:val="00087CE6"/>
  </w:style>
  <w:style w:type="paragraph" w:customStyle="1" w:styleId="31b">
    <w:name w:val="Знак31"/>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087CE6"/>
    <w:rPr>
      <w:b/>
      <w:sz w:val="2"/>
      <w:bdr w:val="single" w:sz="6" w:space="0" w:color="0000FF"/>
      <w:shd w:val="clear" w:color="auto" w:fill="CCCCFF"/>
    </w:rPr>
  </w:style>
  <w:style w:type="character" w:customStyle="1" w:styleId="FontStyle264">
    <w:name w:val="Font Style264"/>
    <w:rsid w:val="00087CE6"/>
    <w:rPr>
      <w:rFonts w:ascii="Franklin Gothic Demi" w:hAnsi="Franklin Gothic Demi"/>
      <w:b/>
      <w:sz w:val="22"/>
    </w:rPr>
  </w:style>
  <w:style w:type="character" w:customStyle="1" w:styleId="FontStyle260">
    <w:name w:val="Font Style260"/>
    <w:rsid w:val="00087CE6"/>
    <w:rPr>
      <w:rFonts w:ascii="Franklin Gothic Demi" w:hAnsi="Franklin Gothic Demi"/>
      <w:b/>
      <w:sz w:val="26"/>
    </w:rPr>
  </w:style>
  <w:style w:type="character" w:customStyle="1" w:styleId="FontStyle426">
    <w:name w:val="Font Style426"/>
    <w:rsid w:val="00087CE6"/>
    <w:rPr>
      <w:rFonts w:ascii="Times New Roman" w:hAnsi="Times New Roman"/>
      <w:color w:val="000000"/>
      <w:sz w:val="20"/>
    </w:rPr>
  </w:style>
  <w:style w:type="character" w:customStyle="1" w:styleId="FontStyle707">
    <w:name w:val="Font Style707"/>
    <w:rsid w:val="00087CE6"/>
    <w:rPr>
      <w:rFonts w:ascii="Bookman Old Style" w:hAnsi="Bookman Old Style"/>
      <w:color w:val="000000"/>
      <w:sz w:val="16"/>
    </w:rPr>
  </w:style>
  <w:style w:type="character" w:customStyle="1" w:styleId="FontStyle679">
    <w:name w:val="Font Style679"/>
    <w:rsid w:val="00087CE6"/>
    <w:rPr>
      <w:rFonts w:ascii="Times New Roman" w:hAnsi="Times New Roman"/>
      <w:i/>
      <w:color w:val="000000"/>
      <w:sz w:val="20"/>
    </w:rPr>
  </w:style>
  <w:style w:type="character" w:customStyle="1" w:styleId="FontStyle695">
    <w:name w:val="Font Style695"/>
    <w:rsid w:val="00087CE6"/>
    <w:rPr>
      <w:rFonts w:ascii="Times New Roman" w:hAnsi="Times New Roman"/>
      <w:b/>
      <w:color w:val="000000"/>
      <w:sz w:val="16"/>
    </w:rPr>
  </w:style>
  <w:style w:type="character" w:customStyle="1" w:styleId="FontStyle527">
    <w:name w:val="Font Style527"/>
    <w:rsid w:val="00087CE6"/>
    <w:rPr>
      <w:rFonts w:ascii="Times New Roman" w:hAnsi="Times New Roman"/>
      <w:b/>
      <w:color w:val="000000"/>
      <w:sz w:val="16"/>
    </w:rPr>
  </w:style>
  <w:style w:type="character" w:customStyle="1" w:styleId="FontStyle236">
    <w:name w:val="Font Style236"/>
    <w:rsid w:val="00087CE6"/>
    <w:rPr>
      <w:rFonts w:ascii="Times New Roman" w:hAnsi="Times New Roman"/>
      <w:color w:val="000000"/>
      <w:sz w:val="20"/>
    </w:rPr>
  </w:style>
  <w:style w:type="character" w:customStyle="1" w:styleId="FontStyle719">
    <w:name w:val="Font Style719"/>
    <w:rsid w:val="00087CE6"/>
    <w:rPr>
      <w:rFonts w:ascii="Bookman Old Style" w:hAnsi="Bookman Old Style"/>
      <w:b/>
      <w:color w:val="000000"/>
      <w:sz w:val="16"/>
    </w:rPr>
  </w:style>
  <w:style w:type="character" w:customStyle="1" w:styleId="FontStyle720">
    <w:name w:val="Font Style720"/>
    <w:rsid w:val="00087CE6"/>
    <w:rPr>
      <w:rFonts w:ascii="Tahoma" w:hAnsi="Tahoma"/>
      <w:color w:val="000000"/>
      <w:sz w:val="14"/>
    </w:rPr>
  </w:style>
  <w:style w:type="character" w:customStyle="1" w:styleId="FontStyle815">
    <w:name w:val="Font Style815"/>
    <w:rsid w:val="00087CE6"/>
    <w:rPr>
      <w:rFonts w:ascii="Bookman Old Style" w:hAnsi="Bookman Old Style"/>
      <w:color w:val="000000"/>
      <w:sz w:val="16"/>
    </w:rPr>
  </w:style>
  <w:style w:type="character" w:customStyle="1" w:styleId="FontStyle106">
    <w:name w:val="Font Style106"/>
    <w:rsid w:val="00087CE6"/>
    <w:rPr>
      <w:rFonts w:ascii="Times New Roman" w:hAnsi="Times New Roman"/>
      <w:color w:val="000000"/>
      <w:sz w:val="24"/>
    </w:rPr>
  </w:style>
  <w:style w:type="character" w:customStyle="1" w:styleId="FontStyle122">
    <w:name w:val="Font Style122"/>
    <w:rsid w:val="00087CE6"/>
    <w:rPr>
      <w:rFonts w:ascii="Times New Roman" w:hAnsi="Times New Roman"/>
      <w:color w:val="000000"/>
      <w:sz w:val="22"/>
    </w:rPr>
  </w:style>
  <w:style w:type="character" w:customStyle="1" w:styleId="146pt">
    <w:name w:val="Основной текст (14) + 6 pt"/>
    <w:rsid w:val="00087CE6"/>
    <w:rPr>
      <w:rFonts w:ascii="Times New Roman" w:hAnsi="Times New Roman"/>
      <w:sz w:val="12"/>
      <w:shd w:val="clear" w:color="auto" w:fill="FFFFFF"/>
    </w:rPr>
  </w:style>
  <w:style w:type="character" w:customStyle="1" w:styleId="listing-desc">
    <w:name w:val="listing-desc"/>
    <w:rsid w:val="00087CE6"/>
  </w:style>
  <w:style w:type="character" w:customStyle="1" w:styleId="FontStyle436">
    <w:name w:val="Font Style436"/>
    <w:rsid w:val="00087CE6"/>
    <w:rPr>
      <w:rFonts w:ascii="Times New Roman" w:hAnsi="Times New Roman"/>
      <w:b/>
      <w:sz w:val="18"/>
    </w:rPr>
  </w:style>
  <w:style w:type="character" w:customStyle="1" w:styleId="FontStyle434">
    <w:name w:val="Font Style434"/>
    <w:rsid w:val="00087CE6"/>
    <w:rPr>
      <w:rFonts w:ascii="Times New Roman" w:hAnsi="Times New Roman"/>
      <w:sz w:val="18"/>
    </w:rPr>
  </w:style>
  <w:style w:type="character" w:customStyle="1" w:styleId="912">
    <w:name w:val="Знак Знак91"/>
    <w:locked/>
    <w:rsid w:val="00087CE6"/>
    <w:rPr>
      <w:rFonts w:ascii="Cambria" w:eastAsia="Times New Roman" w:hAnsi="Cambria"/>
      <w:b/>
      <w:color w:val="4F81BD"/>
      <w:sz w:val="26"/>
      <w:lang w:val="ru-RU" w:eastAsia="en-US"/>
    </w:rPr>
  </w:style>
  <w:style w:type="character" w:customStyle="1" w:styleId="532">
    <w:name w:val="Знак Знак53"/>
    <w:locked/>
    <w:rsid w:val="00087CE6"/>
    <w:rPr>
      <w:b/>
      <w:caps/>
      <w:sz w:val="24"/>
      <w:lang w:val="ru-RU" w:eastAsia="ru-RU"/>
    </w:rPr>
  </w:style>
  <w:style w:type="character" w:customStyle="1" w:styleId="2ffd">
    <w:name w:val="Основной текст Знак Знак Знак2"/>
    <w:locked/>
    <w:rsid w:val="00087CE6"/>
    <w:rPr>
      <w:sz w:val="24"/>
      <w:lang w:val="ru-RU" w:eastAsia="ru-RU"/>
    </w:rPr>
  </w:style>
  <w:style w:type="character" w:customStyle="1" w:styleId="FontStyle126">
    <w:name w:val="Font Style126"/>
    <w:rsid w:val="00087CE6"/>
    <w:rPr>
      <w:rFonts w:ascii="Times New Roman" w:hAnsi="Times New Roman"/>
      <w:color w:val="000000"/>
      <w:sz w:val="20"/>
    </w:rPr>
  </w:style>
  <w:style w:type="character" w:customStyle="1" w:styleId="1310">
    <w:name w:val="Знак Знак131"/>
    <w:locked/>
    <w:rsid w:val="00087CE6"/>
    <w:rPr>
      <w:color w:val="000000"/>
      <w:sz w:val="24"/>
    </w:rPr>
  </w:style>
  <w:style w:type="character" w:customStyle="1" w:styleId="1110">
    <w:name w:val="Знак Знак111"/>
    <w:locked/>
    <w:rsid w:val="00087CE6"/>
    <w:rPr>
      <w:sz w:val="24"/>
    </w:rPr>
  </w:style>
  <w:style w:type="character" w:customStyle="1" w:styleId="231">
    <w:name w:val="Знак Знак231"/>
    <w:locked/>
    <w:rsid w:val="00087CE6"/>
    <w:rPr>
      <w:sz w:val="24"/>
      <w:lang w:val="ru-RU" w:eastAsia="ru-RU"/>
    </w:rPr>
  </w:style>
  <w:style w:type="character" w:customStyle="1" w:styleId="5311">
    <w:name w:val="Знак Знак531"/>
    <w:locked/>
    <w:rsid w:val="00087CE6"/>
    <w:rPr>
      <w:b/>
      <w:caps/>
      <w:sz w:val="24"/>
      <w:lang w:val="ru-RU" w:eastAsia="ru-RU"/>
    </w:rPr>
  </w:style>
  <w:style w:type="character" w:customStyle="1" w:styleId="1510">
    <w:name w:val="Знак Знак151"/>
    <w:rsid w:val="00087CE6"/>
    <w:rPr>
      <w:rFonts w:ascii="Times New Roman" w:eastAsia="Times New Roman" w:hAnsi="Times New Roman"/>
      <w:sz w:val="24"/>
      <w:lang w:eastAsia="ru-RU"/>
    </w:rPr>
  </w:style>
  <w:style w:type="character" w:customStyle="1" w:styleId="461">
    <w:name w:val="Знак Знак46"/>
    <w:locked/>
    <w:rsid w:val="00087CE6"/>
    <w:rPr>
      <w:rFonts w:ascii="Arial" w:hAnsi="Arial"/>
      <w:b/>
      <w:i/>
      <w:sz w:val="28"/>
      <w:lang w:val="ru-RU" w:eastAsia="en-US"/>
    </w:rPr>
  </w:style>
  <w:style w:type="character" w:customStyle="1" w:styleId="171">
    <w:name w:val="Знак Знак171"/>
    <w:locked/>
    <w:rsid w:val="00087CE6"/>
    <w:rPr>
      <w:i/>
      <w:sz w:val="24"/>
      <w:lang w:val="ru-RU" w:eastAsia="ru-RU"/>
    </w:rPr>
  </w:style>
  <w:style w:type="paragraph" w:customStyle="1" w:styleId="rvps4">
    <w:name w:val="rvps4"/>
    <w:basedOn w:val="a3"/>
    <w:rsid w:val="00087CE6"/>
    <w:pPr>
      <w:jc w:val="both"/>
    </w:pPr>
  </w:style>
  <w:style w:type="character" w:customStyle="1" w:styleId="3f7">
    <w:name w:val="3 ступень Знак"/>
    <w:link w:val="3f8"/>
    <w:locked/>
    <w:rsid w:val="00087CE6"/>
    <w:rPr>
      <w:rFonts w:ascii="BodoniCTT" w:hAnsi="BodoniCTT"/>
      <w:b/>
    </w:rPr>
  </w:style>
  <w:style w:type="paragraph" w:customStyle="1" w:styleId="3f8">
    <w:name w:val="3 ступень"/>
    <w:basedOn w:val="a3"/>
    <w:link w:val="3f7"/>
    <w:rsid w:val="00087CE6"/>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087CE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087CE6"/>
    <w:pPr>
      <w:spacing w:before="100" w:beforeAutospacing="1" w:after="100" w:afterAutospacing="1"/>
    </w:pPr>
  </w:style>
  <w:style w:type="paragraph" w:customStyle="1" w:styleId="p4">
    <w:name w:val="p4"/>
    <w:basedOn w:val="a3"/>
    <w:rsid w:val="00087CE6"/>
    <w:pPr>
      <w:spacing w:before="100" w:beforeAutospacing="1" w:after="100" w:afterAutospacing="1"/>
    </w:pPr>
  </w:style>
  <w:style w:type="character" w:customStyle="1" w:styleId="rvts6">
    <w:name w:val="rvts6"/>
    <w:rsid w:val="00087CE6"/>
    <w:rPr>
      <w:rFonts w:ascii="Times New Roman" w:hAnsi="Times New Roman"/>
      <w:sz w:val="28"/>
    </w:rPr>
  </w:style>
  <w:style w:type="character" w:customStyle="1" w:styleId="3917">
    <w:name w:val="3917"/>
    <w:rsid w:val="00087CE6"/>
    <w:rPr>
      <w:rFonts w:cs="Times New Roman"/>
    </w:rPr>
  </w:style>
  <w:style w:type="character" w:customStyle="1" w:styleId="epm">
    <w:name w:val="epm"/>
    <w:rsid w:val="00087CE6"/>
  </w:style>
  <w:style w:type="character" w:customStyle="1" w:styleId="affffffffff">
    <w:name w:val="Стиль Зеленый"/>
    <w:rsid w:val="00087CE6"/>
    <w:rPr>
      <w:color w:val="00B050"/>
      <w:spacing w:val="0"/>
    </w:rPr>
  </w:style>
  <w:style w:type="character" w:customStyle="1" w:styleId="s10">
    <w:name w:val="s_10"/>
    <w:rsid w:val="00087CE6"/>
    <w:rPr>
      <w:rFonts w:cs="Times New Roman"/>
    </w:rPr>
  </w:style>
  <w:style w:type="character" w:customStyle="1" w:styleId="s5">
    <w:name w:val="s5"/>
    <w:rsid w:val="00087CE6"/>
    <w:rPr>
      <w:rFonts w:cs="Times New Roman"/>
    </w:rPr>
  </w:style>
  <w:style w:type="character" w:customStyle="1" w:styleId="sz12">
    <w:name w:val="sz12"/>
    <w:rsid w:val="00087CE6"/>
    <w:rPr>
      <w:rFonts w:cs="Times New Roman"/>
    </w:rPr>
  </w:style>
  <w:style w:type="character" w:customStyle="1" w:styleId="s6">
    <w:name w:val="s6"/>
    <w:rsid w:val="00087CE6"/>
    <w:rPr>
      <w:rFonts w:cs="Times New Roman"/>
    </w:rPr>
  </w:style>
  <w:style w:type="character" w:customStyle="1" w:styleId="11d">
    <w:name w:val="Знак1 Знак Знак1"/>
    <w:locked/>
    <w:rsid w:val="00087CE6"/>
    <w:rPr>
      <w:rFonts w:ascii="Times New Roman" w:eastAsia="Times New Roman" w:hAnsi="Times New Roman"/>
      <w:sz w:val="24"/>
      <w:lang w:eastAsia="ru-RU"/>
    </w:rPr>
  </w:style>
  <w:style w:type="character" w:customStyle="1" w:styleId="4610">
    <w:name w:val="Знак Знак461"/>
    <w:locked/>
    <w:rsid w:val="00087CE6"/>
    <w:rPr>
      <w:b/>
      <w:sz w:val="27"/>
      <w:lang w:val="ru-RU" w:eastAsia="ru-RU"/>
    </w:rPr>
  </w:style>
  <w:style w:type="character" w:customStyle="1" w:styleId="481">
    <w:name w:val="Знак Знак48"/>
    <w:locked/>
    <w:rsid w:val="00087CE6"/>
    <w:rPr>
      <w:b/>
      <w:sz w:val="27"/>
      <w:lang w:val="ru-RU" w:eastAsia="ru-RU"/>
    </w:rPr>
  </w:style>
  <w:style w:type="character" w:customStyle="1" w:styleId="441">
    <w:name w:val="Знак Знак44"/>
    <w:locked/>
    <w:rsid w:val="00087CE6"/>
    <w:rPr>
      <w:sz w:val="24"/>
    </w:rPr>
  </w:style>
  <w:style w:type="character" w:customStyle="1" w:styleId="514">
    <w:name w:val="Знак Знак51"/>
    <w:locked/>
    <w:rsid w:val="00087CE6"/>
    <w:rPr>
      <w:b/>
      <w:sz w:val="27"/>
      <w:lang w:val="ru-RU" w:eastAsia="ru-RU"/>
    </w:rPr>
  </w:style>
  <w:style w:type="character" w:customStyle="1" w:styleId="431">
    <w:name w:val="Знак Знак43"/>
    <w:locked/>
    <w:rsid w:val="00087CE6"/>
    <w:rPr>
      <w:color w:val="000000"/>
      <w:sz w:val="24"/>
      <w:lang w:eastAsia="ru-RU"/>
    </w:rPr>
  </w:style>
  <w:style w:type="paragraph" w:customStyle="1" w:styleId="Style39">
    <w:name w:val="Style3"/>
    <w:basedOn w:val="a3"/>
    <w:rsid w:val="00087CE6"/>
    <w:pPr>
      <w:widowControl w:val="0"/>
      <w:autoSpaceDE w:val="0"/>
      <w:autoSpaceDN w:val="0"/>
      <w:adjustRightInd w:val="0"/>
      <w:spacing w:line="259" w:lineRule="exact"/>
      <w:ind w:firstLine="542"/>
      <w:jc w:val="both"/>
    </w:pPr>
  </w:style>
  <w:style w:type="character" w:customStyle="1" w:styleId="421">
    <w:name w:val="Знак Знак42"/>
    <w:rsid w:val="00087CE6"/>
    <w:rPr>
      <w:rFonts w:ascii="Times New Roman" w:eastAsia="Times New Roman" w:hAnsi="Times New Roman"/>
      <w:sz w:val="16"/>
    </w:rPr>
  </w:style>
  <w:style w:type="character" w:customStyle="1" w:styleId="490">
    <w:name w:val="Знак Знак49"/>
    <w:rsid w:val="00087CE6"/>
    <w:rPr>
      <w:rFonts w:ascii="Times New Roman" w:eastAsia="Times New Roman" w:hAnsi="Times New Roman"/>
      <w:b/>
      <w:caps/>
      <w:sz w:val="24"/>
      <w:lang w:eastAsia="ru-RU"/>
    </w:rPr>
  </w:style>
  <w:style w:type="character" w:customStyle="1" w:styleId="471">
    <w:name w:val="Знак Знак47"/>
    <w:rsid w:val="00087CE6"/>
    <w:rPr>
      <w:rFonts w:ascii="Times New Roman" w:eastAsia="Times New Roman" w:hAnsi="Times New Roman"/>
      <w:b/>
      <w:sz w:val="27"/>
      <w:lang w:eastAsia="ru-RU"/>
    </w:rPr>
  </w:style>
  <w:style w:type="character" w:customStyle="1" w:styleId="451">
    <w:name w:val="Знак Знак45"/>
    <w:rsid w:val="00087CE6"/>
    <w:rPr>
      <w:rFonts w:ascii="Times New Roman" w:eastAsia="Times New Roman" w:hAnsi="Times New Roman"/>
      <w:b/>
      <w:i/>
      <w:sz w:val="26"/>
      <w:lang w:eastAsia="ru-RU"/>
    </w:rPr>
  </w:style>
  <w:style w:type="character" w:customStyle="1" w:styleId="1fffff1">
    <w:name w:val="Заголовок №1_"/>
    <w:link w:val="1fffff2"/>
    <w:locked/>
    <w:rsid w:val="00087CE6"/>
    <w:rPr>
      <w:sz w:val="23"/>
      <w:shd w:val="clear" w:color="auto" w:fill="FFFFFF"/>
    </w:rPr>
  </w:style>
  <w:style w:type="paragraph" w:customStyle="1" w:styleId="1fffff2">
    <w:name w:val="Заголовок №1"/>
    <w:basedOn w:val="a3"/>
    <w:link w:val="1fffff1"/>
    <w:rsid w:val="00087CE6"/>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087CE6"/>
    <w:rPr>
      <w:rFonts w:ascii="Times New Roman" w:hAnsi="Times New Roman"/>
      <w:spacing w:val="0"/>
      <w:sz w:val="20"/>
    </w:rPr>
  </w:style>
  <w:style w:type="character" w:customStyle="1" w:styleId="c7">
    <w:name w:val="c7"/>
    <w:rsid w:val="00087CE6"/>
    <w:rPr>
      <w:rFonts w:cs="Times New Roman"/>
    </w:rPr>
  </w:style>
  <w:style w:type="character" w:customStyle="1" w:styleId="affffffffff0">
    <w:name w:val="полужирный"/>
    <w:rsid w:val="00087CE6"/>
    <w:rPr>
      <w:rFonts w:ascii="Times New Roman" w:hAnsi="Times New Roman"/>
      <w:b/>
      <w:color w:val="auto"/>
      <w:sz w:val="24"/>
    </w:rPr>
  </w:style>
  <w:style w:type="paragraph" w:customStyle="1" w:styleId="ipara">
    <w:name w:val="ipara"/>
    <w:basedOn w:val="a3"/>
    <w:rsid w:val="00087CE6"/>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087CE6"/>
    <w:rPr>
      <w:rFonts w:ascii="Times New Roman" w:hAnsi="Times New Roman"/>
      <w:b/>
      <w:i/>
      <w:sz w:val="24"/>
    </w:rPr>
  </w:style>
  <w:style w:type="character" w:customStyle="1" w:styleId="743">
    <w:name w:val="Основной текст (7)43"/>
    <w:rsid w:val="00087CE6"/>
    <w:rPr>
      <w:rFonts w:ascii="Times New Roman" w:hAnsi="Times New Roman"/>
      <w:spacing w:val="0"/>
      <w:sz w:val="20"/>
    </w:rPr>
  </w:style>
  <w:style w:type="paragraph" w:customStyle="1" w:styleId="affffffffff1">
    <w:name w:val="Разработчик"/>
    <w:basedOn w:val="a3"/>
    <w:rsid w:val="00087CE6"/>
    <w:pPr>
      <w:jc w:val="both"/>
    </w:pPr>
    <w:rPr>
      <w:b/>
      <w:sz w:val="20"/>
    </w:rPr>
  </w:style>
  <w:style w:type="character" w:customStyle="1" w:styleId="533">
    <w:name w:val="Знак5 Знак Знак3"/>
    <w:locked/>
    <w:rsid w:val="00087CE6"/>
    <w:rPr>
      <w:sz w:val="16"/>
    </w:rPr>
  </w:style>
  <w:style w:type="character" w:customStyle="1" w:styleId="500">
    <w:name w:val="Знак Знак50"/>
    <w:locked/>
    <w:rsid w:val="00087CE6"/>
    <w:rPr>
      <w:b/>
      <w:sz w:val="28"/>
      <w:lang w:val="ru-RU" w:eastAsia="ru-RU"/>
    </w:rPr>
  </w:style>
  <w:style w:type="character" w:customStyle="1" w:styleId="521">
    <w:name w:val="Знак Знак52"/>
    <w:rsid w:val="00087CE6"/>
    <w:rPr>
      <w:rFonts w:ascii="Arial" w:eastAsia="Times New Roman" w:hAnsi="Arial"/>
      <w:b/>
      <w:i/>
      <w:sz w:val="28"/>
    </w:rPr>
  </w:style>
  <w:style w:type="paragraph" w:customStyle="1" w:styleId="p7">
    <w:name w:val="p7"/>
    <w:basedOn w:val="a3"/>
    <w:rsid w:val="00087CE6"/>
    <w:pPr>
      <w:spacing w:before="100" w:beforeAutospacing="1" w:after="100" w:afterAutospacing="1"/>
    </w:pPr>
  </w:style>
  <w:style w:type="paragraph" w:customStyle="1" w:styleId="p9">
    <w:name w:val="p9"/>
    <w:basedOn w:val="a3"/>
    <w:rsid w:val="00087CE6"/>
    <w:pPr>
      <w:spacing w:before="100" w:beforeAutospacing="1" w:after="100" w:afterAutospacing="1"/>
    </w:pPr>
  </w:style>
  <w:style w:type="paragraph" w:customStyle="1" w:styleId="p6">
    <w:name w:val="p6"/>
    <w:basedOn w:val="a3"/>
    <w:rsid w:val="00087CE6"/>
    <w:pPr>
      <w:spacing w:before="100" w:beforeAutospacing="1" w:after="100" w:afterAutospacing="1"/>
    </w:pPr>
  </w:style>
  <w:style w:type="paragraph" w:customStyle="1" w:styleId="p8">
    <w:name w:val="p8"/>
    <w:basedOn w:val="a3"/>
    <w:rsid w:val="00087CE6"/>
    <w:pPr>
      <w:spacing w:before="100" w:beforeAutospacing="1" w:after="100" w:afterAutospacing="1"/>
    </w:pPr>
  </w:style>
  <w:style w:type="paragraph" w:customStyle="1" w:styleId="11e">
    <w:name w:val="Цитата11"/>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087CE6"/>
    <w:rPr>
      <w:sz w:val="28"/>
      <w:szCs w:val="20"/>
    </w:rPr>
  </w:style>
  <w:style w:type="paragraph" w:customStyle="1" w:styleId="1fffff3">
    <w:name w:val="Верхний колонтитул1"/>
    <w:basedOn w:val="a3"/>
    <w:rsid w:val="00087CE6"/>
    <w:pPr>
      <w:tabs>
        <w:tab w:val="center" w:pos="4153"/>
        <w:tab w:val="right" w:pos="8306"/>
      </w:tabs>
    </w:pPr>
    <w:rPr>
      <w:rFonts w:ascii="Arial" w:hAnsi="Arial"/>
      <w:szCs w:val="20"/>
    </w:rPr>
  </w:style>
  <w:style w:type="paragraph" w:customStyle="1" w:styleId="31c">
    <w:name w:val="Заголовок 31"/>
    <w:basedOn w:val="1ff"/>
    <w:next w:val="1ff"/>
    <w:rsid w:val="00087CE6"/>
    <w:pPr>
      <w:keepNext/>
      <w:widowControl/>
      <w:tabs>
        <w:tab w:val="left" w:pos="643"/>
      </w:tabs>
      <w:spacing w:before="0" w:after="0"/>
      <w:outlineLvl w:val="2"/>
    </w:pPr>
  </w:style>
  <w:style w:type="paragraph" w:customStyle="1" w:styleId="3111">
    <w:name w:val="Основной текст 311"/>
    <w:basedOn w:val="a3"/>
    <w:rsid w:val="00087CE6"/>
    <w:pPr>
      <w:spacing w:after="120"/>
    </w:pPr>
    <w:rPr>
      <w:sz w:val="16"/>
      <w:szCs w:val="16"/>
      <w:lang w:eastAsia="zh-CN"/>
    </w:rPr>
  </w:style>
  <w:style w:type="character" w:customStyle="1" w:styleId="QuoteChar2">
    <w:name w:val="Quote Char2"/>
    <w:link w:val="Quote1"/>
    <w:locked/>
    <w:rsid w:val="00087CE6"/>
    <w:rPr>
      <w:rFonts w:ascii="Calibri" w:hAnsi="Calibri"/>
      <w:i/>
      <w:color w:val="000000"/>
      <w:sz w:val="24"/>
    </w:rPr>
  </w:style>
  <w:style w:type="paragraph" w:customStyle="1" w:styleId="Quote1">
    <w:name w:val="Quote1"/>
    <w:basedOn w:val="a3"/>
    <w:next w:val="a3"/>
    <w:link w:val="QuoteChar2"/>
    <w:rsid w:val="00087CE6"/>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087CE6"/>
    <w:rPr>
      <w:rFonts w:ascii="Calibri" w:hAnsi="Calibri"/>
      <w:b/>
      <w:i/>
      <w:color w:val="4F81BD"/>
      <w:sz w:val="24"/>
    </w:rPr>
  </w:style>
  <w:style w:type="paragraph" w:customStyle="1" w:styleId="IntenseQuote1">
    <w:name w:val="Intense Quote1"/>
    <w:basedOn w:val="a3"/>
    <w:next w:val="a3"/>
    <w:link w:val="IntenseQuoteChar2"/>
    <w:rsid w:val="00087CE6"/>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087CE6"/>
    <w:pPr>
      <w:spacing w:before="100" w:beforeAutospacing="1" w:after="100" w:afterAutospacing="1"/>
    </w:pPr>
  </w:style>
  <w:style w:type="character" w:customStyle="1" w:styleId="ipa">
    <w:name w:val="ipa"/>
    <w:rsid w:val="00087CE6"/>
  </w:style>
  <w:style w:type="character" w:customStyle="1" w:styleId="fliesstext">
    <w:name w:val="fliesstext"/>
    <w:rsid w:val="00087CE6"/>
  </w:style>
  <w:style w:type="character" w:customStyle="1" w:styleId="skypec2ctextspan">
    <w:name w:val="skype_c2c_text_span"/>
    <w:rsid w:val="00087CE6"/>
  </w:style>
  <w:style w:type="paragraph" w:customStyle="1" w:styleId="style140">
    <w:name w:val="style14"/>
    <w:basedOn w:val="a3"/>
    <w:rsid w:val="00087CE6"/>
    <w:pPr>
      <w:spacing w:before="100" w:beforeAutospacing="1" w:after="100" w:afterAutospacing="1"/>
    </w:pPr>
  </w:style>
  <w:style w:type="character" w:customStyle="1" w:styleId="w">
    <w:name w:val="w"/>
    <w:rsid w:val="00087CE6"/>
    <w:rPr>
      <w:rFonts w:cs="Times New Roman"/>
    </w:rPr>
  </w:style>
  <w:style w:type="character" w:customStyle="1" w:styleId="selectionindex">
    <w:name w:val="selection_index"/>
    <w:rsid w:val="00087CE6"/>
    <w:rPr>
      <w:rFonts w:cs="Times New Roman"/>
    </w:rPr>
  </w:style>
  <w:style w:type="character" w:customStyle="1" w:styleId="citecrochet">
    <w:name w:val="cite_crochet"/>
    <w:rsid w:val="00087CE6"/>
    <w:rPr>
      <w:rFonts w:cs="Times New Roman"/>
    </w:rPr>
  </w:style>
  <w:style w:type="character" w:customStyle="1" w:styleId="hoverable">
    <w:name w:val="hoverable"/>
    <w:rsid w:val="00087CE6"/>
    <w:rPr>
      <w:rFonts w:cs="Times New Roman"/>
    </w:rPr>
  </w:style>
  <w:style w:type="character" w:customStyle="1" w:styleId="3f9">
    <w:name w:val="Основной текст Знак3"/>
    <w:locked/>
    <w:rsid w:val="00087CE6"/>
    <w:rPr>
      <w:sz w:val="24"/>
    </w:rPr>
  </w:style>
  <w:style w:type="character" w:customStyle="1" w:styleId="s15122">
    <w:name w:val="s15122"/>
    <w:rsid w:val="00087CE6"/>
    <w:rPr>
      <w:rFonts w:cs="Times New Roman"/>
    </w:rPr>
  </w:style>
  <w:style w:type="character" w:customStyle="1" w:styleId="shorttext">
    <w:name w:val="short_text"/>
    <w:rsid w:val="00087CE6"/>
    <w:rPr>
      <w:rFonts w:cs="Times New Roman"/>
    </w:rPr>
  </w:style>
  <w:style w:type="character" w:customStyle="1" w:styleId="CommentTextChar1">
    <w:name w:val="Comment Text Char1"/>
    <w:semiHidden/>
    <w:rsid w:val="00087CE6"/>
    <w:rPr>
      <w:rFonts w:ascii="Times New Roman" w:hAnsi="Times New Roman"/>
    </w:rPr>
  </w:style>
  <w:style w:type="character" w:customStyle="1" w:styleId="125">
    <w:name w:val="Знак1 Знак Знак2"/>
    <w:aliases w:val="Основной текст Знак Знак4"/>
    <w:locked/>
    <w:rsid w:val="00087CE6"/>
    <w:rPr>
      <w:sz w:val="24"/>
    </w:rPr>
  </w:style>
  <w:style w:type="character" w:customStyle="1" w:styleId="540">
    <w:name w:val="Знак Знак54"/>
    <w:rsid w:val="00087CE6"/>
    <w:rPr>
      <w:rFonts w:ascii="Arial" w:hAnsi="Arial"/>
      <w:b/>
      <w:sz w:val="26"/>
    </w:rPr>
  </w:style>
  <w:style w:type="character" w:customStyle="1" w:styleId="Heading12">
    <w:name w:val="Heading 12 Знак Знак"/>
    <w:rsid w:val="00087CE6"/>
    <w:rPr>
      <w:rFonts w:ascii="Courier New" w:hAnsi="Courier New"/>
    </w:rPr>
  </w:style>
  <w:style w:type="character" w:customStyle="1" w:styleId="600">
    <w:name w:val="Знак Знак60"/>
    <w:rsid w:val="00087CE6"/>
    <w:rPr>
      <w:b/>
      <w:sz w:val="28"/>
    </w:rPr>
  </w:style>
  <w:style w:type="character" w:customStyle="1" w:styleId="59">
    <w:name w:val="Знак Знак59"/>
    <w:rsid w:val="00087CE6"/>
    <w:rPr>
      <w:b/>
      <w:i/>
      <w:sz w:val="26"/>
    </w:rPr>
  </w:style>
  <w:style w:type="character" w:customStyle="1" w:styleId="580">
    <w:name w:val="Знак Знак58"/>
    <w:rsid w:val="00087CE6"/>
    <w:rPr>
      <w:b/>
      <w:sz w:val="22"/>
      <w:lang w:val="ru-RU" w:eastAsia="ru-RU"/>
    </w:rPr>
  </w:style>
  <w:style w:type="character" w:customStyle="1" w:styleId="570">
    <w:name w:val="Знак Знак57"/>
    <w:rsid w:val="00087CE6"/>
    <w:rPr>
      <w:sz w:val="24"/>
      <w:lang w:val="ru-RU" w:eastAsia="ru-RU"/>
    </w:rPr>
  </w:style>
  <w:style w:type="character" w:customStyle="1" w:styleId="560">
    <w:name w:val="Знак Знак56"/>
    <w:rsid w:val="00087CE6"/>
    <w:rPr>
      <w:rFonts w:ascii="Calibri" w:hAnsi="Calibri"/>
      <w:i/>
      <w:sz w:val="24"/>
      <w:lang w:eastAsia="en-US"/>
    </w:rPr>
  </w:style>
  <w:style w:type="character" w:customStyle="1" w:styleId="550">
    <w:name w:val="Знак Знак55"/>
    <w:rsid w:val="00087CE6"/>
    <w:rPr>
      <w:rFonts w:ascii="Arial" w:hAnsi="Arial"/>
      <w:sz w:val="22"/>
      <w:lang w:val="ru-RU" w:eastAsia="ru-RU"/>
    </w:rPr>
  </w:style>
  <w:style w:type="character" w:customStyle="1" w:styleId="6110">
    <w:name w:val="Знак Знак611"/>
    <w:locked/>
    <w:rsid w:val="00087CE6"/>
    <w:rPr>
      <w:sz w:val="24"/>
    </w:rPr>
  </w:style>
  <w:style w:type="character" w:customStyle="1" w:styleId="1fffff4">
    <w:name w:val="Основной текст Знак Знак Знак1"/>
    <w:rsid w:val="00087CE6"/>
    <w:rPr>
      <w:sz w:val="24"/>
    </w:rPr>
  </w:style>
  <w:style w:type="paragraph" w:customStyle="1" w:styleId="0">
    <w:name w:val="Стиль По левому краю Первая строка:  0 см"/>
    <w:basedOn w:val="a3"/>
    <w:rsid w:val="00087CE6"/>
    <w:pPr>
      <w:contextualSpacing/>
    </w:pPr>
    <w:rPr>
      <w:sz w:val="28"/>
      <w:szCs w:val="20"/>
      <w:lang w:eastAsia="en-US"/>
    </w:rPr>
  </w:style>
  <w:style w:type="character" w:customStyle="1" w:styleId="4310">
    <w:name w:val="Знак Знак431"/>
    <w:locked/>
    <w:rsid w:val="00087CE6"/>
    <w:rPr>
      <w:sz w:val="24"/>
    </w:rPr>
  </w:style>
  <w:style w:type="character" w:customStyle="1" w:styleId="501">
    <w:name w:val="Знак Знак501"/>
    <w:locked/>
    <w:rsid w:val="00087CE6"/>
    <w:rPr>
      <w:b/>
      <w:sz w:val="28"/>
      <w:lang w:val="ru-RU" w:eastAsia="ru-RU"/>
    </w:rPr>
  </w:style>
  <w:style w:type="character" w:customStyle="1" w:styleId="5110">
    <w:name w:val="Знак Знак511"/>
    <w:locked/>
    <w:rsid w:val="00087CE6"/>
    <w:rPr>
      <w:b/>
      <w:sz w:val="27"/>
      <w:lang w:val="ru-RU" w:eastAsia="ru-RU"/>
    </w:rPr>
  </w:style>
  <w:style w:type="character" w:customStyle="1" w:styleId="4210">
    <w:name w:val="Знак Знак421"/>
    <w:locked/>
    <w:rsid w:val="00087CE6"/>
    <w:rPr>
      <w:color w:val="000000"/>
      <w:sz w:val="24"/>
      <w:lang w:val="ru-RU" w:eastAsia="ru-RU"/>
    </w:rPr>
  </w:style>
  <w:style w:type="character" w:customStyle="1" w:styleId="4410">
    <w:name w:val="Знак Знак441"/>
    <w:rsid w:val="00087CE6"/>
    <w:rPr>
      <w:sz w:val="24"/>
      <w:lang w:val="ru-RU" w:eastAsia="ru-RU"/>
    </w:rPr>
  </w:style>
  <w:style w:type="character" w:customStyle="1" w:styleId="5210">
    <w:name w:val="Знак Знак521"/>
    <w:rsid w:val="00087CE6"/>
    <w:rPr>
      <w:rFonts w:ascii="Arial" w:eastAsia="Times New Roman" w:hAnsi="Arial"/>
      <w:b/>
      <w:i/>
      <w:sz w:val="28"/>
    </w:rPr>
  </w:style>
  <w:style w:type="character" w:customStyle="1" w:styleId="maintxt">
    <w:name w:val="maintxt"/>
    <w:rsid w:val="00087CE6"/>
  </w:style>
  <w:style w:type="character" w:customStyle="1" w:styleId="FontStyle135">
    <w:name w:val="Font Style135"/>
    <w:rsid w:val="00087CE6"/>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087CE6"/>
    <w:rPr>
      <w:sz w:val="24"/>
      <w:lang w:val="ru-RU" w:eastAsia="ru-RU"/>
    </w:rPr>
  </w:style>
  <w:style w:type="character" w:customStyle="1" w:styleId="a30">
    <w:name w:val="a3"/>
    <w:rsid w:val="00087CE6"/>
  </w:style>
  <w:style w:type="character" w:customStyle="1" w:styleId="formula">
    <w:name w:val="formula"/>
    <w:rsid w:val="00087CE6"/>
  </w:style>
  <w:style w:type="character" w:customStyle="1" w:styleId="style170">
    <w:name w:val="style17"/>
    <w:rsid w:val="00087CE6"/>
  </w:style>
  <w:style w:type="character" w:customStyle="1" w:styleId="style230">
    <w:name w:val="style23"/>
    <w:rsid w:val="00087CE6"/>
  </w:style>
  <w:style w:type="character" w:customStyle="1" w:styleId="Heading7Char">
    <w:name w:val="Heading 7 Char"/>
    <w:locked/>
    <w:rsid w:val="00087CE6"/>
    <w:rPr>
      <w:rFonts w:ascii="Times New Roman" w:hAnsi="Times New Roman"/>
      <w:sz w:val="24"/>
      <w:lang w:eastAsia="ru-RU"/>
    </w:rPr>
  </w:style>
  <w:style w:type="character" w:customStyle="1" w:styleId="Heading9Char">
    <w:name w:val="Heading 9 Char"/>
    <w:locked/>
    <w:rsid w:val="00087CE6"/>
    <w:rPr>
      <w:rFonts w:ascii="Arial" w:hAnsi="Arial"/>
      <w:lang w:eastAsia="ru-RU"/>
    </w:rPr>
  </w:style>
  <w:style w:type="character" w:customStyle="1" w:styleId="HeaderChar">
    <w:name w:val="Header Char"/>
    <w:locked/>
    <w:rsid w:val="00087CE6"/>
    <w:rPr>
      <w:sz w:val="24"/>
      <w:lang w:eastAsia="ru-RU"/>
    </w:rPr>
  </w:style>
  <w:style w:type="character" w:customStyle="1" w:styleId="SubtitleChar">
    <w:name w:val="Subtitle Char"/>
    <w:locked/>
    <w:rsid w:val="00087CE6"/>
    <w:rPr>
      <w:rFonts w:ascii="Cambria" w:hAnsi="Cambria"/>
      <w:sz w:val="24"/>
    </w:rPr>
  </w:style>
  <w:style w:type="character" w:customStyle="1" w:styleId="TitleChar1">
    <w:name w:val="Title Char1"/>
    <w:locked/>
    <w:rsid w:val="00087CE6"/>
    <w:rPr>
      <w:rFonts w:ascii="Cambria" w:hAnsi="Cambria"/>
      <w:b/>
      <w:kern w:val="28"/>
      <w:sz w:val="32"/>
    </w:rPr>
  </w:style>
  <w:style w:type="character" w:customStyle="1" w:styleId="CommentSubjectChar">
    <w:name w:val="Comment Subject Char"/>
    <w:semiHidden/>
    <w:locked/>
    <w:rsid w:val="00087CE6"/>
    <w:rPr>
      <w:b/>
      <w:lang w:eastAsia="ru-RU"/>
    </w:rPr>
  </w:style>
  <w:style w:type="character" w:customStyle="1" w:styleId="FontStyle29">
    <w:name w:val="Font Style29"/>
    <w:rsid w:val="00087CE6"/>
    <w:rPr>
      <w:rFonts w:ascii="Times New Roman" w:hAnsi="Times New Roman"/>
      <w:sz w:val="26"/>
    </w:rPr>
  </w:style>
  <w:style w:type="character" w:customStyle="1" w:styleId="small1">
    <w:name w:val="small1"/>
    <w:rsid w:val="00087CE6"/>
  </w:style>
  <w:style w:type="character" w:customStyle="1" w:styleId="answer-source">
    <w:name w:val="answer-source"/>
    <w:rsid w:val="00087CE6"/>
  </w:style>
  <w:style w:type="character" w:customStyle="1" w:styleId="reftag">
    <w:name w:val="reftag"/>
    <w:rsid w:val="00087CE6"/>
  </w:style>
  <w:style w:type="character" w:customStyle="1" w:styleId="tgc">
    <w:name w:val="_tgc"/>
    <w:rsid w:val="00087CE6"/>
  </w:style>
  <w:style w:type="character" w:customStyle="1" w:styleId="FootnoteTextChar1">
    <w:name w:val="Footnote Text Char1"/>
    <w:aliases w:val="Текст сноски Знак Знак Char1,Знак3 Знак Знак Char1"/>
    <w:semiHidden/>
    <w:rsid w:val="00087CE6"/>
    <w:rPr>
      <w:rFonts w:ascii="Times New Roman" w:hAnsi="Times New Roman"/>
    </w:rPr>
  </w:style>
  <w:style w:type="character" w:customStyle="1" w:styleId="CommentTextChar">
    <w:name w:val="Comment Text Char"/>
    <w:semiHidden/>
    <w:locked/>
    <w:rsid w:val="00087CE6"/>
    <w:rPr>
      <w:rFonts w:ascii="Times New Roman" w:hAnsi="Times New Roman"/>
      <w:sz w:val="20"/>
      <w:lang w:eastAsia="ru-RU"/>
    </w:rPr>
  </w:style>
  <w:style w:type="character" w:customStyle="1" w:styleId="FooterChar1">
    <w:name w:val="Footer Char1"/>
    <w:semiHidden/>
    <w:locked/>
    <w:rsid w:val="00087CE6"/>
    <w:rPr>
      <w:sz w:val="24"/>
    </w:rPr>
  </w:style>
  <w:style w:type="character" w:customStyle="1" w:styleId="EndnoteTextChar">
    <w:name w:val="Endnote Text Char"/>
    <w:semiHidden/>
    <w:locked/>
    <w:rsid w:val="00087CE6"/>
    <w:rPr>
      <w:color w:val="000000"/>
      <w:sz w:val="24"/>
    </w:rPr>
  </w:style>
  <w:style w:type="character" w:customStyle="1" w:styleId="MacroTextChar">
    <w:name w:val="Macro Text Char"/>
    <w:semiHidden/>
    <w:locked/>
    <w:rsid w:val="00087CE6"/>
    <w:rPr>
      <w:rFonts w:ascii="Courier New" w:hAnsi="Courier New"/>
      <w:sz w:val="22"/>
      <w:lang w:val="en-US" w:eastAsia="en-US"/>
    </w:rPr>
  </w:style>
  <w:style w:type="character" w:customStyle="1" w:styleId="BodyTextFirstIndentChar">
    <w:name w:val="Body Text First Indent Char"/>
    <w:semiHidden/>
    <w:locked/>
    <w:rsid w:val="00087CE6"/>
    <w:rPr>
      <w:rFonts w:ascii="PragmaticaCTT" w:hAnsi="PragmaticaCTT"/>
      <w:sz w:val="24"/>
      <w:lang w:eastAsia="ru-RU"/>
    </w:rPr>
  </w:style>
  <w:style w:type="character" w:customStyle="1" w:styleId="BodyTextFirstIndent2Char">
    <w:name w:val="Body Text First Indent 2 Char"/>
    <w:semiHidden/>
    <w:locked/>
    <w:rsid w:val="00087CE6"/>
    <w:rPr>
      <w:rFonts w:ascii="PragmaticaCTT" w:hAnsi="PragmaticaCTT"/>
      <w:sz w:val="24"/>
      <w:lang w:eastAsia="ru-RU"/>
    </w:rPr>
  </w:style>
  <w:style w:type="character" w:customStyle="1" w:styleId="BodyText3Char1">
    <w:name w:val="Body Text 3 Char1"/>
    <w:aliases w:val="Знак5 Char1"/>
    <w:semiHidden/>
    <w:rsid w:val="00087CE6"/>
    <w:rPr>
      <w:rFonts w:ascii="Times New Roman" w:hAnsi="Times New Roman"/>
      <w:sz w:val="16"/>
    </w:rPr>
  </w:style>
  <w:style w:type="character" w:customStyle="1" w:styleId="BodyTextIndent2Char1">
    <w:name w:val="Body Text Indent 2 Char1"/>
    <w:semiHidden/>
    <w:locked/>
    <w:rsid w:val="00087CE6"/>
    <w:rPr>
      <w:sz w:val="24"/>
    </w:rPr>
  </w:style>
  <w:style w:type="character" w:customStyle="1" w:styleId="BodyTextIndent3Char1">
    <w:name w:val="Body Text Indent 3 Char1"/>
    <w:semiHidden/>
    <w:locked/>
    <w:rsid w:val="00087CE6"/>
    <w:rPr>
      <w:sz w:val="16"/>
    </w:rPr>
  </w:style>
  <w:style w:type="paragraph" w:customStyle="1" w:styleId="Heading91">
    <w:name w:val="Heading 9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087CE6"/>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087CE6"/>
    <w:rPr>
      <w:rFonts w:ascii="Times New Roman" w:hAnsi="Times New Roman"/>
      <w:sz w:val="24"/>
    </w:rPr>
  </w:style>
  <w:style w:type="paragraph" w:customStyle="1" w:styleId="2112">
    <w:name w:val="Заголовок 211"/>
    <w:basedOn w:val="a3"/>
    <w:next w:val="a3"/>
    <w:rsid w:val="00087CE6"/>
    <w:pPr>
      <w:keepNext/>
      <w:widowControl w:val="0"/>
      <w:jc w:val="center"/>
    </w:pPr>
    <w:rPr>
      <w:b/>
      <w:sz w:val="26"/>
      <w:szCs w:val="20"/>
    </w:rPr>
  </w:style>
  <w:style w:type="paragraph" w:customStyle="1" w:styleId="21f0">
    <w:name w:val="Текст21"/>
    <w:basedOn w:val="11a"/>
    <w:rsid w:val="00087CE6"/>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087CE6"/>
    <w:pPr>
      <w:keepNext/>
      <w:widowControl/>
      <w:spacing w:line="240" w:lineRule="auto"/>
      <w:ind w:firstLine="0"/>
      <w:jc w:val="left"/>
    </w:pPr>
    <w:rPr>
      <w:sz w:val="24"/>
    </w:rPr>
  </w:style>
  <w:style w:type="paragraph" w:customStyle="1" w:styleId="1fffff5">
    <w:name w:val="Без интервала1"/>
    <w:link w:val="NoSpacingChar1"/>
    <w:rsid w:val="00087CE6"/>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087CE6"/>
    <w:rPr>
      <w:rFonts w:ascii="Times New Roman" w:eastAsia="Times New Roman" w:hAnsi="Times New Roman" w:cs="Times New Roman"/>
      <w:sz w:val="24"/>
      <w:szCs w:val="24"/>
      <w:lang w:eastAsia="ru-RU"/>
    </w:rPr>
  </w:style>
  <w:style w:type="character" w:customStyle="1" w:styleId="DocumentMapChar1">
    <w:name w:val="Document Map Char1"/>
    <w:semiHidden/>
    <w:rsid w:val="00087CE6"/>
    <w:rPr>
      <w:rFonts w:ascii="Times New Roman" w:hAnsi="Times New Roman"/>
      <w:sz w:val="2"/>
    </w:rPr>
  </w:style>
  <w:style w:type="character" w:customStyle="1" w:styleId="CommentSubjectChar1">
    <w:name w:val="Comment Subject Char1"/>
    <w:semiHidden/>
    <w:rsid w:val="00087CE6"/>
    <w:rPr>
      <w:rFonts w:ascii="Times New Roman" w:hAnsi="Times New Roman"/>
      <w:b/>
      <w:caps/>
      <w:sz w:val="20"/>
      <w:lang w:eastAsia="ru-RU"/>
    </w:rPr>
  </w:style>
  <w:style w:type="character" w:customStyle="1" w:styleId="11f">
    <w:name w:val="Знак11"/>
    <w:rsid w:val="00087CE6"/>
    <w:rPr>
      <w:rFonts w:ascii="Arial" w:hAnsi="Arial"/>
      <w:b/>
      <w:kern w:val="32"/>
      <w:sz w:val="32"/>
      <w:lang w:val="ru-RU" w:eastAsia="ru-RU"/>
    </w:rPr>
  </w:style>
  <w:style w:type="character" w:customStyle="1" w:styleId="SubtitleChar1">
    <w:name w:val="Subtitle Char1"/>
    <w:rsid w:val="00087CE6"/>
    <w:rPr>
      <w:rFonts w:ascii="Cambria" w:eastAsia="Times New Roman" w:hAnsi="Cambria"/>
      <w:sz w:val="24"/>
    </w:rPr>
  </w:style>
  <w:style w:type="character" w:customStyle="1" w:styleId="BodyTextFirstIndentChar1">
    <w:name w:val="Body Text First Indent Char1"/>
    <w:semiHidden/>
    <w:rsid w:val="00087CE6"/>
    <w:rPr>
      <w:rFonts w:ascii="Times New Roman" w:hAnsi="Times New Roman"/>
      <w:sz w:val="24"/>
      <w:lang w:eastAsia="ru-RU"/>
    </w:rPr>
  </w:style>
  <w:style w:type="character" w:customStyle="1" w:styleId="BodyTextFirstIndent2Char1">
    <w:name w:val="Body Text First Indent 2 Char1"/>
    <w:semiHidden/>
    <w:rsid w:val="00087CE6"/>
    <w:rPr>
      <w:rFonts w:ascii="Times New Roman" w:hAnsi="Times New Roman"/>
      <w:sz w:val="24"/>
      <w:lang w:eastAsia="ru-RU"/>
    </w:rPr>
  </w:style>
  <w:style w:type="character" w:customStyle="1" w:styleId="EndnoteTextChar1">
    <w:name w:val="Endnote Text Char1"/>
    <w:semiHidden/>
    <w:rsid w:val="00087CE6"/>
    <w:rPr>
      <w:rFonts w:ascii="Times New Roman" w:hAnsi="Times New Roman"/>
    </w:rPr>
  </w:style>
  <w:style w:type="character" w:customStyle="1" w:styleId="IntenseQuoteChar1">
    <w:name w:val="Intense Quote Char1"/>
    <w:rsid w:val="00087CE6"/>
    <w:rPr>
      <w:rFonts w:ascii="Times New Roman" w:hAnsi="Times New Roman"/>
      <w:b/>
      <w:i/>
      <w:color w:val="4F81BD"/>
      <w:sz w:val="24"/>
    </w:rPr>
  </w:style>
  <w:style w:type="character" w:customStyle="1" w:styleId="1fffff6">
    <w:name w:val="Выделенная цитата Знак1"/>
    <w:rsid w:val="00087CE6"/>
    <w:rPr>
      <w:b/>
      <w:i/>
      <w:color w:val="4F81BD"/>
      <w:sz w:val="24"/>
    </w:rPr>
  </w:style>
  <w:style w:type="paragraph" w:customStyle="1" w:styleId="ledge1">
    <w:name w:val="ledge1"/>
    <w:basedOn w:val="a3"/>
    <w:rsid w:val="00087CE6"/>
    <w:pPr>
      <w:spacing w:before="100" w:beforeAutospacing="1" w:after="100" w:afterAutospacing="1" w:line="360" w:lineRule="atLeast"/>
      <w:jc w:val="both"/>
    </w:pPr>
  </w:style>
  <w:style w:type="character" w:customStyle="1" w:styleId="rubric2">
    <w:name w:val="rubric2"/>
    <w:rsid w:val="00087CE6"/>
    <w:rPr>
      <w:shd w:val="clear" w:color="auto" w:fill="FFFFFF"/>
    </w:rPr>
  </w:style>
  <w:style w:type="paragraph" w:customStyle="1" w:styleId="WW-Normal">
    <w:name w:val="WW-Normal"/>
    <w:rsid w:val="00087CE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087CE6"/>
    <w:rPr>
      <w:color w:val="000000"/>
      <w:sz w:val="20"/>
    </w:rPr>
  </w:style>
  <w:style w:type="character" w:customStyle="1" w:styleId="A31">
    <w:name w:val="A3"/>
    <w:rsid w:val="00087CE6"/>
    <w:rPr>
      <w:b/>
      <w:color w:val="000000"/>
      <w:sz w:val="30"/>
    </w:rPr>
  </w:style>
  <w:style w:type="character" w:customStyle="1" w:styleId="713">
    <w:name w:val="Знак Знак71"/>
    <w:rsid w:val="00087CE6"/>
    <w:rPr>
      <w:sz w:val="16"/>
      <w:lang w:val="ru-RU" w:eastAsia="ru-RU"/>
    </w:rPr>
  </w:style>
  <w:style w:type="character" w:customStyle="1" w:styleId="161">
    <w:name w:val="Знак Знак161"/>
    <w:rsid w:val="00087CE6"/>
    <w:rPr>
      <w:rFonts w:ascii="Cambria" w:hAnsi="Cambria"/>
      <w:b/>
      <w:kern w:val="32"/>
      <w:sz w:val="32"/>
    </w:rPr>
  </w:style>
  <w:style w:type="paragraph" w:customStyle="1" w:styleId="228">
    <w:name w:val="Основной текст 22"/>
    <w:basedOn w:val="a3"/>
    <w:rsid w:val="00087CE6"/>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087CE6"/>
    <w:pPr>
      <w:spacing w:after="200" w:line="276" w:lineRule="auto"/>
      <w:ind w:left="720"/>
    </w:pPr>
    <w:rPr>
      <w:rFonts w:ascii="Calibri" w:hAnsi="Calibri"/>
      <w:sz w:val="22"/>
      <w:szCs w:val="22"/>
      <w:lang w:eastAsia="en-US"/>
    </w:rPr>
  </w:style>
  <w:style w:type="character" w:customStyle="1" w:styleId="241">
    <w:name w:val="Знак Знак241"/>
    <w:rsid w:val="00087CE6"/>
    <w:rPr>
      <w:rFonts w:ascii="Times New Roman" w:hAnsi="Times New Roman"/>
      <w:b/>
      <w:i/>
      <w:sz w:val="26"/>
    </w:rPr>
  </w:style>
  <w:style w:type="character" w:customStyle="1" w:styleId="1fffff7">
    <w:name w:val="Замещающий текст1"/>
    <w:rsid w:val="00087CE6"/>
    <w:rPr>
      <w:color w:val="808080"/>
    </w:rPr>
  </w:style>
  <w:style w:type="paragraph" w:customStyle="1" w:styleId="11f0">
    <w:name w:val="Основной текст11"/>
    <w:basedOn w:val="a3"/>
    <w:semiHidden/>
    <w:rsid w:val="00087CE6"/>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087CE6"/>
    <w:pPr>
      <w:spacing w:after="160" w:line="240" w:lineRule="exact"/>
    </w:pPr>
    <w:rPr>
      <w:rFonts w:ascii="Verdana" w:hAnsi="Verdana"/>
      <w:lang w:val="en-US" w:eastAsia="en-US"/>
    </w:rPr>
  </w:style>
  <w:style w:type="character" w:customStyle="1" w:styleId="s4">
    <w:name w:val="s4"/>
    <w:rsid w:val="00087CE6"/>
  </w:style>
  <w:style w:type="paragraph" w:customStyle="1" w:styleId="p17">
    <w:name w:val="p17"/>
    <w:basedOn w:val="a3"/>
    <w:rsid w:val="00087CE6"/>
    <w:pPr>
      <w:spacing w:before="100" w:beforeAutospacing="1" w:after="100" w:afterAutospacing="1"/>
    </w:pPr>
  </w:style>
  <w:style w:type="paragraph" w:customStyle="1" w:styleId="p21">
    <w:name w:val="p21"/>
    <w:basedOn w:val="a3"/>
    <w:rsid w:val="00087CE6"/>
    <w:pPr>
      <w:spacing w:before="100" w:beforeAutospacing="1" w:after="100" w:afterAutospacing="1"/>
    </w:pPr>
  </w:style>
  <w:style w:type="paragraph" w:customStyle="1" w:styleId="p5">
    <w:name w:val="p5"/>
    <w:basedOn w:val="a3"/>
    <w:rsid w:val="00087CE6"/>
    <w:pPr>
      <w:spacing w:before="100" w:beforeAutospacing="1" w:after="100" w:afterAutospacing="1"/>
    </w:pPr>
  </w:style>
  <w:style w:type="paragraph" w:customStyle="1" w:styleId="p24">
    <w:name w:val="p24"/>
    <w:basedOn w:val="a3"/>
    <w:rsid w:val="00087CE6"/>
    <w:pPr>
      <w:spacing w:before="100" w:beforeAutospacing="1" w:after="100" w:afterAutospacing="1"/>
    </w:pPr>
  </w:style>
  <w:style w:type="character" w:customStyle="1" w:styleId="s2">
    <w:name w:val="s2"/>
    <w:rsid w:val="00087CE6"/>
  </w:style>
  <w:style w:type="paragraph" w:customStyle="1" w:styleId="p2">
    <w:name w:val="p2"/>
    <w:basedOn w:val="a3"/>
    <w:rsid w:val="00087CE6"/>
    <w:pPr>
      <w:spacing w:before="100" w:beforeAutospacing="1" w:after="100" w:afterAutospacing="1"/>
    </w:pPr>
  </w:style>
  <w:style w:type="paragraph" w:customStyle="1" w:styleId="Style134">
    <w:name w:val="Style134"/>
    <w:basedOn w:val="a3"/>
    <w:rsid w:val="00087CE6"/>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087CE6"/>
    <w:rPr>
      <w:rFonts w:ascii="Times New Roman" w:hAnsi="Times New Roman"/>
      <w:b/>
      <w:sz w:val="24"/>
    </w:rPr>
  </w:style>
  <w:style w:type="character" w:customStyle="1" w:styleId="FontStyle58">
    <w:name w:val="Font Style58"/>
    <w:rsid w:val="00087CE6"/>
    <w:rPr>
      <w:rFonts w:ascii="Times New Roman" w:hAnsi="Times New Roman"/>
      <w:b/>
      <w:w w:val="40"/>
      <w:sz w:val="38"/>
    </w:rPr>
  </w:style>
  <w:style w:type="character" w:customStyle="1" w:styleId="FontStyle26">
    <w:name w:val="Font Style26"/>
    <w:rsid w:val="00087CE6"/>
    <w:rPr>
      <w:rFonts w:ascii="Times New Roman" w:hAnsi="Times New Roman"/>
      <w:sz w:val="26"/>
    </w:rPr>
  </w:style>
  <w:style w:type="paragraph" w:customStyle="1" w:styleId="affffffffff2">
    <w:name w:val="........ ..... . ........"/>
    <w:basedOn w:val="Default"/>
    <w:next w:val="Default"/>
    <w:rsid w:val="00087CE6"/>
    <w:rPr>
      <w:color w:val="auto"/>
    </w:rPr>
  </w:style>
  <w:style w:type="paragraph" w:customStyle="1" w:styleId="affffffffff3">
    <w:name w:val="... ......"/>
    <w:basedOn w:val="Default"/>
    <w:next w:val="Default"/>
    <w:rsid w:val="00087CE6"/>
    <w:rPr>
      <w:color w:val="auto"/>
    </w:rPr>
  </w:style>
  <w:style w:type="paragraph" w:customStyle="1" w:styleId="1fffff8">
    <w:name w:val=".....1"/>
    <w:basedOn w:val="Default"/>
    <w:next w:val="Default"/>
    <w:rsid w:val="00087CE6"/>
    <w:rPr>
      <w:color w:val="auto"/>
    </w:rPr>
  </w:style>
  <w:style w:type="paragraph" w:customStyle="1" w:styleId="bodytext2">
    <w:name w:val="bodytext2"/>
    <w:basedOn w:val="a3"/>
    <w:rsid w:val="00087CE6"/>
    <w:pPr>
      <w:spacing w:before="100" w:beforeAutospacing="1" w:after="100" w:afterAutospacing="1"/>
    </w:pPr>
  </w:style>
  <w:style w:type="paragraph" w:customStyle="1" w:styleId="affffffffff4">
    <w:name w:val="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087CE6"/>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087CE6"/>
    <w:rPr>
      <w:rFonts w:cs="Times New Roman"/>
    </w:rPr>
  </w:style>
  <w:style w:type="paragraph" w:customStyle="1" w:styleId="affffffffff5">
    <w:name w:val="ТЕКСТ"/>
    <w:basedOn w:val="afff3"/>
    <w:rsid w:val="00087CE6"/>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087CE6"/>
    <w:pPr>
      <w:widowControl w:val="0"/>
      <w:autoSpaceDE w:val="0"/>
      <w:autoSpaceDN w:val="0"/>
      <w:adjustRightInd w:val="0"/>
      <w:spacing w:line="485" w:lineRule="exact"/>
      <w:ind w:firstLine="696"/>
      <w:jc w:val="both"/>
    </w:pPr>
  </w:style>
  <w:style w:type="paragraph" w:customStyle="1" w:styleId="1fffff9">
    <w:name w:val="Подзаголовок1"/>
    <w:basedOn w:val="a3"/>
    <w:rsid w:val="00087CE6"/>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087CE6"/>
    <w:rPr>
      <w:rFonts w:cs="Times New Roman"/>
    </w:rPr>
  </w:style>
  <w:style w:type="paragraph" w:customStyle="1" w:styleId="affffffffff6">
    <w:name w:val="Маркированный."/>
    <w:basedOn w:val="a3"/>
    <w:rsid w:val="00087CE6"/>
    <w:pPr>
      <w:ind w:left="1429" w:hanging="360"/>
    </w:pPr>
    <w:rPr>
      <w:szCs w:val="22"/>
      <w:lang w:eastAsia="en-US"/>
    </w:rPr>
  </w:style>
  <w:style w:type="character" w:customStyle="1" w:styleId="66">
    <w:name w:val="Знак6 Знак Знак"/>
    <w:rsid w:val="00087CE6"/>
    <w:rPr>
      <w:sz w:val="24"/>
      <w:lang w:val="ru-RU" w:eastAsia="ru-RU"/>
    </w:rPr>
  </w:style>
  <w:style w:type="character" w:customStyle="1" w:styleId="searchterm">
    <w:name w:val="searchterm"/>
    <w:rsid w:val="00087CE6"/>
    <w:rPr>
      <w:rFonts w:cs="Times New Roman"/>
    </w:rPr>
  </w:style>
  <w:style w:type="character" w:customStyle="1" w:styleId="HTMLAddressChar">
    <w:name w:val="HTML Address Char"/>
    <w:semiHidden/>
    <w:locked/>
    <w:rsid w:val="00087CE6"/>
    <w:rPr>
      <w:i/>
      <w:sz w:val="24"/>
      <w:lang w:val="ru-RU" w:eastAsia="ru-RU"/>
    </w:rPr>
  </w:style>
  <w:style w:type="paragraph" w:customStyle="1" w:styleId="1fffffa">
    <w:name w:val="Обычный + полужирный+1"/>
    <w:basedOn w:val="a3"/>
    <w:rsid w:val="00087CE6"/>
    <w:pPr>
      <w:autoSpaceDE w:val="0"/>
      <w:autoSpaceDN w:val="0"/>
      <w:adjustRightInd w:val="0"/>
      <w:ind w:firstLine="709"/>
      <w:jc w:val="both"/>
      <w:outlineLvl w:val="1"/>
    </w:pPr>
    <w:rPr>
      <w:b/>
      <w:bCs/>
    </w:rPr>
  </w:style>
  <w:style w:type="character" w:customStyle="1" w:styleId="349">
    <w:name w:val="Основной текст (3)49"/>
    <w:rsid w:val="00087CE6"/>
    <w:rPr>
      <w:rFonts w:ascii="Times New Roman" w:hAnsi="Times New Roman"/>
      <w:spacing w:val="0"/>
      <w:sz w:val="20"/>
    </w:rPr>
  </w:style>
  <w:style w:type="character" w:customStyle="1" w:styleId="347">
    <w:name w:val="Основной текст (3)47"/>
    <w:rsid w:val="00087CE6"/>
    <w:rPr>
      <w:rFonts w:ascii="Times New Roman" w:hAnsi="Times New Roman"/>
      <w:spacing w:val="0"/>
      <w:sz w:val="20"/>
    </w:rPr>
  </w:style>
  <w:style w:type="character" w:customStyle="1" w:styleId="345">
    <w:name w:val="Основной текст (3)45"/>
    <w:rsid w:val="00087CE6"/>
    <w:rPr>
      <w:rFonts w:ascii="Times New Roman" w:hAnsi="Times New Roman"/>
      <w:spacing w:val="0"/>
      <w:sz w:val="20"/>
    </w:rPr>
  </w:style>
  <w:style w:type="paragraph" w:customStyle="1" w:styleId="Style211">
    <w:name w:val="Style21"/>
    <w:basedOn w:val="a3"/>
    <w:rsid w:val="00087CE6"/>
    <w:pPr>
      <w:widowControl w:val="0"/>
      <w:autoSpaceDE w:val="0"/>
      <w:autoSpaceDN w:val="0"/>
      <w:adjustRightInd w:val="0"/>
    </w:pPr>
    <w:rPr>
      <w:rFonts w:ascii="Trebuchet MS" w:hAnsi="Trebuchet MS"/>
    </w:rPr>
  </w:style>
  <w:style w:type="character" w:customStyle="1" w:styleId="FontStyle205">
    <w:name w:val="Font Style205"/>
    <w:rsid w:val="00087CE6"/>
    <w:rPr>
      <w:rFonts w:ascii="Times New Roman" w:hAnsi="Times New Roman"/>
      <w:color w:val="000000"/>
      <w:sz w:val="18"/>
    </w:rPr>
  </w:style>
  <w:style w:type="paragraph" w:customStyle="1" w:styleId="psection">
    <w:name w:val="psection"/>
    <w:basedOn w:val="a3"/>
    <w:rsid w:val="00087CE6"/>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087CE6"/>
    <w:pPr>
      <w:spacing w:after="160" w:line="240" w:lineRule="exact"/>
    </w:pPr>
    <w:rPr>
      <w:rFonts w:ascii="Verdana" w:hAnsi="Verdana" w:cs="Verdana"/>
      <w:sz w:val="20"/>
      <w:szCs w:val="20"/>
      <w:lang w:val="en-US" w:eastAsia="en-US"/>
    </w:rPr>
  </w:style>
  <w:style w:type="character" w:customStyle="1" w:styleId="mathjax1">
    <w:name w:val="mathjax1"/>
    <w:rsid w:val="00087CE6"/>
    <w:rPr>
      <w:spacing w:val="0"/>
      <w:sz w:val="24"/>
    </w:rPr>
  </w:style>
  <w:style w:type="paragraph" w:customStyle="1" w:styleId="p22">
    <w:name w:val="p22"/>
    <w:basedOn w:val="a3"/>
    <w:rsid w:val="00087CE6"/>
    <w:pPr>
      <w:spacing w:before="100" w:beforeAutospacing="1" w:after="100" w:afterAutospacing="1"/>
    </w:pPr>
  </w:style>
  <w:style w:type="paragraph" w:customStyle="1" w:styleId="p10">
    <w:name w:val="p10"/>
    <w:basedOn w:val="a3"/>
    <w:rsid w:val="00087CE6"/>
    <w:pPr>
      <w:spacing w:before="100" w:beforeAutospacing="1" w:after="100" w:afterAutospacing="1"/>
    </w:pPr>
  </w:style>
  <w:style w:type="paragraph" w:customStyle="1" w:styleId="p26">
    <w:name w:val="p26"/>
    <w:basedOn w:val="a3"/>
    <w:rsid w:val="00087CE6"/>
    <w:pPr>
      <w:spacing w:before="100" w:beforeAutospacing="1" w:after="100" w:afterAutospacing="1"/>
    </w:pPr>
  </w:style>
  <w:style w:type="character" w:customStyle="1" w:styleId="s100">
    <w:name w:val="s10"/>
    <w:rsid w:val="00087CE6"/>
    <w:rPr>
      <w:rFonts w:cs="Times New Roman"/>
    </w:rPr>
  </w:style>
  <w:style w:type="paragraph" w:customStyle="1" w:styleId="p36">
    <w:name w:val="p36"/>
    <w:basedOn w:val="a3"/>
    <w:rsid w:val="00087CE6"/>
    <w:pPr>
      <w:spacing w:before="100" w:beforeAutospacing="1" w:after="100" w:afterAutospacing="1"/>
    </w:pPr>
  </w:style>
  <w:style w:type="character" w:customStyle="1" w:styleId="para6">
    <w:name w:val="para6"/>
    <w:rsid w:val="00087CE6"/>
    <w:rPr>
      <w:rFonts w:cs="Times New Roman"/>
    </w:rPr>
  </w:style>
  <w:style w:type="character" w:customStyle="1" w:styleId="3100">
    <w:name w:val="Знак Знак310"/>
    <w:locked/>
    <w:rsid w:val="00087CE6"/>
    <w:rPr>
      <w:rFonts w:ascii="Tahoma" w:hAnsi="Tahoma" w:cs="Tahoma"/>
      <w:sz w:val="16"/>
      <w:szCs w:val="16"/>
      <w:lang w:val="ru-RU" w:eastAsia="ru-RU" w:bidi="ar-SA"/>
    </w:rPr>
  </w:style>
  <w:style w:type="paragraph" w:customStyle="1" w:styleId="eg3">
    <w:name w:val="eg3"/>
    <w:basedOn w:val="a3"/>
    <w:rsid w:val="00087CE6"/>
    <w:pPr>
      <w:spacing w:before="100" w:beforeAutospacing="1" w:after="100" w:afterAutospacing="1"/>
    </w:pPr>
  </w:style>
  <w:style w:type="paragraph" w:customStyle="1" w:styleId="p32">
    <w:name w:val="p32"/>
    <w:basedOn w:val="a3"/>
    <w:rsid w:val="00087CE6"/>
    <w:pPr>
      <w:spacing w:before="100" w:beforeAutospacing="1" w:after="100" w:afterAutospacing="1"/>
    </w:pPr>
  </w:style>
  <w:style w:type="character" w:customStyle="1" w:styleId="2610">
    <w:name w:val="Знак Знак261"/>
    <w:rsid w:val="00087CE6"/>
    <w:rPr>
      <w:rFonts w:ascii="Cambria" w:eastAsia="Times New Roman" w:hAnsi="Cambria"/>
      <w:b/>
      <w:sz w:val="26"/>
    </w:rPr>
  </w:style>
  <w:style w:type="character" w:customStyle="1" w:styleId="1111">
    <w:name w:val="Знак1 Знак Знак11"/>
    <w:locked/>
    <w:rsid w:val="00087CE6"/>
    <w:rPr>
      <w:rFonts w:ascii="Times New Roman" w:eastAsia="Times New Roman" w:hAnsi="Times New Roman"/>
      <w:sz w:val="24"/>
      <w:lang w:eastAsia="ru-RU"/>
    </w:rPr>
  </w:style>
  <w:style w:type="character" w:customStyle="1" w:styleId="4810">
    <w:name w:val="Знак Знак481"/>
    <w:locked/>
    <w:rsid w:val="00087CE6"/>
    <w:rPr>
      <w:b/>
      <w:sz w:val="27"/>
      <w:lang w:val="ru-RU" w:eastAsia="ru-RU"/>
    </w:rPr>
  </w:style>
  <w:style w:type="character" w:customStyle="1" w:styleId="491">
    <w:name w:val="Знак Знак491"/>
    <w:rsid w:val="00087CE6"/>
    <w:rPr>
      <w:rFonts w:ascii="Times New Roman" w:eastAsia="Times New Roman" w:hAnsi="Times New Roman"/>
      <w:b/>
      <w:caps/>
      <w:sz w:val="24"/>
      <w:lang w:eastAsia="ru-RU"/>
    </w:rPr>
  </w:style>
  <w:style w:type="character" w:customStyle="1" w:styleId="4710">
    <w:name w:val="Знак Знак471"/>
    <w:rsid w:val="00087CE6"/>
    <w:rPr>
      <w:rFonts w:ascii="Times New Roman" w:eastAsia="Times New Roman" w:hAnsi="Times New Roman"/>
      <w:b/>
      <w:sz w:val="27"/>
      <w:lang w:eastAsia="ru-RU"/>
    </w:rPr>
  </w:style>
  <w:style w:type="character" w:customStyle="1" w:styleId="4510">
    <w:name w:val="Знак Знак451"/>
    <w:rsid w:val="00087CE6"/>
    <w:rPr>
      <w:rFonts w:ascii="Times New Roman" w:eastAsia="Times New Roman" w:hAnsi="Times New Roman"/>
      <w:b/>
      <w:i/>
      <w:sz w:val="26"/>
      <w:lang w:eastAsia="ru-RU"/>
    </w:rPr>
  </w:style>
  <w:style w:type="character" w:customStyle="1" w:styleId="1211">
    <w:name w:val="Знак1 Знак Знак21"/>
    <w:locked/>
    <w:rsid w:val="00087CE6"/>
    <w:rPr>
      <w:sz w:val="24"/>
    </w:rPr>
  </w:style>
  <w:style w:type="character" w:customStyle="1" w:styleId="613">
    <w:name w:val="Знак6 Знак Знак1"/>
    <w:rsid w:val="00087CE6"/>
    <w:rPr>
      <w:sz w:val="24"/>
      <w:lang w:val="ru-RU" w:eastAsia="ru-RU"/>
    </w:rPr>
  </w:style>
  <w:style w:type="character" w:customStyle="1" w:styleId="b-material-headdate-day">
    <w:name w:val="b-material-head__date-day"/>
    <w:rsid w:val="00087CE6"/>
    <w:rPr>
      <w:rFonts w:cs="Times New Roman"/>
    </w:rPr>
  </w:style>
  <w:style w:type="character" w:customStyle="1" w:styleId="2fff1">
    <w:name w:val="Основной текст (2)"/>
    <w:rsid w:val="00087CE6"/>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087CE6"/>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087CE6"/>
    <w:rPr>
      <w:sz w:val="24"/>
      <w:szCs w:val="24"/>
      <w:lang w:val="ru-RU" w:eastAsia="ru-RU" w:bidi="hi-IN"/>
    </w:rPr>
  </w:style>
  <w:style w:type="character" w:customStyle="1" w:styleId="2fff2">
    <w:name w:val="Основной шрифт абзаца2"/>
    <w:rsid w:val="00087CE6"/>
  </w:style>
  <w:style w:type="character" w:customStyle="1" w:styleId="492">
    <w:name w:val="Знак Знак49"/>
    <w:rsid w:val="00087CE6"/>
    <w:rPr>
      <w:rFonts w:ascii="Times New Roman" w:eastAsia="Times New Roman" w:hAnsi="Times New Roman" w:cs="Times New Roman"/>
      <w:b/>
      <w:caps/>
      <w:sz w:val="24"/>
      <w:szCs w:val="24"/>
      <w:lang w:eastAsia="ru-RU"/>
    </w:rPr>
  </w:style>
  <w:style w:type="paragraph" w:customStyle="1" w:styleId="621">
    <w:name w:val="Заголовок 62"/>
    <w:rsid w:val="00087CE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087CE6"/>
    <w:rPr>
      <w:b/>
      <w:bCs/>
      <w:sz w:val="28"/>
      <w:szCs w:val="28"/>
      <w:lang w:val="ru-RU" w:eastAsia="ru-RU" w:bidi="ar-SA"/>
    </w:rPr>
  </w:style>
  <w:style w:type="character" w:customStyle="1" w:styleId="126">
    <w:name w:val="Знак1 Знак Знак2"/>
    <w:locked/>
    <w:rsid w:val="00087CE6"/>
    <w:rPr>
      <w:sz w:val="24"/>
      <w:szCs w:val="24"/>
    </w:rPr>
  </w:style>
  <w:style w:type="character" w:customStyle="1" w:styleId="67">
    <w:name w:val="Знак6 Знак Знак"/>
    <w:rsid w:val="00087CE6"/>
    <w:rPr>
      <w:sz w:val="24"/>
      <w:szCs w:val="24"/>
      <w:lang w:val="ru-RU" w:eastAsia="ru-RU" w:bidi="ar-SA"/>
    </w:rPr>
  </w:style>
  <w:style w:type="character" w:customStyle="1" w:styleId="PlainTextChar1">
    <w:name w:val="Plain Text Char1"/>
    <w:aliases w:val="Знак3 Char11,Heading 12 Char11"/>
    <w:semiHidden/>
    <w:rsid w:val="00087CE6"/>
    <w:rPr>
      <w:rFonts w:ascii="Courier New" w:hAnsi="Courier New" w:cs="Courier New"/>
    </w:rPr>
  </w:style>
  <w:style w:type="character" w:customStyle="1" w:styleId="QuoteChar1">
    <w:name w:val="Quote Char1"/>
    <w:rsid w:val="00087CE6"/>
    <w:rPr>
      <w:rFonts w:ascii="Times New Roman" w:hAnsi="Times New Roman"/>
      <w:i/>
      <w:iCs/>
      <w:color w:val="000000"/>
      <w:sz w:val="24"/>
      <w:szCs w:val="24"/>
    </w:rPr>
  </w:style>
  <w:style w:type="character" w:customStyle="1" w:styleId="1fffffb">
    <w:name w:val="Слабое выделение1"/>
    <w:rsid w:val="00087CE6"/>
    <w:rPr>
      <w:i/>
      <w:color w:val="808080"/>
    </w:rPr>
  </w:style>
  <w:style w:type="paragraph" w:customStyle="1" w:styleId="p35">
    <w:name w:val="p35"/>
    <w:basedOn w:val="a3"/>
    <w:rsid w:val="00087CE6"/>
    <w:pPr>
      <w:spacing w:before="100" w:beforeAutospacing="1" w:after="100" w:afterAutospacing="1"/>
    </w:pPr>
  </w:style>
  <w:style w:type="character" w:customStyle="1" w:styleId="541">
    <w:name w:val="Знак Знак54"/>
    <w:rsid w:val="00087CE6"/>
    <w:rPr>
      <w:rFonts w:ascii="Arial" w:hAnsi="Arial"/>
      <w:b/>
      <w:bCs/>
      <w:sz w:val="26"/>
      <w:szCs w:val="26"/>
      <w:lang w:bidi="ar-SA"/>
    </w:rPr>
  </w:style>
  <w:style w:type="character" w:customStyle="1" w:styleId="670">
    <w:name w:val="Знак Знак67"/>
    <w:rsid w:val="00087CE6"/>
    <w:rPr>
      <w:rFonts w:ascii="Arial" w:hAnsi="Arial"/>
      <w:b/>
      <w:bCs/>
      <w:sz w:val="26"/>
      <w:szCs w:val="26"/>
    </w:rPr>
  </w:style>
  <w:style w:type="character" w:customStyle="1" w:styleId="660">
    <w:name w:val="Знак Знак66"/>
    <w:rsid w:val="00087CE6"/>
    <w:rPr>
      <w:b/>
      <w:bCs/>
      <w:sz w:val="28"/>
      <w:szCs w:val="28"/>
      <w:lang w:bidi="ar-SA"/>
    </w:rPr>
  </w:style>
  <w:style w:type="character" w:customStyle="1" w:styleId="650">
    <w:name w:val="Знак Знак65"/>
    <w:rsid w:val="00087CE6"/>
    <w:rPr>
      <w:b/>
      <w:bCs/>
      <w:i/>
      <w:iCs/>
      <w:sz w:val="26"/>
      <w:szCs w:val="26"/>
      <w:lang w:bidi="ar-SA"/>
    </w:rPr>
  </w:style>
  <w:style w:type="character" w:customStyle="1" w:styleId="630">
    <w:name w:val="Знак Знак63"/>
    <w:rsid w:val="00087CE6"/>
    <w:rPr>
      <w:sz w:val="24"/>
      <w:lang w:val="ru-RU" w:eastAsia="ru-RU" w:bidi="ar-SA"/>
    </w:rPr>
  </w:style>
  <w:style w:type="character" w:customStyle="1" w:styleId="622">
    <w:name w:val="Знак Знак62"/>
    <w:rsid w:val="00087CE6"/>
    <w:rPr>
      <w:rFonts w:ascii="Calibri" w:hAnsi="Calibri"/>
      <w:i/>
      <w:iCs/>
      <w:sz w:val="24"/>
      <w:szCs w:val="24"/>
      <w:lang w:eastAsia="en-US" w:bidi="ar-SA"/>
    </w:rPr>
  </w:style>
  <w:style w:type="character" w:customStyle="1" w:styleId="614">
    <w:name w:val="Знак Знак61"/>
    <w:rsid w:val="00087CE6"/>
    <w:rPr>
      <w:rFonts w:ascii="Arial" w:hAnsi="Arial" w:cs="Arial"/>
      <w:sz w:val="22"/>
      <w:szCs w:val="22"/>
      <w:lang w:val="ru-RU" w:eastAsia="ru-RU" w:bidi="ar-SA"/>
    </w:rPr>
  </w:style>
  <w:style w:type="character" w:customStyle="1" w:styleId="601">
    <w:name w:val="Знак Знак60"/>
    <w:rsid w:val="00087CE6"/>
    <w:rPr>
      <w:sz w:val="16"/>
      <w:szCs w:val="16"/>
    </w:rPr>
  </w:style>
  <w:style w:type="character" w:customStyle="1" w:styleId="590">
    <w:name w:val="Знак Знак59"/>
    <w:rsid w:val="00087CE6"/>
    <w:rPr>
      <w:sz w:val="24"/>
      <w:szCs w:val="24"/>
      <w:lang w:bidi="ar-SA"/>
    </w:rPr>
  </w:style>
  <w:style w:type="character" w:customStyle="1" w:styleId="581">
    <w:name w:val="Знак Знак58"/>
    <w:rsid w:val="00087CE6"/>
    <w:rPr>
      <w:sz w:val="24"/>
      <w:szCs w:val="24"/>
      <w:lang w:bidi="ar-SA"/>
    </w:rPr>
  </w:style>
  <w:style w:type="character" w:customStyle="1" w:styleId="571">
    <w:name w:val="Знак Знак57"/>
    <w:rsid w:val="00087CE6"/>
    <w:rPr>
      <w:sz w:val="24"/>
      <w:szCs w:val="24"/>
      <w:lang w:bidi="ar-SA"/>
    </w:rPr>
  </w:style>
  <w:style w:type="character" w:customStyle="1" w:styleId="561">
    <w:name w:val="Знак Знак56"/>
    <w:rsid w:val="00087CE6"/>
    <w:rPr>
      <w:rFonts w:ascii="Tahoma" w:hAnsi="Tahoma"/>
      <w:lang w:bidi="ar-SA"/>
    </w:rPr>
  </w:style>
  <w:style w:type="character" w:customStyle="1" w:styleId="551">
    <w:name w:val="Знак Знак55"/>
    <w:rsid w:val="00087CE6"/>
    <w:rPr>
      <w:sz w:val="24"/>
      <w:szCs w:val="24"/>
      <w:lang w:bidi="ar-SA"/>
    </w:rPr>
  </w:style>
  <w:style w:type="paragraph" w:customStyle="1" w:styleId="p11">
    <w:name w:val="p11"/>
    <w:basedOn w:val="a3"/>
    <w:rsid w:val="00087CE6"/>
    <w:pPr>
      <w:spacing w:before="100" w:beforeAutospacing="1" w:after="100" w:afterAutospacing="1"/>
    </w:pPr>
  </w:style>
  <w:style w:type="paragraph" w:customStyle="1" w:styleId="p15">
    <w:name w:val="p15"/>
    <w:basedOn w:val="a3"/>
    <w:rsid w:val="00087CE6"/>
    <w:pPr>
      <w:spacing w:before="100" w:beforeAutospacing="1" w:after="100" w:afterAutospacing="1"/>
    </w:pPr>
  </w:style>
  <w:style w:type="character" w:customStyle="1" w:styleId="s7">
    <w:name w:val="s7"/>
    <w:rsid w:val="00087CE6"/>
  </w:style>
  <w:style w:type="character" w:customStyle="1" w:styleId="s13">
    <w:name w:val="s13"/>
    <w:rsid w:val="00087CE6"/>
  </w:style>
  <w:style w:type="paragraph" w:customStyle="1" w:styleId="p29">
    <w:name w:val="p29"/>
    <w:basedOn w:val="a3"/>
    <w:rsid w:val="00087CE6"/>
    <w:pPr>
      <w:spacing w:before="100" w:beforeAutospacing="1" w:after="100" w:afterAutospacing="1"/>
    </w:pPr>
  </w:style>
  <w:style w:type="paragraph" w:customStyle="1" w:styleId="p30">
    <w:name w:val="p30"/>
    <w:basedOn w:val="a3"/>
    <w:rsid w:val="00087CE6"/>
    <w:pPr>
      <w:spacing w:before="100" w:beforeAutospacing="1" w:after="100" w:afterAutospacing="1"/>
    </w:pPr>
  </w:style>
  <w:style w:type="paragraph" w:customStyle="1" w:styleId="p31">
    <w:name w:val="p31"/>
    <w:basedOn w:val="a3"/>
    <w:rsid w:val="00087CE6"/>
    <w:pPr>
      <w:spacing w:before="100" w:beforeAutospacing="1" w:after="100" w:afterAutospacing="1"/>
    </w:pPr>
  </w:style>
  <w:style w:type="character" w:customStyle="1" w:styleId="s14">
    <w:name w:val="s14"/>
    <w:rsid w:val="00087CE6"/>
  </w:style>
  <w:style w:type="character" w:customStyle="1" w:styleId="s15">
    <w:name w:val="s15"/>
    <w:rsid w:val="00087CE6"/>
  </w:style>
  <w:style w:type="paragraph" w:customStyle="1" w:styleId="p33">
    <w:name w:val="p33"/>
    <w:basedOn w:val="a3"/>
    <w:rsid w:val="00087CE6"/>
    <w:pPr>
      <w:spacing w:before="100" w:beforeAutospacing="1" w:after="100" w:afterAutospacing="1"/>
    </w:pPr>
  </w:style>
  <w:style w:type="paragraph" w:customStyle="1" w:styleId="p13">
    <w:name w:val="p13"/>
    <w:basedOn w:val="a3"/>
    <w:rsid w:val="00087CE6"/>
    <w:pPr>
      <w:spacing w:before="100" w:beforeAutospacing="1" w:after="100" w:afterAutospacing="1"/>
    </w:pPr>
  </w:style>
  <w:style w:type="character" w:customStyle="1" w:styleId="s9">
    <w:name w:val="s9"/>
    <w:rsid w:val="00087CE6"/>
  </w:style>
  <w:style w:type="paragraph" w:customStyle="1" w:styleId="p25">
    <w:name w:val="p25"/>
    <w:basedOn w:val="a3"/>
    <w:rsid w:val="00087CE6"/>
    <w:pPr>
      <w:spacing w:before="100" w:beforeAutospacing="1" w:after="100" w:afterAutospacing="1"/>
    </w:pPr>
  </w:style>
  <w:style w:type="character" w:customStyle="1" w:styleId="128">
    <w:name w:val="Знак1 Знак2"/>
    <w:semiHidden/>
    <w:rsid w:val="00087CE6"/>
    <w:rPr>
      <w:sz w:val="24"/>
      <w:szCs w:val="24"/>
    </w:rPr>
  </w:style>
  <w:style w:type="character" w:customStyle="1" w:styleId="1fffffc">
    <w:name w:val="Красная строка Знак1"/>
    <w:semiHidden/>
    <w:rsid w:val="00087CE6"/>
    <w:rPr>
      <w:sz w:val="24"/>
      <w:szCs w:val="24"/>
    </w:rPr>
  </w:style>
  <w:style w:type="character" w:customStyle="1" w:styleId="1fffffd">
    <w:name w:val="Текст концевой сноски Знак1"/>
    <w:rsid w:val="00087CE6"/>
  </w:style>
  <w:style w:type="character" w:customStyle="1" w:styleId="1fffffe">
    <w:name w:val="Текст макроса Знак1"/>
    <w:semiHidden/>
    <w:rsid w:val="00087CE6"/>
    <w:rPr>
      <w:rFonts w:ascii="Consolas" w:hAnsi="Consolas"/>
    </w:rPr>
  </w:style>
  <w:style w:type="paragraph" w:customStyle="1" w:styleId="Caaieiaie5">
    <w:name w:val="Caaieiaie 5"/>
    <w:basedOn w:val="a3"/>
    <w:next w:val="a3"/>
    <w:rsid w:val="00087CE6"/>
    <w:pPr>
      <w:autoSpaceDE w:val="0"/>
      <w:autoSpaceDN w:val="0"/>
      <w:adjustRightInd w:val="0"/>
    </w:pPr>
    <w:rPr>
      <w:lang w:eastAsia="en-US"/>
    </w:rPr>
  </w:style>
  <w:style w:type="character" w:customStyle="1" w:styleId="700">
    <w:name w:val="Знак Знак70"/>
    <w:rsid w:val="00087CE6"/>
    <w:rPr>
      <w:rFonts w:ascii="Arial" w:hAnsi="Arial"/>
      <w:b/>
      <w:bCs/>
      <w:sz w:val="26"/>
      <w:szCs w:val="26"/>
    </w:rPr>
  </w:style>
  <w:style w:type="character" w:customStyle="1" w:styleId="69">
    <w:name w:val="Знак Знак69"/>
    <w:rsid w:val="00087CE6"/>
    <w:rPr>
      <w:b/>
      <w:bCs/>
      <w:sz w:val="28"/>
      <w:szCs w:val="28"/>
      <w:lang w:bidi="ar-SA"/>
    </w:rPr>
  </w:style>
  <w:style w:type="character" w:customStyle="1" w:styleId="68">
    <w:name w:val="Знак Знак68"/>
    <w:rsid w:val="00087CE6"/>
    <w:rPr>
      <w:b/>
      <w:bCs/>
      <w:i/>
      <w:iCs/>
      <w:sz w:val="26"/>
      <w:szCs w:val="26"/>
      <w:lang w:bidi="ar-SA"/>
    </w:rPr>
  </w:style>
  <w:style w:type="paragraph" w:customStyle="1" w:styleId="SP">
    <w:name w:val="SP"/>
    <w:rsid w:val="00087CE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087CE6"/>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087CE6"/>
    <w:rPr>
      <w:i w:val="0"/>
      <w:iCs w:val="0"/>
      <w:kern w:val="32"/>
      <w:sz w:val="24"/>
      <w:szCs w:val="32"/>
      <w:lang w:eastAsia="ru-RU"/>
    </w:rPr>
  </w:style>
  <w:style w:type="paragraph" w:customStyle="1" w:styleId="3fc">
    <w:name w:val="Заголовок 3 уровня"/>
    <w:basedOn w:val="afffe"/>
    <w:rsid w:val="00087CE6"/>
    <w:pPr>
      <w:ind w:firstLine="0"/>
      <w:jc w:val="center"/>
    </w:pPr>
    <w:rPr>
      <w:b/>
    </w:rPr>
  </w:style>
  <w:style w:type="character" w:customStyle="1" w:styleId="rvts210">
    <w:name w:val="rvts210"/>
    <w:rsid w:val="00087CE6"/>
    <w:rPr>
      <w:i/>
      <w:iCs/>
      <w:color w:val="000000"/>
      <w:sz w:val="20"/>
      <w:szCs w:val="20"/>
    </w:rPr>
  </w:style>
  <w:style w:type="character" w:customStyle="1" w:styleId="76">
    <w:name w:val="стиль7"/>
    <w:rsid w:val="00087CE6"/>
  </w:style>
  <w:style w:type="character" w:customStyle="1" w:styleId="Heading122">
    <w:name w:val="Heading 12 Знак Знак2"/>
    <w:rsid w:val="00087CE6"/>
    <w:rPr>
      <w:rFonts w:ascii="Courier New" w:hAnsi="Courier New"/>
      <w:lang w:bidi="ar-SA"/>
    </w:rPr>
  </w:style>
  <w:style w:type="character" w:customStyle="1" w:styleId="Heading3Char1">
    <w:name w:val="Heading 3 Char1"/>
    <w:locked/>
    <w:rsid w:val="00087CE6"/>
    <w:rPr>
      <w:b/>
      <w:sz w:val="27"/>
      <w:lang w:val="ru-RU" w:eastAsia="ru-RU"/>
    </w:rPr>
  </w:style>
  <w:style w:type="paragraph" w:customStyle="1" w:styleId="129">
    <w:name w:val="Абзац списка12"/>
    <w:basedOn w:val="a3"/>
    <w:rsid w:val="00087CE6"/>
    <w:pPr>
      <w:ind w:left="720"/>
      <w:contextualSpacing/>
    </w:pPr>
    <w:rPr>
      <w:szCs w:val="20"/>
    </w:rPr>
  </w:style>
  <w:style w:type="character" w:customStyle="1" w:styleId="BodyText2Char2">
    <w:name w:val="Body Text 2 Char2"/>
    <w:locked/>
    <w:rsid w:val="00087CE6"/>
    <w:rPr>
      <w:sz w:val="24"/>
    </w:rPr>
  </w:style>
  <w:style w:type="character" w:customStyle="1" w:styleId="Heading2Char1">
    <w:name w:val="Heading 2 Char1"/>
    <w:aliases w:val="Знак3 Знак Char1,Heading 2 Char11,Знак3 Знак Char11"/>
    <w:locked/>
    <w:rsid w:val="00087CE6"/>
    <w:rPr>
      <w:rFonts w:ascii="Arial" w:hAnsi="Arial"/>
      <w:b/>
      <w:i/>
      <w:sz w:val="28"/>
      <w:lang w:val="ru-RU" w:eastAsia="en-US"/>
    </w:rPr>
  </w:style>
  <w:style w:type="character" w:customStyle="1" w:styleId="Heading4Char1">
    <w:name w:val="Heading 4 Char1"/>
    <w:locked/>
    <w:rsid w:val="00087CE6"/>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087CE6"/>
    <w:rPr>
      <w:rFonts w:ascii="Times New Roman" w:hAnsi="Times New Roman"/>
      <w:sz w:val="24"/>
      <w:lang w:eastAsia="ru-RU"/>
    </w:rPr>
  </w:style>
  <w:style w:type="paragraph" w:customStyle="1" w:styleId="1ffffff">
    <w:name w:val="Стиль 1"/>
    <w:basedOn w:val="a3"/>
    <w:rsid w:val="00087CE6"/>
    <w:pPr>
      <w:ind w:firstLine="709"/>
      <w:jc w:val="both"/>
    </w:pPr>
    <w:rPr>
      <w:sz w:val="28"/>
      <w:szCs w:val="28"/>
    </w:rPr>
  </w:style>
  <w:style w:type="character" w:customStyle="1" w:styleId="b">
    <w:name w:val="b"/>
    <w:rsid w:val="00087CE6"/>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087CE6"/>
    <w:rPr>
      <w:lang w:val="ru-RU" w:eastAsia="ru-RU" w:bidi="ar-SA"/>
    </w:rPr>
  </w:style>
  <w:style w:type="paragraph" w:customStyle="1" w:styleId="tab">
    <w:name w:val="tab"/>
    <w:basedOn w:val="a3"/>
    <w:rsid w:val="00087CE6"/>
    <w:pPr>
      <w:spacing w:before="100" w:beforeAutospacing="1" w:after="100" w:afterAutospacing="1"/>
    </w:pPr>
  </w:style>
  <w:style w:type="paragraph" w:customStyle="1" w:styleId="212000">
    <w:name w:val="Стиль Заголовок 2 + 12 пт Слева:  0 см Первая строка:  0 см"/>
    <w:basedOn w:val="21"/>
    <w:rsid w:val="00087CE6"/>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087CE6"/>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087CE6"/>
    <w:rPr>
      <w:rFonts w:ascii="Times New Roman" w:hAnsi="Times New Roman"/>
      <w:i w:val="0"/>
      <w:kern w:val="32"/>
      <w:sz w:val="24"/>
      <w:szCs w:val="32"/>
      <w:lang w:eastAsia="ru-RU"/>
    </w:rPr>
  </w:style>
  <w:style w:type="character" w:customStyle="1" w:styleId="affffffffff7">
    <w:name w:val="Знак Знак Знак"/>
    <w:locked/>
    <w:rsid w:val="00087CE6"/>
    <w:rPr>
      <w:b/>
      <w:caps/>
      <w:sz w:val="24"/>
      <w:szCs w:val="24"/>
      <w:lang w:val="ru-RU" w:eastAsia="ru-RU" w:bidi="ar-SA"/>
    </w:rPr>
  </w:style>
  <w:style w:type="character" w:customStyle="1" w:styleId="328">
    <w:name w:val="Знак Знак32"/>
    <w:rsid w:val="00087CE6"/>
    <w:rPr>
      <w:rFonts w:ascii="Arial" w:hAnsi="Arial" w:cs="Arial"/>
      <w:b/>
      <w:bCs/>
      <w:i/>
      <w:iCs/>
      <w:sz w:val="28"/>
      <w:szCs w:val="28"/>
      <w:lang w:val="ru-RU" w:eastAsia="en-US" w:bidi="ar-SA"/>
    </w:rPr>
  </w:style>
  <w:style w:type="character" w:customStyle="1" w:styleId="31d">
    <w:name w:val="Знак Знак31"/>
    <w:locked/>
    <w:rsid w:val="00087CE6"/>
    <w:rPr>
      <w:b/>
      <w:bCs/>
      <w:sz w:val="27"/>
      <w:szCs w:val="27"/>
      <w:lang w:val="ru-RU" w:eastAsia="ru-RU" w:bidi="ar-SA"/>
    </w:rPr>
  </w:style>
  <w:style w:type="character" w:customStyle="1" w:styleId="302">
    <w:name w:val="Знак Знак30"/>
    <w:locked/>
    <w:rsid w:val="00087CE6"/>
    <w:rPr>
      <w:b/>
      <w:bCs/>
      <w:sz w:val="28"/>
      <w:szCs w:val="28"/>
      <w:lang w:bidi="ar-SA"/>
    </w:rPr>
  </w:style>
  <w:style w:type="character" w:customStyle="1" w:styleId="292">
    <w:name w:val="Знак Знак29"/>
    <w:locked/>
    <w:rsid w:val="00087CE6"/>
    <w:rPr>
      <w:b/>
      <w:bCs/>
      <w:i/>
      <w:iCs/>
      <w:sz w:val="26"/>
      <w:szCs w:val="26"/>
      <w:lang w:bidi="ar-SA"/>
    </w:rPr>
  </w:style>
  <w:style w:type="character" w:customStyle="1" w:styleId="hlto-search">
    <w:name w:val="hl to-search"/>
    <w:rsid w:val="00087CE6"/>
  </w:style>
  <w:style w:type="paragraph" w:customStyle="1" w:styleId="source">
    <w:name w:val="source"/>
    <w:basedOn w:val="a3"/>
    <w:rsid w:val="00087CE6"/>
    <w:pPr>
      <w:spacing w:before="100" w:beforeAutospacing="1" w:after="100" w:afterAutospacing="1"/>
    </w:pPr>
  </w:style>
  <w:style w:type="paragraph" w:customStyle="1" w:styleId="affffffffff8">
    <w:name w:val="словарная статья"/>
    <w:basedOn w:val="Default"/>
    <w:next w:val="Default"/>
    <w:rsid w:val="00087CE6"/>
    <w:rPr>
      <w:color w:val="auto"/>
    </w:rPr>
  </w:style>
  <w:style w:type="paragraph" w:customStyle="1" w:styleId="affffffffff9">
    <w:name w:val="Подзаголовок для информации об изменениях"/>
    <w:basedOn w:val="a3"/>
    <w:next w:val="a3"/>
    <w:uiPriority w:val="99"/>
    <w:rsid w:val="00087CE6"/>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087CE6"/>
    <w:rPr>
      <w:i/>
      <w:iCs/>
      <w:color w:val="000000"/>
    </w:rPr>
  </w:style>
  <w:style w:type="paragraph" w:customStyle="1" w:styleId="1ffffff0">
    <w:name w:val="Выделенная цитата1"/>
    <w:basedOn w:val="a3"/>
    <w:next w:val="a3"/>
    <w:rsid w:val="00087CE6"/>
    <w:pPr>
      <w:pBdr>
        <w:bottom w:val="single" w:sz="4" w:space="4" w:color="4F81BD"/>
      </w:pBdr>
      <w:spacing w:before="200" w:after="280"/>
      <w:ind w:left="936" w:right="936"/>
    </w:pPr>
    <w:rPr>
      <w:b/>
      <w:bCs/>
      <w:i/>
      <w:iCs/>
      <w:color w:val="4F81BD"/>
    </w:rPr>
  </w:style>
  <w:style w:type="character" w:customStyle="1" w:styleId="1ffffff1">
    <w:name w:val="Слабая ссылка1"/>
    <w:rsid w:val="00087CE6"/>
    <w:rPr>
      <w:rFonts w:cs="Times New Roman"/>
      <w:smallCaps/>
      <w:color w:val="C0504D"/>
      <w:u w:val="single"/>
    </w:rPr>
  </w:style>
  <w:style w:type="character" w:customStyle="1" w:styleId="1ffffff2">
    <w:name w:val="Сильная ссылка1"/>
    <w:rsid w:val="00087CE6"/>
    <w:rPr>
      <w:rFonts w:cs="Times New Roman"/>
      <w:b/>
      <w:smallCaps/>
      <w:color w:val="C0504D"/>
      <w:spacing w:val="5"/>
      <w:u w:val="single"/>
    </w:rPr>
  </w:style>
  <w:style w:type="character" w:customStyle="1" w:styleId="1ffffff3">
    <w:name w:val="Название книги1"/>
    <w:rsid w:val="00087CE6"/>
    <w:rPr>
      <w:rFonts w:cs="Times New Roman"/>
      <w:b/>
      <w:smallCaps/>
      <w:spacing w:val="5"/>
    </w:rPr>
  </w:style>
  <w:style w:type="paragraph" w:customStyle="1" w:styleId="1ffffff4">
    <w:name w:val="Заголовок оглавления1"/>
    <w:basedOn w:val="11"/>
    <w:next w:val="a3"/>
    <w:rsid w:val="00087CE6"/>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087CE6"/>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087CE6"/>
    <w:rPr>
      <w:b/>
      <w:bCs/>
      <w:sz w:val="28"/>
      <w:szCs w:val="28"/>
      <w:lang w:val="ru-RU" w:eastAsia="ru-RU" w:bidi="ar-SA"/>
    </w:rPr>
  </w:style>
  <w:style w:type="paragraph" w:customStyle="1" w:styleId="329">
    <w:name w:val="Заголовок 32"/>
    <w:basedOn w:val="a3"/>
    <w:next w:val="a3"/>
    <w:rsid w:val="00087CE6"/>
    <w:pPr>
      <w:keepNext/>
      <w:snapToGrid w:val="0"/>
      <w:spacing w:before="240" w:after="60"/>
    </w:pPr>
    <w:rPr>
      <w:rFonts w:ascii="Arial" w:hAnsi="Arial"/>
      <w:szCs w:val="20"/>
    </w:rPr>
  </w:style>
  <w:style w:type="character" w:customStyle="1" w:styleId="1ffffff6">
    <w:name w:val="Замещающий текст1"/>
    <w:rsid w:val="00087CE6"/>
    <w:rPr>
      <w:color w:val="808080"/>
    </w:rPr>
  </w:style>
  <w:style w:type="paragraph" w:customStyle="1" w:styleId="1ffffff7">
    <w:name w:val="Подзаголовок1"/>
    <w:basedOn w:val="a3"/>
    <w:rsid w:val="00087CE6"/>
    <w:pPr>
      <w:spacing w:line="312" w:lineRule="auto"/>
    </w:pPr>
    <w:rPr>
      <w:rFonts w:ascii="Arial" w:hAnsi="Arial" w:cs="Arial"/>
      <w:b/>
      <w:bCs/>
      <w:color w:val="000000"/>
      <w:sz w:val="20"/>
      <w:szCs w:val="20"/>
    </w:rPr>
  </w:style>
  <w:style w:type="character" w:customStyle="1" w:styleId="2fff5">
    <w:name w:val="Основной шрифт абзаца2"/>
    <w:rsid w:val="00087CE6"/>
  </w:style>
  <w:style w:type="paragraph" w:customStyle="1" w:styleId="623">
    <w:name w:val="Заголовок 62"/>
    <w:rsid w:val="00087CE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087CE6"/>
    <w:rPr>
      <w:rFonts w:ascii="Arial" w:hAnsi="Arial"/>
      <w:b/>
      <w:bCs/>
      <w:sz w:val="26"/>
      <w:szCs w:val="26"/>
    </w:rPr>
  </w:style>
  <w:style w:type="character" w:customStyle="1" w:styleId="661">
    <w:name w:val="Знак Знак66"/>
    <w:rsid w:val="00087CE6"/>
    <w:rPr>
      <w:b/>
      <w:bCs/>
      <w:sz w:val="28"/>
      <w:szCs w:val="28"/>
      <w:lang w:bidi="ar-SA"/>
    </w:rPr>
  </w:style>
  <w:style w:type="character" w:customStyle="1" w:styleId="651">
    <w:name w:val="Знак Знак65"/>
    <w:rsid w:val="00087CE6"/>
    <w:rPr>
      <w:b/>
      <w:bCs/>
      <w:i/>
      <w:iCs/>
      <w:sz w:val="26"/>
      <w:szCs w:val="26"/>
      <w:lang w:bidi="ar-SA"/>
    </w:rPr>
  </w:style>
  <w:style w:type="character" w:customStyle="1" w:styleId="701">
    <w:name w:val="Знак Знак70"/>
    <w:rsid w:val="00087CE6"/>
    <w:rPr>
      <w:rFonts w:ascii="Arial" w:hAnsi="Arial"/>
      <w:b/>
      <w:bCs/>
      <w:sz w:val="26"/>
      <w:szCs w:val="26"/>
    </w:rPr>
  </w:style>
  <w:style w:type="character" w:customStyle="1" w:styleId="690">
    <w:name w:val="Знак Знак69"/>
    <w:rsid w:val="00087CE6"/>
    <w:rPr>
      <w:b/>
      <w:bCs/>
      <w:sz w:val="28"/>
      <w:szCs w:val="28"/>
      <w:lang w:bidi="ar-SA"/>
    </w:rPr>
  </w:style>
  <w:style w:type="character" w:customStyle="1" w:styleId="680">
    <w:name w:val="Знак Знак68"/>
    <w:rsid w:val="00087CE6"/>
    <w:rPr>
      <w:b/>
      <w:bCs/>
      <w:i/>
      <w:iCs/>
      <w:sz w:val="26"/>
      <w:szCs w:val="26"/>
      <w:lang w:bidi="ar-SA"/>
    </w:rPr>
  </w:style>
  <w:style w:type="character" w:customStyle="1" w:styleId="Heading4Char2">
    <w:name w:val="Heading 4 Char2"/>
    <w:locked/>
    <w:rsid w:val="00087CE6"/>
    <w:rPr>
      <w:rFonts w:ascii="Times New Roman" w:hAnsi="Times New Roman" w:cs="Times New Roman"/>
      <w:b/>
      <w:bCs/>
      <w:sz w:val="28"/>
      <w:szCs w:val="28"/>
    </w:rPr>
  </w:style>
  <w:style w:type="character" w:customStyle="1" w:styleId="Heading5Char2">
    <w:name w:val="Heading 5 Char2"/>
    <w:locked/>
    <w:rsid w:val="00087CE6"/>
    <w:rPr>
      <w:rFonts w:ascii="Times New Roman" w:hAnsi="Times New Roman" w:cs="Times New Roman"/>
      <w:b/>
      <w:bCs/>
      <w:i/>
      <w:iCs/>
      <w:sz w:val="26"/>
      <w:szCs w:val="26"/>
    </w:rPr>
  </w:style>
  <w:style w:type="character" w:customStyle="1" w:styleId="Heading6Char2">
    <w:name w:val="Heading 6 Char2"/>
    <w:locked/>
    <w:rsid w:val="00087CE6"/>
    <w:rPr>
      <w:rFonts w:ascii="Times New Roman" w:hAnsi="Times New Roman" w:cs="Times New Roman"/>
      <w:b/>
      <w:bCs/>
      <w:sz w:val="20"/>
      <w:szCs w:val="20"/>
    </w:rPr>
  </w:style>
  <w:style w:type="character" w:customStyle="1" w:styleId="Heading7Char2">
    <w:name w:val="Heading 7 Char2"/>
    <w:locked/>
    <w:rsid w:val="00087CE6"/>
    <w:rPr>
      <w:rFonts w:ascii="Times New Roman" w:hAnsi="Times New Roman" w:cs="Times New Roman"/>
      <w:sz w:val="20"/>
      <w:szCs w:val="20"/>
    </w:rPr>
  </w:style>
  <w:style w:type="character" w:customStyle="1" w:styleId="Heading8Char2">
    <w:name w:val="Heading 8 Char2"/>
    <w:locked/>
    <w:rsid w:val="00087CE6"/>
    <w:rPr>
      <w:rFonts w:ascii="Calibri" w:hAnsi="Calibri" w:cs="Times New Roman"/>
      <w:i/>
      <w:iCs/>
      <w:sz w:val="24"/>
      <w:szCs w:val="24"/>
    </w:rPr>
  </w:style>
  <w:style w:type="character" w:customStyle="1" w:styleId="Heading9Char2">
    <w:name w:val="Heading 9 Char2"/>
    <w:locked/>
    <w:rsid w:val="00087CE6"/>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087CE6"/>
    <w:rPr>
      <w:rFonts w:ascii="Arial" w:hAnsi="Arial"/>
      <w:b/>
      <w:kern w:val="32"/>
      <w:sz w:val="20"/>
    </w:rPr>
  </w:style>
  <w:style w:type="character" w:customStyle="1" w:styleId="Heading2Char3">
    <w:name w:val="Heading 2 Char3"/>
    <w:aliases w:val="Знак3 Знак Char3"/>
    <w:locked/>
    <w:rsid w:val="00087CE6"/>
    <w:rPr>
      <w:rFonts w:ascii="Arial" w:hAnsi="Arial"/>
      <w:b/>
      <w:kern w:val="32"/>
      <w:sz w:val="20"/>
    </w:rPr>
  </w:style>
  <w:style w:type="character" w:customStyle="1" w:styleId="Heading3Char3">
    <w:name w:val="Heading 3 Char3"/>
    <w:aliases w:val="Знак2 Char1"/>
    <w:locked/>
    <w:rsid w:val="00087CE6"/>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087CE6"/>
    <w:rPr>
      <w:rFonts w:ascii="Times New Roman" w:hAnsi="Times New Roman"/>
      <w:sz w:val="20"/>
    </w:rPr>
  </w:style>
  <w:style w:type="character" w:customStyle="1" w:styleId="BodyText3Char5">
    <w:name w:val="Body Text 3 Char5"/>
    <w:aliases w:val="Знак5 Char5"/>
    <w:locked/>
    <w:rsid w:val="00087CE6"/>
    <w:rPr>
      <w:rFonts w:ascii="Times New Roman" w:hAnsi="Times New Roman"/>
      <w:sz w:val="16"/>
    </w:rPr>
  </w:style>
  <w:style w:type="character" w:customStyle="1" w:styleId="BodyTextIndent3Char3">
    <w:name w:val="Body Text Indent 3 Char3"/>
    <w:locked/>
    <w:rsid w:val="00087CE6"/>
    <w:rPr>
      <w:rFonts w:ascii="Calibri" w:hAnsi="Calibri"/>
      <w:sz w:val="16"/>
      <w:lang w:val="ru-RU" w:eastAsia="ru-RU" w:bidi="ar-SA"/>
    </w:rPr>
  </w:style>
  <w:style w:type="character" w:customStyle="1" w:styleId="PlainTextChar3">
    <w:name w:val="Plain Text Char3"/>
    <w:aliases w:val="Heading 12 Char2,Знак8 Char1"/>
    <w:locked/>
    <w:rsid w:val="00087CE6"/>
    <w:rPr>
      <w:rFonts w:ascii="Courier New" w:hAnsi="Courier New" w:cs="Times New Roman"/>
      <w:sz w:val="20"/>
      <w:szCs w:val="20"/>
    </w:rPr>
  </w:style>
  <w:style w:type="character" w:customStyle="1" w:styleId="BodyTextIndent2Char3">
    <w:name w:val="Body Text Indent 2 Char3"/>
    <w:locked/>
    <w:rsid w:val="00087CE6"/>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087CE6"/>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087CE6"/>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087CE6"/>
    <w:rPr>
      <w:rFonts w:ascii="Times New Roman" w:hAnsi="Times New Roman"/>
      <w:sz w:val="24"/>
    </w:rPr>
  </w:style>
  <w:style w:type="character" w:customStyle="1" w:styleId="BodyTextChar5">
    <w:name w:val="Body Text Char5"/>
    <w:aliases w:val="Знак1 Char3"/>
    <w:locked/>
    <w:rsid w:val="00087CE6"/>
    <w:rPr>
      <w:rFonts w:ascii="Times New Roman" w:hAnsi="Times New Roman"/>
      <w:sz w:val="20"/>
    </w:rPr>
  </w:style>
  <w:style w:type="character" w:customStyle="1" w:styleId="FooterChar3">
    <w:name w:val="Footer Char3"/>
    <w:locked/>
    <w:rsid w:val="00087CE6"/>
    <w:rPr>
      <w:rFonts w:ascii="Times New Roman" w:hAnsi="Times New Roman" w:cs="Times New Roman"/>
      <w:sz w:val="24"/>
      <w:szCs w:val="24"/>
    </w:rPr>
  </w:style>
  <w:style w:type="character" w:customStyle="1" w:styleId="BodyText2Char3">
    <w:name w:val="Body Text 2 Char3"/>
    <w:locked/>
    <w:rsid w:val="00087CE6"/>
    <w:rPr>
      <w:rFonts w:ascii="Times New Roman" w:hAnsi="Times New Roman" w:cs="Times New Roman"/>
      <w:sz w:val="24"/>
      <w:szCs w:val="24"/>
    </w:rPr>
  </w:style>
  <w:style w:type="character" w:customStyle="1" w:styleId="DocumentMapChar3">
    <w:name w:val="Document Map Char3"/>
    <w:locked/>
    <w:rsid w:val="00087CE6"/>
    <w:rPr>
      <w:rFonts w:ascii="Tahoma" w:hAnsi="Tahoma" w:cs="Times New Roman"/>
      <w:sz w:val="20"/>
      <w:szCs w:val="20"/>
      <w:shd w:val="clear" w:color="auto" w:fill="000080"/>
    </w:rPr>
  </w:style>
  <w:style w:type="character" w:customStyle="1" w:styleId="HeaderChar3">
    <w:name w:val="Header Char3"/>
    <w:locked/>
    <w:rsid w:val="00087CE6"/>
    <w:rPr>
      <w:rFonts w:ascii="Times New Roman" w:hAnsi="Times New Roman" w:cs="Times New Roman"/>
      <w:sz w:val="24"/>
      <w:szCs w:val="24"/>
    </w:rPr>
  </w:style>
  <w:style w:type="character" w:customStyle="1" w:styleId="CommentSubjectChar2">
    <w:name w:val="Comment Subject Char2"/>
    <w:locked/>
    <w:rsid w:val="00087CE6"/>
    <w:rPr>
      <w:sz w:val="16"/>
    </w:rPr>
  </w:style>
  <w:style w:type="character" w:customStyle="1" w:styleId="CommentTextChar3">
    <w:name w:val="Comment Text Char3"/>
    <w:locked/>
    <w:rsid w:val="00087CE6"/>
    <w:rPr>
      <w:rFonts w:ascii="Times New Roman" w:hAnsi="Times New Roman" w:cs="Times New Roman"/>
      <w:sz w:val="20"/>
      <w:szCs w:val="20"/>
    </w:rPr>
  </w:style>
  <w:style w:type="character" w:customStyle="1" w:styleId="CommentSubjectChar4">
    <w:name w:val="Comment Subject Char4"/>
    <w:locked/>
    <w:rsid w:val="00087CE6"/>
    <w:rPr>
      <w:b/>
    </w:rPr>
  </w:style>
  <w:style w:type="character" w:customStyle="1" w:styleId="730">
    <w:name w:val="Знак Знак73"/>
    <w:rsid w:val="00087CE6"/>
    <w:rPr>
      <w:sz w:val="16"/>
      <w:lang w:val="ru-RU" w:eastAsia="ru-RU"/>
    </w:rPr>
  </w:style>
  <w:style w:type="character" w:customStyle="1" w:styleId="Heading1Char3">
    <w:name w:val="Heading 1 Char3"/>
    <w:aliases w:val="Знак Char3,Заголовок 1 Знак Знак Char2,Знак Заголовок 1 Char2"/>
    <w:locked/>
    <w:rsid w:val="00087CE6"/>
    <w:rPr>
      <w:rFonts w:ascii="Cambria" w:hAnsi="Cambria"/>
      <w:b/>
      <w:kern w:val="32"/>
      <w:sz w:val="32"/>
    </w:rPr>
  </w:style>
  <w:style w:type="character" w:customStyle="1" w:styleId="BodyText3Char3">
    <w:name w:val="Body Text 3 Char3"/>
    <w:aliases w:val="Знак5 Char3"/>
    <w:locked/>
    <w:rsid w:val="00087CE6"/>
    <w:rPr>
      <w:sz w:val="16"/>
    </w:rPr>
  </w:style>
  <w:style w:type="paragraph" w:customStyle="1" w:styleId="12a">
    <w:name w:val="Стиль12"/>
    <w:rsid w:val="00087C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087CE6"/>
    <w:rPr>
      <w:rFonts w:ascii="PragmaticaCTT" w:hAnsi="PragmaticaCTT" w:cs="Times New Roman"/>
      <w:sz w:val="20"/>
      <w:szCs w:val="20"/>
    </w:rPr>
  </w:style>
  <w:style w:type="character" w:customStyle="1" w:styleId="6100">
    <w:name w:val="Знак Знак610"/>
    <w:locked/>
    <w:rsid w:val="00087CE6"/>
    <w:rPr>
      <w:b/>
      <w:caps/>
      <w:sz w:val="24"/>
      <w:lang w:val="ru-RU" w:eastAsia="ru-RU"/>
    </w:rPr>
  </w:style>
  <w:style w:type="character" w:customStyle="1" w:styleId="Heading2Char2">
    <w:name w:val="Heading 2 Char2"/>
    <w:aliases w:val="Знак3 Знак Char2"/>
    <w:locked/>
    <w:rsid w:val="00087CE6"/>
    <w:rPr>
      <w:rFonts w:ascii="Times New Roman" w:hAnsi="Times New Roman"/>
      <w:sz w:val="24"/>
    </w:rPr>
  </w:style>
  <w:style w:type="character" w:customStyle="1" w:styleId="SubtitleChar3">
    <w:name w:val="Subtitle Char3"/>
    <w:locked/>
    <w:rsid w:val="00087CE6"/>
    <w:rPr>
      <w:rFonts w:ascii="PragmaticaCTT" w:hAnsi="PragmaticaCTT" w:cs="Times New Roman"/>
      <w:b/>
      <w:bCs/>
      <w:sz w:val="24"/>
      <w:szCs w:val="24"/>
    </w:rPr>
  </w:style>
  <w:style w:type="character" w:customStyle="1" w:styleId="BodyTextFirstIndent2Char3">
    <w:name w:val="Body Text First Indent 2 Char3"/>
    <w:locked/>
    <w:rsid w:val="00087CE6"/>
    <w:rPr>
      <w:rFonts w:ascii="Times New Roman" w:hAnsi="Times New Roman" w:cs="Times New Roman"/>
      <w:sz w:val="24"/>
      <w:szCs w:val="24"/>
    </w:rPr>
  </w:style>
  <w:style w:type="character" w:customStyle="1" w:styleId="BalloonTextChar3">
    <w:name w:val="Balloon Text Char3"/>
    <w:locked/>
    <w:rsid w:val="00087CE6"/>
    <w:rPr>
      <w:rFonts w:ascii="Tahoma" w:hAnsi="Tahoma" w:cs="Times New Roman"/>
      <w:sz w:val="16"/>
      <w:szCs w:val="16"/>
    </w:rPr>
  </w:style>
  <w:style w:type="paragraph" w:customStyle="1" w:styleId="BodyText212">
    <w:name w:val="Body Text 212"/>
    <w:basedOn w:val="a3"/>
    <w:rsid w:val="00087CE6"/>
    <w:pPr>
      <w:spacing w:line="360" w:lineRule="auto"/>
      <w:jc w:val="both"/>
    </w:pPr>
    <w:rPr>
      <w:szCs w:val="20"/>
    </w:rPr>
  </w:style>
  <w:style w:type="character" w:customStyle="1" w:styleId="HTMLPreformattedChar2">
    <w:name w:val="HTML Preformatted Char2"/>
    <w:locked/>
    <w:rsid w:val="00087CE6"/>
    <w:rPr>
      <w:rFonts w:ascii="Courier New" w:hAnsi="Courier New"/>
      <w:sz w:val="20"/>
    </w:rPr>
  </w:style>
  <w:style w:type="character" w:customStyle="1" w:styleId="HTMLAddressChar1">
    <w:name w:val="HTML Address Char1"/>
    <w:locked/>
    <w:rsid w:val="00087CE6"/>
    <w:rPr>
      <w:i/>
      <w:sz w:val="24"/>
      <w:lang w:eastAsia="ru-RU"/>
    </w:rPr>
  </w:style>
  <w:style w:type="character" w:customStyle="1" w:styleId="HTMLAddressChar3">
    <w:name w:val="HTML Address Char3"/>
    <w:locked/>
    <w:rsid w:val="00087CE6"/>
    <w:rPr>
      <w:rFonts w:ascii="Calibri" w:hAnsi="Calibri" w:cs="Times New Roman"/>
      <w:i/>
      <w:sz w:val="20"/>
      <w:szCs w:val="20"/>
    </w:rPr>
  </w:style>
  <w:style w:type="character" w:customStyle="1" w:styleId="1280">
    <w:name w:val="Знак1 Знак Знак28"/>
    <w:aliases w:val="Знак1 Знак11"/>
    <w:locked/>
    <w:rsid w:val="00087CE6"/>
    <w:rPr>
      <w:sz w:val="24"/>
      <w:lang w:val="ru-RU" w:eastAsia="ru-RU"/>
    </w:rPr>
  </w:style>
  <w:style w:type="paragraph" w:customStyle="1" w:styleId="BlockText1">
    <w:name w:val="Block Text1"/>
    <w:basedOn w:val="a3"/>
    <w:rsid w:val="00087CE6"/>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087CE6"/>
    <w:rPr>
      <w:i/>
      <w:color w:val="000000"/>
      <w:sz w:val="24"/>
      <w:lang w:eastAsia="ru-RU"/>
    </w:rPr>
  </w:style>
  <w:style w:type="character" w:customStyle="1" w:styleId="IntenseQuoteChar3">
    <w:name w:val="Intense Quote Char3"/>
    <w:locked/>
    <w:rsid w:val="00087CE6"/>
    <w:rPr>
      <w:b/>
      <w:i/>
      <w:color w:val="4F81BD"/>
      <w:sz w:val="24"/>
      <w:lang w:eastAsia="ru-RU"/>
    </w:rPr>
  </w:style>
  <w:style w:type="paragraph" w:customStyle="1" w:styleId="BodyTextIndent21">
    <w:name w:val="Body Text Indent 21"/>
    <w:basedOn w:val="a3"/>
    <w:rsid w:val="00087CE6"/>
    <w:pPr>
      <w:overflowPunct w:val="0"/>
      <w:autoSpaceDE w:val="0"/>
      <w:ind w:firstLine="567"/>
      <w:jc w:val="both"/>
    </w:pPr>
    <w:rPr>
      <w:sz w:val="20"/>
      <w:szCs w:val="20"/>
      <w:lang w:eastAsia="ar-SA"/>
    </w:rPr>
  </w:style>
  <w:style w:type="paragraph" w:customStyle="1" w:styleId="BodyTextIndent31">
    <w:name w:val="Body Text Indent 31"/>
    <w:basedOn w:val="a3"/>
    <w:rsid w:val="00087CE6"/>
    <w:pPr>
      <w:spacing w:line="360" w:lineRule="auto"/>
      <w:ind w:firstLine="709"/>
      <w:jc w:val="both"/>
    </w:pPr>
    <w:rPr>
      <w:sz w:val="28"/>
      <w:szCs w:val="20"/>
    </w:rPr>
  </w:style>
  <w:style w:type="paragraph" w:customStyle="1" w:styleId="230">
    <w:name w:val="Обычный23"/>
    <w:rsid w:val="00087CE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087CE6"/>
    <w:pPr>
      <w:tabs>
        <w:tab w:val="center" w:pos="4153"/>
        <w:tab w:val="right" w:pos="8306"/>
      </w:tabs>
    </w:pPr>
    <w:rPr>
      <w:rFonts w:ascii="Arial" w:hAnsi="Arial"/>
      <w:szCs w:val="20"/>
    </w:rPr>
  </w:style>
  <w:style w:type="paragraph" w:customStyle="1" w:styleId="Normal11">
    <w:name w:val="Normal11"/>
    <w:rsid w:val="00087CE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087CE6"/>
    <w:pPr>
      <w:keepNext/>
      <w:snapToGrid/>
      <w:outlineLvl w:val="2"/>
    </w:pPr>
    <w:rPr>
      <w:sz w:val="24"/>
    </w:rPr>
  </w:style>
  <w:style w:type="paragraph" w:customStyle="1" w:styleId="BodyText11">
    <w:name w:val="Body Text11"/>
    <w:basedOn w:val="Normal11"/>
    <w:rsid w:val="00087CE6"/>
    <w:pPr>
      <w:snapToGrid/>
      <w:spacing w:line="360" w:lineRule="auto"/>
    </w:pPr>
    <w:rPr>
      <w:sz w:val="24"/>
    </w:rPr>
  </w:style>
  <w:style w:type="paragraph" w:customStyle="1" w:styleId="ListParagraph11">
    <w:name w:val="List Paragraph11"/>
    <w:basedOn w:val="a3"/>
    <w:rsid w:val="00087CE6"/>
    <w:pPr>
      <w:spacing w:after="200" w:line="276" w:lineRule="auto"/>
      <w:ind w:left="720"/>
      <w:contextualSpacing/>
    </w:pPr>
    <w:rPr>
      <w:rFonts w:ascii="Calibri" w:hAnsi="Calibri"/>
      <w:sz w:val="22"/>
      <w:szCs w:val="22"/>
    </w:rPr>
  </w:style>
  <w:style w:type="paragraph" w:customStyle="1" w:styleId="PlainText11">
    <w:name w:val="Plain Text11"/>
    <w:basedOn w:val="a3"/>
    <w:rsid w:val="00087CE6"/>
    <w:rPr>
      <w:rFonts w:ascii="Courier New" w:hAnsi="Courier New"/>
      <w:sz w:val="20"/>
      <w:szCs w:val="20"/>
    </w:rPr>
  </w:style>
  <w:style w:type="paragraph" w:customStyle="1" w:styleId="BodyText311">
    <w:name w:val="Body Text 311"/>
    <w:basedOn w:val="Normal11"/>
    <w:rsid w:val="00087CE6"/>
    <w:pPr>
      <w:snapToGrid/>
      <w:jc w:val="both"/>
    </w:pPr>
    <w:rPr>
      <w:i/>
      <w:sz w:val="26"/>
    </w:rPr>
  </w:style>
  <w:style w:type="character" w:customStyle="1" w:styleId="SubtleEmphasis1">
    <w:name w:val="Subtle Emphasis1"/>
    <w:rsid w:val="00087CE6"/>
    <w:rPr>
      <w:i/>
      <w:color w:val="808080"/>
    </w:rPr>
  </w:style>
  <w:style w:type="character" w:customStyle="1" w:styleId="2160">
    <w:name w:val="Знак Знак216"/>
    <w:aliases w:val="Основной текст с отступом Знак Знак Зна Знак"/>
    <w:locked/>
    <w:rsid w:val="00087CE6"/>
    <w:rPr>
      <w:rFonts w:ascii="Arial" w:hAnsi="Arial"/>
      <w:b/>
      <w:i/>
      <w:sz w:val="28"/>
      <w:lang w:val="ru-RU" w:eastAsia="en-US"/>
    </w:rPr>
  </w:style>
  <w:style w:type="character" w:customStyle="1" w:styleId="DefaultParagraphFont1">
    <w:name w:val="Default Paragraph Font1"/>
    <w:rsid w:val="00087CE6"/>
  </w:style>
  <w:style w:type="paragraph" w:customStyle="1" w:styleId="NoSpacing1">
    <w:name w:val="No Spacing1"/>
    <w:rsid w:val="00087CE6"/>
    <w:pPr>
      <w:spacing w:after="0" w:line="240" w:lineRule="auto"/>
    </w:pPr>
    <w:rPr>
      <w:rFonts w:ascii="Calibri" w:eastAsia="Times New Roman" w:hAnsi="Calibri" w:cs="Times New Roman"/>
      <w:sz w:val="24"/>
      <w:szCs w:val="24"/>
    </w:rPr>
  </w:style>
  <w:style w:type="character" w:customStyle="1" w:styleId="z-TopofFormChar">
    <w:name w:val="z-Top of Form Char"/>
    <w:locked/>
    <w:rsid w:val="00087CE6"/>
    <w:rPr>
      <w:rFonts w:ascii="Arial" w:hAnsi="Arial" w:cs="Times New Roman"/>
      <w:b/>
      <w:sz w:val="20"/>
    </w:rPr>
  </w:style>
  <w:style w:type="character" w:customStyle="1" w:styleId="z-TopofFormChar1">
    <w:name w:val="z-Top of Form Char1"/>
    <w:locked/>
    <w:rsid w:val="00087CE6"/>
    <w:rPr>
      <w:rFonts w:ascii="Arial" w:hAnsi="Arial" w:cs="Times New Roman"/>
      <w:b/>
      <w:sz w:val="20"/>
      <w:szCs w:val="20"/>
    </w:rPr>
  </w:style>
  <w:style w:type="character" w:customStyle="1" w:styleId="z-BottomofFormChar">
    <w:name w:val="z-Bottom of Form Char"/>
    <w:locked/>
    <w:rsid w:val="00087CE6"/>
    <w:rPr>
      <w:rFonts w:ascii="Arial" w:hAnsi="Arial" w:cs="Times New Roman"/>
      <w:vanish/>
      <w:sz w:val="16"/>
      <w:lang w:eastAsia="ru-RU"/>
    </w:rPr>
  </w:style>
  <w:style w:type="character" w:customStyle="1" w:styleId="z-BottomofFormChar1">
    <w:name w:val="z-Bottom of Form Char1"/>
    <w:locked/>
    <w:rsid w:val="00087CE6"/>
    <w:rPr>
      <w:rFonts w:ascii="Arial" w:hAnsi="Arial" w:cs="Times New Roman"/>
      <w:vanish/>
      <w:sz w:val="16"/>
      <w:szCs w:val="16"/>
    </w:rPr>
  </w:style>
  <w:style w:type="paragraph" w:customStyle="1" w:styleId="Heading41">
    <w:name w:val="Heading 41"/>
    <w:basedOn w:val="Normal1"/>
    <w:next w:val="Normal1"/>
    <w:rsid w:val="00087CE6"/>
    <w:pPr>
      <w:keepNext/>
      <w:widowControl/>
    </w:pPr>
    <w:rPr>
      <w:sz w:val="24"/>
    </w:rPr>
  </w:style>
  <w:style w:type="character" w:customStyle="1" w:styleId="MacroTextChar2">
    <w:name w:val="Macro Text Char2"/>
    <w:locked/>
    <w:rsid w:val="00087CE6"/>
    <w:rPr>
      <w:rFonts w:ascii="Courier New" w:hAnsi="Courier New" w:cs="Times New Roman"/>
      <w:sz w:val="22"/>
      <w:lang w:val="en-US" w:eastAsia="en-US" w:bidi="ar-SA"/>
    </w:rPr>
  </w:style>
  <w:style w:type="character" w:customStyle="1" w:styleId="5111">
    <w:name w:val="Знак5 Знак Знак11"/>
    <w:locked/>
    <w:rsid w:val="00087CE6"/>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087CE6"/>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087CE6"/>
    <w:rPr>
      <w:sz w:val="24"/>
    </w:rPr>
  </w:style>
  <w:style w:type="character" w:customStyle="1" w:styleId="PlaceholderText1">
    <w:name w:val="Placeholder Text1"/>
    <w:rsid w:val="00087CE6"/>
    <w:rPr>
      <w:color w:val="808080"/>
    </w:rPr>
  </w:style>
  <w:style w:type="paragraph" w:customStyle="1" w:styleId="TextBody">
    <w:name w:val="Text Body"/>
    <w:basedOn w:val="a3"/>
    <w:rsid w:val="00087CE6"/>
    <w:pPr>
      <w:suppressAutoHyphens/>
      <w:spacing w:after="120"/>
    </w:pPr>
    <w:rPr>
      <w:lang w:val="en-US" w:eastAsia="zh-CN"/>
    </w:rPr>
  </w:style>
  <w:style w:type="character" w:customStyle="1" w:styleId="WW8Num13z3">
    <w:name w:val="WW8Num13z3"/>
    <w:rsid w:val="00087CE6"/>
  </w:style>
  <w:style w:type="character" w:customStyle="1" w:styleId="WW8Num13z4">
    <w:name w:val="WW8Num13z4"/>
    <w:rsid w:val="00087CE6"/>
  </w:style>
  <w:style w:type="character" w:customStyle="1" w:styleId="WW8Num13z5">
    <w:name w:val="WW8Num13z5"/>
    <w:rsid w:val="00087CE6"/>
  </w:style>
  <w:style w:type="character" w:customStyle="1" w:styleId="WW8Num13z6">
    <w:name w:val="WW8Num13z6"/>
    <w:rsid w:val="00087CE6"/>
  </w:style>
  <w:style w:type="character" w:customStyle="1" w:styleId="WW8Num13z7">
    <w:name w:val="WW8Num13z7"/>
    <w:rsid w:val="00087CE6"/>
  </w:style>
  <w:style w:type="character" w:customStyle="1" w:styleId="WW8Num13z8">
    <w:name w:val="WW8Num13z8"/>
    <w:rsid w:val="00087CE6"/>
  </w:style>
  <w:style w:type="character" w:customStyle="1" w:styleId="WW8Num14z4">
    <w:name w:val="WW8Num14z4"/>
    <w:rsid w:val="00087CE6"/>
  </w:style>
  <w:style w:type="character" w:customStyle="1" w:styleId="WW8Num14z5">
    <w:name w:val="WW8Num14z5"/>
    <w:rsid w:val="00087CE6"/>
  </w:style>
  <w:style w:type="character" w:customStyle="1" w:styleId="WW8Num14z6">
    <w:name w:val="WW8Num14z6"/>
    <w:rsid w:val="00087CE6"/>
  </w:style>
  <w:style w:type="character" w:customStyle="1" w:styleId="WW8Num14z7">
    <w:name w:val="WW8Num14z7"/>
    <w:rsid w:val="00087CE6"/>
  </w:style>
  <w:style w:type="character" w:customStyle="1" w:styleId="WW8Num14z8">
    <w:name w:val="WW8Num14z8"/>
    <w:rsid w:val="00087CE6"/>
  </w:style>
  <w:style w:type="paragraph" w:customStyle="1" w:styleId="1ffffff8">
    <w:name w:val="Текст примечания1"/>
    <w:basedOn w:val="a3"/>
    <w:rsid w:val="00087CE6"/>
    <w:pPr>
      <w:suppressAutoHyphens/>
    </w:pPr>
    <w:rPr>
      <w:sz w:val="20"/>
      <w:szCs w:val="20"/>
      <w:lang w:eastAsia="ar-SA"/>
    </w:rPr>
  </w:style>
  <w:style w:type="paragraph" w:customStyle="1" w:styleId="21f2">
    <w:name w:val="Маркированный список 21"/>
    <w:basedOn w:val="a3"/>
    <w:rsid w:val="00087CE6"/>
    <w:pPr>
      <w:tabs>
        <w:tab w:val="left" w:pos="360"/>
      </w:tabs>
      <w:suppressAutoHyphens/>
      <w:ind w:left="360" w:hanging="360"/>
    </w:pPr>
    <w:rPr>
      <w:lang w:eastAsia="ar-SA"/>
    </w:rPr>
  </w:style>
  <w:style w:type="paragraph" w:customStyle="1" w:styleId="1ffffff9">
    <w:name w:val="Название объекта1"/>
    <w:basedOn w:val="a3"/>
    <w:next w:val="a3"/>
    <w:rsid w:val="00087CE6"/>
    <w:pPr>
      <w:suppressAutoHyphens/>
    </w:pPr>
    <w:rPr>
      <w:b/>
      <w:bCs/>
      <w:color w:val="4F81BD"/>
      <w:sz w:val="18"/>
      <w:szCs w:val="18"/>
      <w:lang w:eastAsia="ar-SA"/>
    </w:rPr>
  </w:style>
  <w:style w:type="paragraph" w:customStyle="1" w:styleId="21f3">
    <w:name w:val="Список 21"/>
    <w:basedOn w:val="a3"/>
    <w:rsid w:val="00087CE6"/>
    <w:pPr>
      <w:suppressAutoHyphens/>
      <w:ind w:left="566" w:hanging="283"/>
    </w:pPr>
    <w:rPr>
      <w:lang w:eastAsia="ar-SA"/>
    </w:rPr>
  </w:style>
  <w:style w:type="paragraph" w:customStyle="1" w:styleId="416">
    <w:name w:val="Список 41"/>
    <w:basedOn w:val="a3"/>
    <w:rsid w:val="00087CE6"/>
    <w:pPr>
      <w:suppressAutoHyphens/>
      <w:ind w:left="1132" w:hanging="283"/>
    </w:pPr>
    <w:rPr>
      <w:lang w:eastAsia="ar-SA"/>
    </w:rPr>
  </w:style>
  <w:style w:type="paragraph" w:customStyle="1" w:styleId="Heading22">
    <w:name w:val="Heading 22"/>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087CE6"/>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087CE6"/>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087CE6"/>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087CE6"/>
    <w:rPr>
      <w:rFonts w:ascii="Times New Roman" w:hAnsi="Times New Roman" w:cs="Times New Roman"/>
      <w:color w:val="000000"/>
      <w:sz w:val="20"/>
      <w:szCs w:val="20"/>
    </w:rPr>
  </w:style>
  <w:style w:type="paragraph" w:customStyle="1" w:styleId="Heading911">
    <w:name w:val="Heading 9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087CE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087CE6"/>
    <w:rPr>
      <w:rFonts w:ascii="Times New Roman" w:hAnsi="Times New Roman"/>
      <w:sz w:val="20"/>
    </w:rPr>
  </w:style>
  <w:style w:type="character" w:customStyle="1" w:styleId="343">
    <w:name w:val="Знак3 Знак Знак4"/>
    <w:locked/>
    <w:rsid w:val="00087CE6"/>
    <w:rPr>
      <w:rFonts w:ascii="Courier New" w:hAnsi="Courier New"/>
      <w:lang w:val="ru-RU" w:eastAsia="ru-RU"/>
    </w:rPr>
  </w:style>
  <w:style w:type="paragraph" w:customStyle="1" w:styleId="CharChar0">
    <w:name w:val="первый Char Char"/>
    <w:basedOn w:val="a3"/>
    <w:rsid w:val="00087CE6"/>
    <w:pPr>
      <w:spacing w:before="120" w:line="240" w:lineRule="exact"/>
      <w:ind w:firstLine="284"/>
      <w:jc w:val="both"/>
    </w:pPr>
    <w:rPr>
      <w:sz w:val="22"/>
    </w:rPr>
  </w:style>
  <w:style w:type="paragraph" w:customStyle="1" w:styleId="Char">
    <w:name w:val="первый Char"/>
    <w:basedOn w:val="a3"/>
    <w:rsid w:val="00087CE6"/>
    <w:pPr>
      <w:spacing w:before="120" w:line="240" w:lineRule="exact"/>
      <w:ind w:firstLine="284"/>
      <w:jc w:val="both"/>
    </w:pPr>
    <w:rPr>
      <w:sz w:val="22"/>
    </w:rPr>
  </w:style>
  <w:style w:type="character" w:customStyle="1" w:styleId="gray1">
    <w:name w:val="gray1"/>
    <w:rsid w:val="00087CE6"/>
    <w:rPr>
      <w:color w:val="808080"/>
    </w:rPr>
  </w:style>
  <w:style w:type="character" w:customStyle="1" w:styleId="style1610">
    <w:name w:val="style161"/>
    <w:rsid w:val="00087CE6"/>
    <w:rPr>
      <w:rFonts w:ascii="Verdana" w:hAnsi="Verdana"/>
      <w:sz w:val="24"/>
    </w:rPr>
  </w:style>
  <w:style w:type="paragraph" w:customStyle="1" w:styleId="affffffffffc">
    <w:name w:val="Содержание"/>
    <w:basedOn w:val="a3"/>
    <w:rsid w:val="00087CE6"/>
    <w:pPr>
      <w:ind w:firstLine="454"/>
      <w:jc w:val="both"/>
    </w:pPr>
  </w:style>
  <w:style w:type="paragraph" w:customStyle="1" w:styleId="affffffffffd">
    <w:name w:val="Модули"/>
    <w:basedOn w:val="a3"/>
    <w:rsid w:val="00087CE6"/>
    <w:pPr>
      <w:keepNext/>
    </w:pPr>
    <w:rPr>
      <w:b/>
      <w:bCs/>
    </w:rPr>
  </w:style>
  <w:style w:type="character" w:customStyle="1" w:styleId="description2">
    <w:name w:val="description2"/>
    <w:rsid w:val="00087CE6"/>
    <w:rPr>
      <w:color w:val="000000"/>
      <w:sz w:val="20"/>
    </w:rPr>
  </w:style>
  <w:style w:type="paragraph" w:customStyle="1" w:styleId="22a">
    <w:name w:val="Îñíî´2íîé òåêñò 2"/>
    <w:basedOn w:val="a3"/>
    <w:rsid w:val="00087CE6"/>
    <w:pPr>
      <w:widowControl w:val="0"/>
      <w:ind w:firstLine="709"/>
      <w:jc w:val="both"/>
    </w:pPr>
    <w:rPr>
      <w:szCs w:val="20"/>
    </w:rPr>
  </w:style>
  <w:style w:type="paragraph" w:customStyle="1" w:styleId="Noeeu3">
    <w:name w:val="Noeeu3"/>
    <w:basedOn w:val="a3"/>
    <w:rsid w:val="00087CE6"/>
    <w:pPr>
      <w:widowControl w:val="0"/>
      <w:ind w:firstLine="284"/>
      <w:jc w:val="both"/>
    </w:pPr>
    <w:rPr>
      <w:sz w:val="20"/>
      <w:szCs w:val="20"/>
    </w:rPr>
  </w:style>
  <w:style w:type="character" w:customStyle="1" w:styleId="c17">
    <w:name w:val="c17"/>
    <w:rsid w:val="00087CE6"/>
  </w:style>
  <w:style w:type="paragraph" w:customStyle="1" w:styleId="affffffffffe">
    <w:name w:val="_Обычный"/>
    <w:basedOn w:val="a3"/>
    <w:rsid w:val="00087CE6"/>
    <w:pPr>
      <w:spacing w:line="360" w:lineRule="auto"/>
      <w:ind w:firstLine="709"/>
      <w:jc w:val="both"/>
    </w:pPr>
  </w:style>
  <w:style w:type="character" w:customStyle="1" w:styleId="NoBreak">
    <w:name w:val="_NoBreak"/>
    <w:rsid w:val="00087CE6"/>
  </w:style>
  <w:style w:type="paragraph" w:customStyle="1" w:styleId="1270">
    <w:name w:val="Стиль по ширине Первая строка:  127 см"/>
    <w:basedOn w:val="a3"/>
    <w:rsid w:val="00087CE6"/>
    <w:pPr>
      <w:spacing w:line="360" w:lineRule="auto"/>
      <w:ind w:firstLine="720"/>
      <w:jc w:val="both"/>
    </w:pPr>
    <w:rPr>
      <w:szCs w:val="20"/>
    </w:rPr>
  </w:style>
  <w:style w:type="character" w:customStyle="1" w:styleId="Arial16">
    <w:name w:val="Стиль Arial 16 пт полужирный"/>
    <w:rsid w:val="00087CE6"/>
    <w:rPr>
      <w:rFonts w:ascii="Arial" w:hAnsi="Arial"/>
      <w:b/>
      <w:sz w:val="32"/>
    </w:rPr>
  </w:style>
  <w:style w:type="paragraph" w:customStyle="1" w:styleId="12b">
    <w:name w:val="стиль12"/>
    <w:basedOn w:val="a3"/>
    <w:rsid w:val="00087CE6"/>
    <w:pPr>
      <w:spacing w:before="100" w:beforeAutospacing="1" w:after="100" w:afterAutospacing="1"/>
    </w:pPr>
    <w:rPr>
      <w:rFonts w:ascii="Arial" w:hAnsi="Arial" w:cs="Arial"/>
      <w:color w:val="676767"/>
      <w:sz w:val="20"/>
      <w:szCs w:val="20"/>
    </w:rPr>
  </w:style>
  <w:style w:type="character" w:customStyle="1" w:styleId="FontStyle61">
    <w:name w:val="Font Style61"/>
    <w:rsid w:val="00087CE6"/>
    <w:rPr>
      <w:rFonts w:ascii="MS Reference Sans Serif" w:hAnsi="MS Reference Sans Serif"/>
      <w:sz w:val="12"/>
    </w:rPr>
  </w:style>
  <w:style w:type="character" w:customStyle="1" w:styleId="FontStyle60">
    <w:name w:val="Font Style60"/>
    <w:rsid w:val="00087CE6"/>
    <w:rPr>
      <w:rFonts w:ascii="MS Reference Sans Serif" w:hAnsi="MS Reference Sans Serif"/>
      <w:sz w:val="16"/>
    </w:rPr>
  </w:style>
  <w:style w:type="paragraph" w:customStyle="1" w:styleId="Style102">
    <w:name w:val="Стиль Style10 + Черный"/>
    <w:basedOn w:val="a3"/>
    <w:next w:val="a3"/>
    <w:rsid w:val="00087CE6"/>
    <w:rPr>
      <w:color w:val="000000"/>
    </w:rPr>
  </w:style>
  <w:style w:type="paragraph" w:customStyle="1" w:styleId="Style1010">
    <w:name w:val="Стиль Style10 + Черный1"/>
    <w:basedOn w:val="a3"/>
    <w:next w:val="a3"/>
    <w:rsid w:val="00087CE6"/>
    <w:rPr>
      <w:color w:val="000000"/>
    </w:rPr>
  </w:style>
  <w:style w:type="paragraph" w:customStyle="1" w:styleId="Style48">
    <w:name w:val="Style48"/>
    <w:basedOn w:val="a3"/>
    <w:rsid w:val="00087CE6"/>
    <w:pPr>
      <w:widowControl w:val="0"/>
      <w:autoSpaceDE w:val="0"/>
      <w:autoSpaceDN w:val="0"/>
      <w:adjustRightInd w:val="0"/>
    </w:pPr>
  </w:style>
  <w:style w:type="paragraph" w:customStyle="1" w:styleId="Textbody0">
    <w:name w:val="Text body"/>
    <w:basedOn w:val="Standard"/>
    <w:rsid w:val="00087CE6"/>
    <w:pPr>
      <w:autoSpaceDN/>
      <w:spacing w:after="120"/>
      <w:textAlignment w:val="baseline"/>
    </w:pPr>
    <w:rPr>
      <w:rFonts w:eastAsia="SimSun" w:cs="Mangal"/>
      <w:kern w:val="1"/>
      <w:lang w:eastAsia="hi-IN" w:bidi="hi-IN"/>
    </w:rPr>
  </w:style>
  <w:style w:type="paragraph" w:customStyle="1" w:styleId="Index">
    <w:name w:val="Index"/>
    <w:basedOn w:val="Standard"/>
    <w:rsid w:val="00087CE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087CE6"/>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087CE6"/>
    <w:rPr>
      <w:rFonts w:ascii="TimesET" w:eastAsia="Times New Roman" w:hAnsi="TimesET" w:cs="Times New Roman"/>
      <w:color w:val="000000"/>
      <w:sz w:val="20"/>
      <w:szCs w:val="20"/>
      <w:lang w:eastAsia="ru-RU"/>
    </w:rPr>
  </w:style>
  <w:style w:type="character" w:customStyle="1" w:styleId="IntenseEmphasis1">
    <w:name w:val="Intense Emphasis1"/>
    <w:rsid w:val="00087CE6"/>
    <w:rPr>
      <w:b/>
    </w:rPr>
  </w:style>
  <w:style w:type="paragraph" w:customStyle="1" w:styleId="HTMLPreformatted1">
    <w:name w:val="HTML Preformatted1"/>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087CE6"/>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087CE6"/>
    <w:rPr>
      <w:sz w:val="24"/>
    </w:rPr>
  </w:style>
  <w:style w:type="character" w:customStyle="1" w:styleId="afffffffffff">
    <w:name w:val="Название Знак"/>
    <w:locked/>
    <w:rsid w:val="00087CE6"/>
    <w:rPr>
      <w:sz w:val="24"/>
      <w:lang w:val="en-US"/>
    </w:rPr>
  </w:style>
  <w:style w:type="character" w:customStyle="1" w:styleId="2fff6">
    <w:name w:val="Красная строка Знак2"/>
    <w:rsid w:val="00087CE6"/>
  </w:style>
  <w:style w:type="paragraph" w:customStyle="1" w:styleId="95">
    <w:name w:val="Знак9"/>
    <w:basedOn w:val="a3"/>
    <w:rsid w:val="00087CE6"/>
    <w:pPr>
      <w:spacing w:after="160" w:line="240" w:lineRule="exact"/>
    </w:pPr>
    <w:rPr>
      <w:rFonts w:ascii="Verdana" w:hAnsi="Verdana"/>
      <w:lang w:val="en-US" w:eastAsia="en-US"/>
    </w:rPr>
  </w:style>
  <w:style w:type="paragraph" w:customStyle="1" w:styleId="useradditionalinfo1">
    <w:name w:val="useradditionalinfo1"/>
    <w:basedOn w:val="a3"/>
    <w:rsid w:val="00087CE6"/>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087CE6"/>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087CE6"/>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087CE6"/>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087CE6"/>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087CE6"/>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087CE6"/>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087CE6"/>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087CE6"/>
    <w:pPr>
      <w:numPr>
        <w:numId w:val="0"/>
      </w:numPr>
      <w:tabs>
        <w:tab w:val="left" w:pos="360"/>
        <w:tab w:val="left" w:pos="1354"/>
      </w:tabs>
      <w:ind w:left="360" w:hanging="360"/>
    </w:pPr>
    <w:rPr>
      <w:sz w:val="24"/>
      <w:lang w:eastAsia="ru-RU"/>
    </w:rPr>
  </w:style>
  <w:style w:type="character" w:customStyle="1" w:styleId="77">
    <w:name w:val="Основной текст (7)_"/>
    <w:locked/>
    <w:rsid w:val="00087CE6"/>
    <w:rPr>
      <w:b/>
      <w:i/>
    </w:rPr>
  </w:style>
  <w:style w:type="paragraph" w:customStyle="1" w:styleId="bloc">
    <w:name w:val="bloc"/>
    <w:basedOn w:val="a3"/>
    <w:rsid w:val="00087CE6"/>
    <w:pPr>
      <w:spacing w:before="100" w:beforeAutospacing="1" w:after="100" w:afterAutospacing="1"/>
    </w:pPr>
  </w:style>
  <w:style w:type="paragraph" w:customStyle="1" w:styleId="bordered">
    <w:name w:val="bordered"/>
    <w:basedOn w:val="a3"/>
    <w:rsid w:val="00087CE6"/>
    <w:pPr>
      <w:spacing w:before="100" w:beforeAutospacing="1" w:after="100" w:afterAutospacing="1"/>
    </w:pPr>
  </w:style>
  <w:style w:type="paragraph" w:customStyle="1" w:styleId="fr-collapsible-toggle">
    <w:name w:val="fr-collapsible-toggle"/>
    <w:basedOn w:val="a3"/>
    <w:rsid w:val="00087CE6"/>
    <w:pPr>
      <w:spacing w:before="100" w:beforeAutospacing="1" w:after="100" w:afterAutospacing="1"/>
    </w:pPr>
  </w:style>
  <w:style w:type="paragraph" w:customStyle="1" w:styleId="fr-collapsible-toggle-collapsed">
    <w:name w:val="fr-collapsible-toggle-collapsed"/>
    <w:basedOn w:val="a3"/>
    <w:rsid w:val="00087CE6"/>
    <w:pPr>
      <w:spacing w:before="100" w:beforeAutospacing="1" w:after="100" w:afterAutospacing="1"/>
    </w:pPr>
  </w:style>
  <w:style w:type="paragraph" w:customStyle="1" w:styleId="fr-collapsible-group-toogle-all">
    <w:name w:val="fr-collapsible-group-toogle-all"/>
    <w:basedOn w:val="a3"/>
    <w:rsid w:val="00087CE6"/>
    <w:pPr>
      <w:spacing w:before="100" w:beforeAutospacing="1" w:after="100" w:afterAutospacing="1"/>
    </w:pPr>
    <w:rPr>
      <w:sz w:val="18"/>
      <w:szCs w:val="18"/>
    </w:rPr>
  </w:style>
  <w:style w:type="paragraph" w:customStyle="1" w:styleId="toogleboxnew">
    <w:name w:val="toogleboxnew"/>
    <w:basedOn w:val="a3"/>
    <w:rsid w:val="00087CE6"/>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087CE6"/>
    <w:pPr>
      <w:shd w:val="clear" w:color="auto" w:fill="EFEFEF"/>
      <w:spacing w:after="30"/>
      <w:jc w:val="center"/>
    </w:pPr>
    <w:rPr>
      <w:b/>
      <w:bCs/>
    </w:rPr>
  </w:style>
  <w:style w:type="paragraph" w:customStyle="1" w:styleId="navboxnew">
    <w:name w:val="navboxnew"/>
    <w:basedOn w:val="a3"/>
    <w:rsid w:val="00087CE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087CE6"/>
    <w:pPr>
      <w:spacing w:before="100" w:beforeAutospacing="1" w:after="100" w:afterAutospacing="1"/>
      <w:ind w:left="-1200"/>
    </w:pPr>
    <w:rPr>
      <w:sz w:val="19"/>
      <w:szCs w:val="19"/>
    </w:rPr>
  </w:style>
  <w:style w:type="paragraph" w:customStyle="1" w:styleId="navboxnewoldie">
    <w:name w:val="navboxnew_oldie"/>
    <w:basedOn w:val="a3"/>
    <w:rsid w:val="00087CE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087CE6"/>
    <w:pPr>
      <w:spacing w:before="100" w:beforeAutospacing="1" w:after="100" w:afterAutospacing="1"/>
    </w:pPr>
  </w:style>
  <w:style w:type="paragraph" w:customStyle="1" w:styleId="mw-hiero-outer">
    <w:name w:val="mw-hiero-outer"/>
    <w:basedOn w:val="a3"/>
    <w:rsid w:val="00087CE6"/>
    <w:pPr>
      <w:spacing w:before="100" w:beforeAutospacing="1" w:after="100" w:afterAutospacing="1"/>
    </w:pPr>
  </w:style>
  <w:style w:type="paragraph" w:customStyle="1" w:styleId="mw-hiero-box">
    <w:name w:val="mw-hiero-box"/>
    <w:basedOn w:val="a3"/>
    <w:rsid w:val="00087CE6"/>
    <w:pPr>
      <w:shd w:val="clear" w:color="auto" w:fill="000000"/>
      <w:spacing w:before="100" w:beforeAutospacing="1" w:after="100" w:afterAutospacing="1"/>
    </w:pPr>
  </w:style>
  <w:style w:type="paragraph" w:customStyle="1" w:styleId="ui-helper-hidden">
    <w:name w:val="ui-helper-hidden"/>
    <w:basedOn w:val="a3"/>
    <w:rsid w:val="00087CE6"/>
    <w:pPr>
      <w:spacing w:before="100" w:beforeAutospacing="1" w:after="100" w:afterAutospacing="1"/>
    </w:pPr>
    <w:rPr>
      <w:vanish/>
    </w:rPr>
  </w:style>
  <w:style w:type="paragraph" w:customStyle="1" w:styleId="ui-helper-reset">
    <w:name w:val="ui-helper-reset"/>
    <w:basedOn w:val="a3"/>
    <w:rsid w:val="00087CE6"/>
  </w:style>
  <w:style w:type="paragraph" w:customStyle="1" w:styleId="ui-helper-clearfix">
    <w:name w:val="ui-helper-clearfix"/>
    <w:basedOn w:val="a3"/>
    <w:rsid w:val="00087CE6"/>
    <w:pPr>
      <w:spacing w:before="100" w:beforeAutospacing="1" w:after="100" w:afterAutospacing="1"/>
    </w:pPr>
  </w:style>
  <w:style w:type="paragraph" w:customStyle="1" w:styleId="ui-helper-zfix">
    <w:name w:val="ui-helper-zfix"/>
    <w:basedOn w:val="a3"/>
    <w:rsid w:val="00087CE6"/>
    <w:pPr>
      <w:spacing w:before="100" w:beforeAutospacing="1" w:after="100" w:afterAutospacing="1"/>
    </w:pPr>
  </w:style>
  <w:style w:type="paragraph" w:customStyle="1" w:styleId="ui-icon">
    <w:name w:val="ui-icon"/>
    <w:basedOn w:val="a3"/>
    <w:rsid w:val="00087CE6"/>
    <w:pPr>
      <w:spacing w:before="100" w:beforeAutospacing="1" w:after="100" w:afterAutospacing="1"/>
      <w:ind w:firstLine="7343"/>
    </w:pPr>
  </w:style>
  <w:style w:type="paragraph" w:customStyle="1" w:styleId="ui-widget-overlay">
    <w:name w:val="ui-widget-overlay"/>
    <w:basedOn w:val="a3"/>
    <w:rsid w:val="00087CE6"/>
    <w:pPr>
      <w:shd w:val="clear" w:color="auto" w:fill="000000"/>
      <w:spacing w:before="100" w:beforeAutospacing="1" w:after="100" w:afterAutospacing="1"/>
    </w:pPr>
  </w:style>
  <w:style w:type="paragraph" w:customStyle="1" w:styleId="ui-widget">
    <w:name w:val="ui-widget"/>
    <w:basedOn w:val="a3"/>
    <w:rsid w:val="00087CE6"/>
    <w:pPr>
      <w:spacing w:before="100" w:beforeAutospacing="1" w:after="100" w:afterAutospacing="1"/>
    </w:pPr>
    <w:rPr>
      <w:rFonts w:ascii="Arial" w:hAnsi="Arial" w:cs="Arial"/>
      <w:sz w:val="19"/>
      <w:szCs w:val="19"/>
    </w:rPr>
  </w:style>
  <w:style w:type="paragraph" w:customStyle="1" w:styleId="ui-widget-content">
    <w:name w:val="ui-widget-content"/>
    <w:basedOn w:val="a3"/>
    <w:rsid w:val="00087CE6"/>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087CE6"/>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087CE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087CE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087CE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087CE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087CE6"/>
    <w:pPr>
      <w:spacing w:before="100" w:beforeAutospacing="1" w:after="100" w:afterAutospacing="1"/>
    </w:pPr>
    <w:rPr>
      <w:color w:val="FFFFFF"/>
    </w:rPr>
  </w:style>
  <w:style w:type="paragraph" w:customStyle="1" w:styleId="ui-priority-primary">
    <w:name w:val="ui-priority-primary"/>
    <w:basedOn w:val="a3"/>
    <w:rsid w:val="00087CE6"/>
    <w:pPr>
      <w:spacing w:before="100" w:beforeAutospacing="1" w:after="100" w:afterAutospacing="1"/>
    </w:pPr>
    <w:rPr>
      <w:b/>
      <w:bCs/>
    </w:rPr>
  </w:style>
  <w:style w:type="paragraph" w:customStyle="1" w:styleId="ui-priority-secondary">
    <w:name w:val="ui-priority-secondary"/>
    <w:basedOn w:val="a3"/>
    <w:rsid w:val="00087CE6"/>
    <w:pPr>
      <w:spacing w:before="100" w:beforeAutospacing="1" w:after="100" w:afterAutospacing="1"/>
    </w:pPr>
  </w:style>
  <w:style w:type="paragraph" w:customStyle="1" w:styleId="ui-state-disabled">
    <w:name w:val="ui-state-disabled"/>
    <w:basedOn w:val="a3"/>
    <w:rsid w:val="00087CE6"/>
    <w:pPr>
      <w:spacing w:before="100" w:beforeAutospacing="1" w:after="100" w:afterAutospacing="1"/>
    </w:pPr>
  </w:style>
  <w:style w:type="paragraph" w:customStyle="1" w:styleId="ui-widget-shadow">
    <w:name w:val="ui-widget-shadow"/>
    <w:basedOn w:val="a3"/>
    <w:rsid w:val="00087CE6"/>
    <w:pPr>
      <w:shd w:val="clear" w:color="auto" w:fill="000000"/>
      <w:ind w:left="-105"/>
    </w:pPr>
  </w:style>
  <w:style w:type="paragraph" w:customStyle="1" w:styleId="ui-resizable-handle">
    <w:name w:val="ui-resizable-handle"/>
    <w:basedOn w:val="a3"/>
    <w:rsid w:val="00087CE6"/>
    <w:pPr>
      <w:spacing w:before="100" w:beforeAutospacing="1" w:after="100" w:afterAutospacing="1"/>
    </w:pPr>
    <w:rPr>
      <w:sz w:val="2"/>
      <w:szCs w:val="2"/>
    </w:rPr>
  </w:style>
  <w:style w:type="paragraph" w:customStyle="1" w:styleId="ui-resizable-n">
    <w:name w:val="ui-resizable-n"/>
    <w:basedOn w:val="a3"/>
    <w:rsid w:val="00087CE6"/>
    <w:pPr>
      <w:spacing w:before="100" w:beforeAutospacing="1" w:after="100" w:afterAutospacing="1"/>
    </w:pPr>
  </w:style>
  <w:style w:type="paragraph" w:customStyle="1" w:styleId="ui-resizable-s">
    <w:name w:val="ui-resizable-s"/>
    <w:basedOn w:val="a3"/>
    <w:rsid w:val="00087CE6"/>
    <w:pPr>
      <w:spacing w:before="100" w:beforeAutospacing="1" w:after="100" w:afterAutospacing="1"/>
    </w:pPr>
  </w:style>
  <w:style w:type="paragraph" w:customStyle="1" w:styleId="ui-resizable-e">
    <w:name w:val="ui-resizable-e"/>
    <w:basedOn w:val="a3"/>
    <w:rsid w:val="00087CE6"/>
    <w:pPr>
      <w:spacing w:before="100" w:beforeAutospacing="1" w:after="100" w:afterAutospacing="1"/>
    </w:pPr>
  </w:style>
  <w:style w:type="paragraph" w:customStyle="1" w:styleId="ui-resizable-w">
    <w:name w:val="ui-resizable-w"/>
    <w:basedOn w:val="a3"/>
    <w:rsid w:val="00087CE6"/>
    <w:pPr>
      <w:spacing w:before="100" w:beforeAutospacing="1" w:after="100" w:afterAutospacing="1"/>
    </w:pPr>
  </w:style>
  <w:style w:type="paragraph" w:customStyle="1" w:styleId="ui-resizable-se">
    <w:name w:val="ui-resizable-se"/>
    <w:basedOn w:val="a3"/>
    <w:rsid w:val="00087CE6"/>
    <w:pPr>
      <w:spacing w:before="100" w:beforeAutospacing="1" w:after="100" w:afterAutospacing="1"/>
    </w:pPr>
  </w:style>
  <w:style w:type="paragraph" w:customStyle="1" w:styleId="ui-resizable-sw">
    <w:name w:val="ui-resizable-sw"/>
    <w:basedOn w:val="a3"/>
    <w:rsid w:val="00087CE6"/>
    <w:pPr>
      <w:spacing w:before="100" w:beforeAutospacing="1" w:after="100" w:afterAutospacing="1"/>
    </w:pPr>
  </w:style>
  <w:style w:type="paragraph" w:customStyle="1" w:styleId="ui-resizable-nw">
    <w:name w:val="ui-resizable-nw"/>
    <w:basedOn w:val="a3"/>
    <w:rsid w:val="00087CE6"/>
    <w:pPr>
      <w:spacing w:before="100" w:beforeAutospacing="1" w:after="100" w:afterAutospacing="1"/>
    </w:pPr>
  </w:style>
  <w:style w:type="paragraph" w:customStyle="1" w:styleId="ui-resizable-ne">
    <w:name w:val="ui-resizable-ne"/>
    <w:basedOn w:val="a3"/>
    <w:rsid w:val="00087CE6"/>
    <w:pPr>
      <w:spacing w:before="100" w:beforeAutospacing="1" w:after="100" w:afterAutospacing="1"/>
    </w:pPr>
  </w:style>
  <w:style w:type="paragraph" w:customStyle="1" w:styleId="ui-button">
    <w:name w:val="ui-button"/>
    <w:basedOn w:val="a3"/>
    <w:rsid w:val="00087CE6"/>
    <w:pPr>
      <w:spacing w:before="100" w:beforeAutospacing="1" w:after="100" w:afterAutospacing="1"/>
      <w:ind w:right="24"/>
      <w:jc w:val="center"/>
    </w:pPr>
  </w:style>
  <w:style w:type="paragraph" w:customStyle="1" w:styleId="ui-button-icon-only">
    <w:name w:val="ui-button-icon-only"/>
    <w:basedOn w:val="a3"/>
    <w:rsid w:val="00087CE6"/>
    <w:pPr>
      <w:spacing w:before="100" w:beforeAutospacing="1" w:after="100" w:afterAutospacing="1"/>
    </w:pPr>
  </w:style>
  <w:style w:type="paragraph" w:customStyle="1" w:styleId="ui-button-icons-only">
    <w:name w:val="ui-button-icons-only"/>
    <w:basedOn w:val="a3"/>
    <w:rsid w:val="00087CE6"/>
    <w:pPr>
      <w:spacing w:before="100" w:beforeAutospacing="1" w:after="100" w:afterAutospacing="1"/>
    </w:pPr>
  </w:style>
  <w:style w:type="paragraph" w:customStyle="1" w:styleId="ui-buttonset">
    <w:name w:val="ui-buttonset"/>
    <w:basedOn w:val="a3"/>
    <w:rsid w:val="00087CE6"/>
    <w:pPr>
      <w:spacing w:before="100" w:beforeAutospacing="1" w:after="100" w:afterAutospacing="1"/>
      <w:ind w:right="105"/>
    </w:pPr>
  </w:style>
  <w:style w:type="paragraph" w:customStyle="1" w:styleId="ui-dialog">
    <w:name w:val="ui-dialog"/>
    <w:basedOn w:val="a3"/>
    <w:rsid w:val="00087CE6"/>
    <w:pPr>
      <w:spacing w:before="100" w:beforeAutospacing="1" w:after="100" w:afterAutospacing="1"/>
    </w:pPr>
  </w:style>
  <w:style w:type="paragraph" w:customStyle="1" w:styleId="suggestions">
    <w:name w:val="suggestions"/>
    <w:basedOn w:val="a3"/>
    <w:rsid w:val="00087CE6"/>
    <w:pPr>
      <w:ind w:right="-15"/>
    </w:pPr>
  </w:style>
  <w:style w:type="paragraph" w:customStyle="1" w:styleId="suggestions-special">
    <w:name w:val="suggestions-special"/>
    <w:basedOn w:val="a3"/>
    <w:rsid w:val="00087CE6"/>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087CE6"/>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087CE6"/>
    <w:pPr>
      <w:spacing w:line="360" w:lineRule="atLeast"/>
    </w:pPr>
    <w:rPr>
      <w:color w:val="000000"/>
    </w:rPr>
  </w:style>
  <w:style w:type="paragraph" w:customStyle="1" w:styleId="suggestions-result-current">
    <w:name w:val="suggestions-result-current"/>
    <w:basedOn w:val="a3"/>
    <w:rsid w:val="00087CE6"/>
    <w:pPr>
      <w:shd w:val="clear" w:color="auto" w:fill="4C59A6"/>
      <w:spacing w:before="100" w:beforeAutospacing="1" w:after="100" w:afterAutospacing="1"/>
    </w:pPr>
    <w:rPr>
      <w:color w:val="FFFFFF"/>
    </w:rPr>
  </w:style>
  <w:style w:type="paragraph" w:customStyle="1" w:styleId="autoellipsis-matched">
    <w:name w:val="autoellipsis-matched"/>
    <w:basedOn w:val="a3"/>
    <w:rsid w:val="00087CE6"/>
    <w:pPr>
      <w:spacing w:before="100" w:beforeAutospacing="1" w:after="100" w:afterAutospacing="1"/>
    </w:pPr>
    <w:rPr>
      <w:b/>
      <w:bCs/>
    </w:rPr>
  </w:style>
  <w:style w:type="paragraph" w:customStyle="1" w:styleId="mwembedplayer">
    <w:name w:val="mwembedplayer"/>
    <w:basedOn w:val="a3"/>
    <w:rsid w:val="00087CE6"/>
    <w:pPr>
      <w:spacing w:before="100" w:beforeAutospacing="1" w:after="100" w:afterAutospacing="1"/>
    </w:pPr>
  </w:style>
  <w:style w:type="paragraph" w:customStyle="1" w:styleId="loadingspinner">
    <w:name w:val="loadingspinner"/>
    <w:basedOn w:val="a3"/>
    <w:rsid w:val="00087CE6"/>
    <w:pPr>
      <w:spacing w:before="100" w:beforeAutospacing="1" w:after="100" w:afterAutospacing="1"/>
    </w:pPr>
  </w:style>
  <w:style w:type="paragraph" w:customStyle="1" w:styleId="mw-imported-resource">
    <w:name w:val="mw-imported-resource"/>
    <w:basedOn w:val="a3"/>
    <w:rsid w:val="00087CE6"/>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087CE6"/>
    <w:pPr>
      <w:spacing w:before="30" w:after="100" w:afterAutospacing="1"/>
      <w:ind w:left="45"/>
    </w:pPr>
  </w:style>
  <w:style w:type="paragraph" w:customStyle="1" w:styleId="mw-fullscreen-overlay">
    <w:name w:val="mw-fullscreen-overlay"/>
    <w:basedOn w:val="a3"/>
    <w:rsid w:val="00087CE6"/>
    <w:pPr>
      <w:shd w:val="clear" w:color="auto" w:fill="000000"/>
      <w:spacing w:before="100" w:beforeAutospacing="1" w:after="100" w:afterAutospacing="1"/>
    </w:pPr>
  </w:style>
  <w:style w:type="paragraph" w:customStyle="1" w:styleId="play-btn-large">
    <w:name w:val="play-btn-large"/>
    <w:basedOn w:val="a3"/>
    <w:rsid w:val="00087CE6"/>
    <w:pPr>
      <w:spacing w:before="100" w:beforeAutospacing="1" w:after="100" w:afterAutospacing="1"/>
    </w:pPr>
  </w:style>
  <w:style w:type="paragraph" w:customStyle="1" w:styleId="carouselcontainer">
    <w:name w:val="carouselcontainer"/>
    <w:basedOn w:val="a3"/>
    <w:rsid w:val="00087CE6"/>
    <w:pPr>
      <w:spacing w:before="100" w:beforeAutospacing="1" w:after="100" w:afterAutospacing="1"/>
    </w:pPr>
  </w:style>
  <w:style w:type="paragraph" w:customStyle="1" w:styleId="carouselvideotitle">
    <w:name w:val="carouselvideotitle"/>
    <w:basedOn w:val="a3"/>
    <w:rsid w:val="00087CE6"/>
    <w:pPr>
      <w:spacing w:before="100" w:beforeAutospacing="1" w:after="100" w:afterAutospacing="1"/>
    </w:pPr>
    <w:rPr>
      <w:b/>
      <w:bCs/>
      <w:color w:val="FFFFFF"/>
    </w:rPr>
  </w:style>
  <w:style w:type="paragraph" w:customStyle="1" w:styleId="carouselvideotitletext">
    <w:name w:val="carouselvideotitletext"/>
    <w:basedOn w:val="a3"/>
    <w:rsid w:val="00087CE6"/>
    <w:pPr>
      <w:spacing w:before="100" w:beforeAutospacing="1" w:after="100" w:afterAutospacing="1"/>
    </w:pPr>
  </w:style>
  <w:style w:type="paragraph" w:customStyle="1" w:styleId="carouseltitleduration">
    <w:name w:val="carouseltitleduration"/>
    <w:basedOn w:val="a3"/>
    <w:rsid w:val="00087CE6"/>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087CE6"/>
    <w:pPr>
      <w:spacing w:before="100" w:beforeAutospacing="1" w:after="100" w:afterAutospacing="1"/>
      <w:jc w:val="center"/>
    </w:pPr>
    <w:rPr>
      <w:color w:val="FFFFFF"/>
    </w:rPr>
  </w:style>
  <w:style w:type="paragraph" w:customStyle="1" w:styleId="carouselimgduration">
    <w:name w:val="carouselimgduration"/>
    <w:basedOn w:val="a3"/>
    <w:rsid w:val="00087CE6"/>
    <w:pPr>
      <w:spacing w:before="100" w:beforeAutospacing="1" w:after="100" w:afterAutospacing="1"/>
    </w:pPr>
    <w:rPr>
      <w:color w:val="FFFFFF"/>
    </w:rPr>
  </w:style>
  <w:style w:type="paragraph" w:customStyle="1" w:styleId="carouselprevbutton">
    <w:name w:val="carouselprevbutton"/>
    <w:basedOn w:val="a3"/>
    <w:rsid w:val="00087CE6"/>
    <w:pPr>
      <w:spacing w:before="100" w:beforeAutospacing="1" w:after="100" w:afterAutospacing="1"/>
    </w:pPr>
  </w:style>
  <w:style w:type="paragraph" w:customStyle="1" w:styleId="carouselnextbutton">
    <w:name w:val="carouselnextbutton"/>
    <w:basedOn w:val="a3"/>
    <w:rsid w:val="00087CE6"/>
    <w:pPr>
      <w:spacing w:before="100" w:beforeAutospacing="1" w:after="100" w:afterAutospacing="1"/>
    </w:pPr>
  </w:style>
  <w:style w:type="paragraph" w:customStyle="1" w:styleId="alert-container">
    <w:name w:val="alert-container"/>
    <w:basedOn w:val="a3"/>
    <w:rsid w:val="00087CE6"/>
    <w:pPr>
      <w:spacing w:before="100" w:beforeAutospacing="1" w:after="100" w:afterAutospacing="1"/>
    </w:pPr>
  </w:style>
  <w:style w:type="paragraph" w:customStyle="1" w:styleId="alert-title">
    <w:name w:val="alert-title"/>
    <w:basedOn w:val="a3"/>
    <w:rsid w:val="00087CE6"/>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087CE6"/>
    <w:pPr>
      <w:spacing w:before="100" w:beforeAutospacing="1" w:after="100" w:afterAutospacing="1"/>
      <w:jc w:val="center"/>
    </w:pPr>
    <w:rPr>
      <w:sz w:val="21"/>
      <w:szCs w:val="21"/>
    </w:rPr>
  </w:style>
  <w:style w:type="paragraph" w:customStyle="1" w:styleId="alert-buttons-container">
    <w:name w:val="alert-buttons-container"/>
    <w:basedOn w:val="a3"/>
    <w:rsid w:val="00087CE6"/>
    <w:pPr>
      <w:spacing w:before="100" w:beforeAutospacing="1" w:after="100" w:afterAutospacing="1"/>
      <w:jc w:val="center"/>
    </w:pPr>
  </w:style>
  <w:style w:type="paragraph" w:customStyle="1" w:styleId="alert-button">
    <w:name w:val="alert-button"/>
    <w:basedOn w:val="a3"/>
    <w:rsid w:val="00087CE6"/>
    <w:pPr>
      <w:shd w:val="clear" w:color="auto" w:fill="474747"/>
      <w:spacing w:before="100" w:beforeAutospacing="1" w:after="100" w:afterAutospacing="1"/>
    </w:pPr>
    <w:rPr>
      <w:color w:val="FFFFFF"/>
    </w:rPr>
  </w:style>
  <w:style w:type="paragraph" w:customStyle="1" w:styleId="mw-plusminus-pos">
    <w:name w:val="mw-plusminus-pos"/>
    <w:basedOn w:val="a3"/>
    <w:rsid w:val="00087CE6"/>
    <w:pPr>
      <w:spacing w:before="100" w:beforeAutospacing="1" w:after="100" w:afterAutospacing="1"/>
    </w:pPr>
    <w:rPr>
      <w:color w:val="00B000"/>
    </w:rPr>
  </w:style>
  <w:style w:type="paragraph" w:customStyle="1" w:styleId="mw-plusminus-neg">
    <w:name w:val="mw-plusminus-neg"/>
    <w:basedOn w:val="a3"/>
    <w:rsid w:val="00087CE6"/>
    <w:pPr>
      <w:spacing w:before="100" w:beforeAutospacing="1" w:after="100" w:afterAutospacing="1"/>
    </w:pPr>
    <w:rPr>
      <w:color w:val="FF2050"/>
    </w:rPr>
  </w:style>
  <w:style w:type="paragraph" w:customStyle="1" w:styleId="mw-plusminus-null">
    <w:name w:val="mw-plusminus-null"/>
    <w:basedOn w:val="a3"/>
    <w:rsid w:val="00087CE6"/>
    <w:pPr>
      <w:spacing w:before="100" w:beforeAutospacing="1" w:after="100" w:afterAutospacing="1"/>
    </w:pPr>
    <w:rPr>
      <w:color w:val="999999"/>
    </w:rPr>
  </w:style>
  <w:style w:type="paragraph" w:customStyle="1" w:styleId="mw-tag-markers">
    <w:name w:val="mw-tag-markers"/>
    <w:basedOn w:val="a3"/>
    <w:rsid w:val="00087CE6"/>
    <w:pPr>
      <w:spacing w:before="100" w:beforeAutospacing="1" w:after="100" w:afterAutospacing="1"/>
    </w:pPr>
    <w:rPr>
      <w:rFonts w:ascii="Arial" w:hAnsi="Arial" w:cs="Arial"/>
      <w:i/>
      <w:iCs/>
      <w:sz w:val="22"/>
      <w:szCs w:val="22"/>
    </w:rPr>
  </w:style>
  <w:style w:type="paragraph" w:customStyle="1" w:styleId="history-size">
    <w:name w:val="history-size"/>
    <w:basedOn w:val="a3"/>
    <w:rsid w:val="00087CE6"/>
    <w:pPr>
      <w:spacing w:before="100" w:beforeAutospacing="1" w:after="100" w:afterAutospacing="1"/>
    </w:pPr>
    <w:rPr>
      <w:sz w:val="19"/>
      <w:szCs w:val="19"/>
    </w:rPr>
  </w:style>
  <w:style w:type="paragraph" w:customStyle="1" w:styleId="mw-whatlinkshere-tools">
    <w:name w:val="mw-whatlinkshere-tools"/>
    <w:basedOn w:val="a3"/>
    <w:rsid w:val="00087CE6"/>
    <w:pPr>
      <w:spacing w:before="100" w:beforeAutospacing="1" w:after="100" w:afterAutospacing="1"/>
    </w:pPr>
    <w:rPr>
      <w:sz w:val="19"/>
      <w:szCs w:val="19"/>
    </w:rPr>
  </w:style>
  <w:style w:type="paragraph" w:customStyle="1" w:styleId="italique">
    <w:name w:val="italique"/>
    <w:basedOn w:val="a3"/>
    <w:rsid w:val="00087CE6"/>
    <w:pPr>
      <w:spacing w:before="100" w:beforeAutospacing="1" w:after="100" w:afterAutospacing="1"/>
    </w:pPr>
    <w:rPr>
      <w:i/>
      <w:iCs/>
    </w:rPr>
  </w:style>
  <w:style w:type="paragraph" w:customStyle="1" w:styleId="nowrap">
    <w:name w:val="nowrap"/>
    <w:basedOn w:val="a3"/>
    <w:rsid w:val="00087CE6"/>
    <w:pPr>
      <w:spacing w:before="100" w:beforeAutospacing="1" w:after="100" w:afterAutospacing="1"/>
    </w:pPr>
  </w:style>
  <w:style w:type="paragraph" w:customStyle="1" w:styleId="rcoptions">
    <w:name w:val="rcoptions"/>
    <w:basedOn w:val="a3"/>
    <w:rsid w:val="00087CE6"/>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087CE6"/>
    <w:pPr>
      <w:spacing w:before="100" w:beforeAutospacing="1" w:after="100" w:afterAutospacing="1"/>
    </w:pPr>
    <w:rPr>
      <w:vanish/>
    </w:rPr>
  </w:style>
  <w:style w:type="paragraph" w:customStyle="1" w:styleId="fieldsetlike">
    <w:name w:val="fieldsetlike"/>
    <w:basedOn w:val="a3"/>
    <w:rsid w:val="00087CE6"/>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087CE6"/>
    <w:pPr>
      <w:pBdr>
        <w:bottom w:val="single" w:sz="6" w:space="6" w:color="AAAAAA"/>
      </w:pBdr>
      <w:shd w:val="clear" w:color="auto" w:fill="FFFFFF"/>
      <w:spacing w:after="120"/>
    </w:pPr>
    <w:rPr>
      <w:i/>
      <w:iCs/>
    </w:rPr>
  </w:style>
  <w:style w:type="paragraph" w:customStyle="1" w:styleId="indicateur-langue">
    <w:name w:val="indicateur-langue"/>
    <w:basedOn w:val="a3"/>
    <w:rsid w:val="00087CE6"/>
    <w:pPr>
      <w:spacing w:before="100" w:beforeAutospacing="1" w:after="100" w:afterAutospacing="1"/>
    </w:pPr>
    <w:rPr>
      <w:rFonts w:ascii="Courier New" w:hAnsi="Courier New" w:cs="Courier New"/>
      <w:b/>
      <w:bCs/>
    </w:rPr>
  </w:style>
  <w:style w:type="paragraph" w:customStyle="1" w:styleId="romain">
    <w:name w:val="romain"/>
    <w:basedOn w:val="a3"/>
    <w:rsid w:val="00087CE6"/>
    <w:pPr>
      <w:spacing w:before="100" w:beforeAutospacing="1" w:after="100" w:afterAutospacing="1"/>
    </w:pPr>
    <w:rPr>
      <w:smallCaps/>
    </w:rPr>
  </w:style>
  <w:style w:type="paragraph" w:customStyle="1" w:styleId="reference">
    <w:name w:val="reference"/>
    <w:basedOn w:val="a3"/>
    <w:rsid w:val="00087CE6"/>
    <w:pPr>
      <w:spacing w:before="100" w:beforeAutospacing="1" w:after="100" w:afterAutospacing="1"/>
    </w:pPr>
    <w:rPr>
      <w:sz w:val="19"/>
      <w:szCs w:val="19"/>
    </w:rPr>
  </w:style>
  <w:style w:type="paragraph" w:customStyle="1" w:styleId="exposant">
    <w:name w:val="exposant"/>
    <w:basedOn w:val="a3"/>
    <w:rsid w:val="00087CE6"/>
    <w:pPr>
      <w:spacing w:before="100" w:beforeAutospacing="1" w:after="100" w:afterAutospacing="1"/>
    </w:pPr>
    <w:rPr>
      <w:sz w:val="19"/>
      <w:szCs w:val="19"/>
    </w:rPr>
  </w:style>
  <w:style w:type="paragraph" w:customStyle="1" w:styleId="mw-magiclink-isbn">
    <w:name w:val="mw-magiclink-isbn"/>
    <w:basedOn w:val="a3"/>
    <w:rsid w:val="00087CE6"/>
    <w:pPr>
      <w:spacing w:before="100" w:beforeAutospacing="1" w:after="100" w:afterAutospacing="1"/>
    </w:pPr>
  </w:style>
  <w:style w:type="paragraph" w:customStyle="1" w:styleId="biblist">
    <w:name w:val="biblist"/>
    <w:basedOn w:val="a3"/>
    <w:rsid w:val="00087CE6"/>
    <w:pPr>
      <w:spacing w:before="100" w:beforeAutospacing="1" w:after="100" w:afterAutospacing="1"/>
    </w:pPr>
  </w:style>
  <w:style w:type="paragraph" w:customStyle="1" w:styleId="wikinorme">
    <w:name w:val="wikinorme"/>
    <w:basedOn w:val="a3"/>
    <w:rsid w:val="00087CE6"/>
    <w:pPr>
      <w:spacing w:before="100" w:beforeAutospacing="1" w:after="100" w:afterAutospacing="1"/>
    </w:pPr>
    <w:rPr>
      <w:vanish/>
    </w:rPr>
  </w:style>
  <w:style w:type="paragraph" w:customStyle="1" w:styleId="bibtex">
    <w:name w:val="bibtex"/>
    <w:basedOn w:val="a3"/>
    <w:rsid w:val="00087CE6"/>
    <w:pPr>
      <w:spacing w:before="100" w:beforeAutospacing="1" w:after="100" w:afterAutospacing="1"/>
    </w:pPr>
    <w:rPr>
      <w:vanish/>
    </w:rPr>
  </w:style>
  <w:style w:type="paragraph" w:customStyle="1" w:styleId="isbd">
    <w:name w:val="isbd"/>
    <w:basedOn w:val="a3"/>
    <w:rsid w:val="00087CE6"/>
    <w:pPr>
      <w:spacing w:before="100" w:beforeAutospacing="1" w:after="100" w:afterAutospacing="1"/>
    </w:pPr>
    <w:rPr>
      <w:vanish/>
    </w:rPr>
  </w:style>
  <w:style w:type="paragraph" w:customStyle="1" w:styleId="iso690">
    <w:name w:val="iso690"/>
    <w:basedOn w:val="a3"/>
    <w:rsid w:val="00087CE6"/>
    <w:pPr>
      <w:spacing w:before="100" w:beforeAutospacing="1" w:after="100" w:afterAutospacing="1"/>
    </w:pPr>
    <w:rPr>
      <w:vanish/>
    </w:rPr>
  </w:style>
  <w:style w:type="paragraph" w:customStyle="1" w:styleId="specialbib">
    <w:name w:val="specialbib"/>
    <w:basedOn w:val="a3"/>
    <w:rsid w:val="00087CE6"/>
    <w:pPr>
      <w:spacing w:before="100" w:beforeAutospacing="1" w:after="100" w:afterAutospacing="1"/>
    </w:pPr>
    <w:rPr>
      <w:vanish/>
    </w:rPr>
  </w:style>
  <w:style w:type="paragraph" w:customStyle="1" w:styleId="citevirgule">
    <w:name w:val="cite_virgule"/>
    <w:basedOn w:val="a3"/>
    <w:rsid w:val="00087CE6"/>
    <w:pPr>
      <w:spacing w:before="100" w:beforeAutospacing="1" w:after="100" w:afterAutospacing="1"/>
    </w:pPr>
  </w:style>
  <w:style w:type="paragraph" w:customStyle="1" w:styleId="boite-sans-fond">
    <w:name w:val="boite-sans-fond"/>
    <w:basedOn w:val="a3"/>
    <w:rsid w:val="00087CE6"/>
    <w:pPr>
      <w:spacing w:before="100" w:beforeAutospacing="1" w:after="100" w:afterAutospacing="1"/>
    </w:pPr>
  </w:style>
  <w:style w:type="paragraph" w:customStyle="1" w:styleId="boite-grise">
    <w:name w:val="boite-grise"/>
    <w:basedOn w:val="a3"/>
    <w:rsid w:val="00087CE6"/>
    <w:pPr>
      <w:shd w:val="clear" w:color="auto" w:fill="F9F9F9"/>
      <w:spacing w:before="100" w:beforeAutospacing="1" w:after="100" w:afterAutospacing="1"/>
    </w:pPr>
  </w:style>
  <w:style w:type="paragraph" w:customStyle="1" w:styleId="bandeau-niveau-grave">
    <w:name w:val="bandeau-niveau-grave"/>
    <w:basedOn w:val="a3"/>
    <w:rsid w:val="00087CE6"/>
    <w:pPr>
      <w:shd w:val="clear" w:color="auto" w:fill="FFCCCC"/>
      <w:spacing w:before="100" w:beforeAutospacing="1" w:after="100" w:afterAutospacing="1"/>
    </w:pPr>
  </w:style>
  <w:style w:type="paragraph" w:customStyle="1" w:styleId="bandeau-niveau-modere">
    <w:name w:val="bandeau-niveau-modere"/>
    <w:basedOn w:val="a3"/>
    <w:rsid w:val="00087CE6"/>
    <w:pPr>
      <w:shd w:val="clear" w:color="auto" w:fill="FFEEDD"/>
      <w:spacing w:before="100" w:beforeAutospacing="1" w:after="100" w:afterAutospacing="1"/>
    </w:pPr>
  </w:style>
  <w:style w:type="paragraph" w:customStyle="1" w:styleId="bandeau-niveau-ebauche">
    <w:name w:val="bandeau-niveau-ebauche"/>
    <w:basedOn w:val="a3"/>
    <w:rsid w:val="00087CE6"/>
    <w:pPr>
      <w:shd w:val="clear" w:color="auto" w:fill="FBFBFB"/>
      <w:spacing w:before="100" w:beforeAutospacing="1" w:after="100" w:afterAutospacing="1"/>
    </w:pPr>
  </w:style>
  <w:style w:type="paragraph" w:customStyle="1" w:styleId="bandeau-niveau-information">
    <w:name w:val="bandeau-niveau-information"/>
    <w:basedOn w:val="a3"/>
    <w:rsid w:val="00087CE6"/>
    <w:pPr>
      <w:shd w:val="clear" w:color="auto" w:fill="FBFBFB"/>
      <w:spacing w:before="100" w:beforeAutospacing="1" w:after="100" w:afterAutospacing="1"/>
    </w:pPr>
  </w:style>
  <w:style w:type="paragraph" w:customStyle="1" w:styleId="bandeau">
    <w:name w:val="bandeau"/>
    <w:basedOn w:val="a3"/>
    <w:rsid w:val="00087CE6"/>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087CE6"/>
    <w:pPr>
      <w:spacing w:before="100" w:beforeAutospacing="1" w:after="100" w:afterAutospacing="1"/>
      <w:jc w:val="center"/>
    </w:pPr>
  </w:style>
  <w:style w:type="paragraph" w:customStyle="1" w:styleId="bandeau-titre">
    <w:name w:val="bandeau-titre"/>
    <w:basedOn w:val="a3"/>
    <w:rsid w:val="00087CE6"/>
    <w:pPr>
      <w:spacing w:before="100" w:beforeAutospacing="1" w:after="120" w:line="336" w:lineRule="atLeast"/>
    </w:pPr>
  </w:style>
  <w:style w:type="paragraph" w:customStyle="1" w:styleId="bandeau-texte">
    <w:name w:val="bandeau-texte"/>
    <w:basedOn w:val="a3"/>
    <w:rsid w:val="00087CE6"/>
    <w:pPr>
      <w:spacing w:before="100" w:beforeAutospacing="1" w:after="100" w:afterAutospacing="1" w:line="288" w:lineRule="atLeast"/>
    </w:pPr>
    <w:rPr>
      <w:sz w:val="22"/>
      <w:szCs w:val="22"/>
    </w:rPr>
  </w:style>
  <w:style w:type="paragraph" w:customStyle="1" w:styleId="indentation">
    <w:name w:val="indentation"/>
    <w:basedOn w:val="a3"/>
    <w:rsid w:val="00087CE6"/>
    <w:pPr>
      <w:spacing w:before="100" w:beforeAutospacing="1" w:after="100" w:afterAutospacing="1" w:line="360" w:lineRule="atLeast"/>
      <w:ind w:firstLine="345"/>
    </w:pPr>
  </w:style>
  <w:style w:type="paragraph" w:customStyle="1" w:styleId="loupe">
    <w:name w:val="loupe"/>
    <w:basedOn w:val="a3"/>
    <w:rsid w:val="00087CE6"/>
    <w:pPr>
      <w:spacing w:before="100" w:beforeAutospacing="1" w:after="100" w:afterAutospacing="1" w:line="360" w:lineRule="atLeast"/>
      <w:ind w:firstLine="345"/>
    </w:pPr>
  </w:style>
  <w:style w:type="paragraph" w:customStyle="1" w:styleId="general">
    <w:name w:val="general"/>
    <w:basedOn w:val="a3"/>
    <w:rsid w:val="00087CE6"/>
    <w:pPr>
      <w:spacing w:before="100" w:beforeAutospacing="1" w:after="100" w:afterAutospacing="1" w:line="360" w:lineRule="atLeast"/>
      <w:ind w:firstLine="345"/>
    </w:pPr>
  </w:style>
  <w:style w:type="paragraph" w:customStyle="1" w:styleId="accessibilite">
    <w:name w:val="accessibilite"/>
    <w:basedOn w:val="a3"/>
    <w:rsid w:val="00087CE6"/>
    <w:pPr>
      <w:spacing w:before="100" w:beforeAutospacing="1" w:after="100" w:afterAutospacing="1" w:line="360" w:lineRule="atLeast"/>
      <w:ind w:firstLine="345"/>
    </w:pPr>
  </w:style>
  <w:style w:type="paragraph" w:customStyle="1" w:styleId="etoile-or">
    <w:name w:val="etoile-or"/>
    <w:basedOn w:val="a3"/>
    <w:rsid w:val="00087CE6"/>
    <w:pPr>
      <w:spacing w:before="100" w:beforeAutospacing="1" w:after="100" w:afterAutospacing="1" w:line="360" w:lineRule="atLeast"/>
      <w:ind w:firstLine="345"/>
    </w:pPr>
  </w:style>
  <w:style w:type="paragraph" w:customStyle="1" w:styleId="etoile-argent">
    <w:name w:val="etoile-argent"/>
    <w:basedOn w:val="a3"/>
    <w:rsid w:val="00087CE6"/>
    <w:pPr>
      <w:spacing w:before="100" w:beforeAutospacing="1" w:after="100" w:afterAutospacing="1" w:line="360" w:lineRule="atLeast"/>
      <w:ind w:firstLine="345"/>
    </w:pPr>
  </w:style>
  <w:style w:type="paragraph" w:customStyle="1" w:styleId="categorie">
    <w:name w:val="categorie"/>
    <w:basedOn w:val="a3"/>
    <w:rsid w:val="00087CE6"/>
    <w:pPr>
      <w:spacing w:before="100" w:beforeAutospacing="1" w:after="100" w:afterAutospacing="1" w:line="360" w:lineRule="atLeast"/>
      <w:ind w:firstLine="345"/>
    </w:pPr>
  </w:style>
  <w:style w:type="paragraph" w:customStyle="1" w:styleId="recyclage">
    <w:name w:val="recyclage"/>
    <w:basedOn w:val="a3"/>
    <w:rsid w:val="00087CE6"/>
    <w:pPr>
      <w:spacing w:before="100" w:beforeAutospacing="1" w:after="100" w:afterAutospacing="1" w:line="360" w:lineRule="atLeast"/>
      <w:ind w:firstLine="345"/>
    </w:pPr>
  </w:style>
  <w:style w:type="paragraph" w:customStyle="1" w:styleId="archives">
    <w:name w:val="archives"/>
    <w:basedOn w:val="a3"/>
    <w:rsid w:val="00087CE6"/>
    <w:pPr>
      <w:spacing w:before="100" w:beforeAutospacing="1" w:after="100" w:afterAutospacing="1" w:line="360" w:lineRule="atLeast"/>
      <w:ind w:firstLine="345"/>
    </w:pPr>
  </w:style>
  <w:style w:type="paragraph" w:customStyle="1" w:styleId="conflit-edition">
    <w:name w:val="conflit-edition"/>
    <w:basedOn w:val="a3"/>
    <w:rsid w:val="00087CE6"/>
    <w:pPr>
      <w:spacing w:before="100" w:beforeAutospacing="1" w:after="100" w:afterAutospacing="1" w:line="360" w:lineRule="atLeast"/>
      <w:ind w:firstLine="345"/>
    </w:pPr>
  </w:style>
  <w:style w:type="paragraph" w:customStyle="1" w:styleId="sons">
    <w:name w:val="sons"/>
    <w:basedOn w:val="a3"/>
    <w:rsid w:val="00087CE6"/>
    <w:pPr>
      <w:spacing w:before="100" w:beforeAutospacing="1" w:after="100" w:afterAutospacing="1" w:line="360" w:lineRule="atLeast"/>
      <w:ind w:firstLine="345"/>
    </w:pPr>
  </w:style>
  <w:style w:type="paragraph" w:customStyle="1" w:styleId="videos">
    <w:name w:val="videos"/>
    <w:basedOn w:val="a3"/>
    <w:rsid w:val="00087CE6"/>
    <w:pPr>
      <w:spacing w:before="100" w:beforeAutospacing="1" w:after="100" w:afterAutospacing="1" w:line="360" w:lineRule="atLeast"/>
      <w:ind w:firstLine="345"/>
    </w:pPr>
  </w:style>
  <w:style w:type="paragraph" w:customStyle="1" w:styleId="incomplet">
    <w:name w:val="incomplet"/>
    <w:basedOn w:val="a3"/>
    <w:rsid w:val="00087CE6"/>
    <w:pPr>
      <w:spacing w:before="100" w:beforeAutospacing="1" w:after="100" w:afterAutospacing="1" w:line="360" w:lineRule="atLeast"/>
      <w:ind w:firstLine="345"/>
    </w:pPr>
  </w:style>
  <w:style w:type="paragraph" w:customStyle="1" w:styleId="sources">
    <w:name w:val="sources"/>
    <w:basedOn w:val="a3"/>
    <w:rsid w:val="00087CE6"/>
    <w:pPr>
      <w:spacing w:before="100" w:beforeAutospacing="1" w:after="100" w:afterAutospacing="1" w:line="360" w:lineRule="atLeast"/>
      <w:ind w:firstLine="345"/>
    </w:pPr>
  </w:style>
  <w:style w:type="paragraph" w:customStyle="1" w:styleId="important">
    <w:name w:val="important"/>
    <w:basedOn w:val="a3"/>
    <w:rsid w:val="00087CE6"/>
    <w:pPr>
      <w:spacing w:before="100" w:beforeAutospacing="1" w:after="100" w:afterAutospacing="1" w:line="360" w:lineRule="atLeast"/>
      <w:ind w:firstLine="345"/>
    </w:pPr>
  </w:style>
  <w:style w:type="paragraph" w:customStyle="1" w:styleId="en-travaux">
    <w:name w:val="en-travaux"/>
    <w:basedOn w:val="a3"/>
    <w:rsid w:val="00087CE6"/>
    <w:pPr>
      <w:spacing w:before="100" w:beforeAutospacing="1" w:after="100" w:afterAutospacing="1" w:line="360" w:lineRule="atLeast"/>
      <w:ind w:firstLine="345"/>
    </w:pPr>
  </w:style>
  <w:style w:type="paragraph" w:customStyle="1" w:styleId="incubator">
    <w:name w:val="incubator"/>
    <w:basedOn w:val="a3"/>
    <w:rsid w:val="00087CE6"/>
    <w:pPr>
      <w:spacing w:before="100" w:beforeAutospacing="1" w:after="100" w:afterAutospacing="1" w:line="360" w:lineRule="atLeast"/>
      <w:ind w:firstLine="345"/>
    </w:pPr>
  </w:style>
  <w:style w:type="paragraph" w:customStyle="1" w:styleId="extension">
    <w:name w:val="extension"/>
    <w:basedOn w:val="a3"/>
    <w:rsid w:val="00087CE6"/>
    <w:pPr>
      <w:spacing w:before="100" w:beforeAutospacing="1" w:after="100" w:afterAutospacing="1" w:line="360" w:lineRule="atLeast"/>
      <w:ind w:firstLine="345"/>
    </w:pPr>
  </w:style>
  <w:style w:type="paragraph" w:customStyle="1" w:styleId="wikispecies">
    <w:name w:val="wikispecies"/>
    <w:basedOn w:val="a3"/>
    <w:rsid w:val="00087CE6"/>
    <w:pPr>
      <w:spacing w:before="100" w:beforeAutospacing="1" w:after="100" w:afterAutospacing="1" w:line="360" w:lineRule="atLeast"/>
      <w:ind w:firstLine="345"/>
    </w:pPr>
  </w:style>
  <w:style w:type="paragraph" w:customStyle="1" w:styleId="metawiki">
    <w:name w:val="metawiki"/>
    <w:basedOn w:val="a3"/>
    <w:rsid w:val="00087CE6"/>
    <w:pPr>
      <w:spacing w:before="100" w:beforeAutospacing="1" w:after="100" w:afterAutospacing="1" w:line="360" w:lineRule="atLeast"/>
      <w:ind w:firstLine="345"/>
    </w:pPr>
  </w:style>
  <w:style w:type="paragraph" w:customStyle="1" w:styleId="wikiversity">
    <w:name w:val="wikiversity"/>
    <w:basedOn w:val="a3"/>
    <w:rsid w:val="00087CE6"/>
    <w:pPr>
      <w:spacing w:before="100" w:beforeAutospacing="1" w:after="100" w:afterAutospacing="1" w:line="360" w:lineRule="atLeast"/>
      <w:ind w:firstLine="345"/>
    </w:pPr>
  </w:style>
  <w:style w:type="paragraph" w:customStyle="1" w:styleId="wikipedia">
    <w:name w:val="wikipedia"/>
    <w:basedOn w:val="a3"/>
    <w:rsid w:val="00087CE6"/>
    <w:pPr>
      <w:spacing w:before="100" w:beforeAutospacing="1" w:after="100" w:afterAutospacing="1" w:line="360" w:lineRule="atLeast"/>
      <w:ind w:firstLine="345"/>
    </w:pPr>
  </w:style>
  <w:style w:type="paragraph" w:customStyle="1" w:styleId="wikibooks">
    <w:name w:val="wikibooks"/>
    <w:basedOn w:val="a3"/>
    <w:rsid w:val="00087CE6"/>
    <w:pPr>
      <w:spacing w:before="100" w:beforeAutospacing="1" w:after="100" w:afterAutospacing="1" w:line="360" w:lineRule="atLeast"/>
      <w:ind w:firstLine="345"/>
    </w:pPr>
  </w:style>
  <w:style w:type="paragraph" w:customStyle="1" w:styleId="wikinews">
    <w:name w:val="wikinews"/>
    <w:basedOn w:val="a3"/>
    <w:rsid w:val="00087CE6"/>
    <w:pPr>
      <w:spacing w:before="100" w:beforeAutospacing="1" w:after="100" w:afterAutospacing="1" w:line="360" w:lineRule="atLeast"/>
      <w:ind w:firstLine="345"/>
    </w:pPr>
  </w:style>
  <w:style w:type="paragraph" w:customStyle="1" w:styleId="wikiquote">
    <w:name w:val="wikiquote"/>
    <w:basedOn w:val="a3"/>
    <w:rsid w:val="00087CE6"/>
    <w:pPr>
      <w:spacing w:before="100" w:beforeAutospacing="1" w:after="100" w:afterAutospacing="1" w:line="360" w:lineRule="atLeast"/>
      <w:ind w:firstLine="345"/>
    </w:pPr>
  </w:style>
  <w:style w:type="paragraph" w:customStyle="1" w:styleId="wikisource">
    <w:name w:val="wikisource"/>
    <w:basedOn w:val="a3"/>
    <w:rsid w:val="00087CE6"/>
    <w:pPr>
      <w:spacing w:before="100" w:beforeAutospacing="1" w:after="100" w:afterAutospacing="1" w:line="360" w:lineRule="atLeast"/>
      <w:ind w:firstLine="345"/>
    </w:pPr>
  </w:style>
  <w:style w:type="paragraph" w:customStyle="1" w:styleId="commons">
    <w:name w:val="commons"/>
    <w:basedOn w:val="a3"/>
    <w:rsid w:val="00087CE6"/>
    <w:pPr>
      <w:spacing w:before="100" w:beforeAutospacing="1" w:after="100" w:afterAutospacing="1" w:line="360" w:lineRule="atLeast"/>
      <w:ind w:firstLine="345"/>
    </w:pPr>
  </w:style>
  <w:style w:type="paragraph" w:customStyle="1" w:styleId="wikimedia">
    <w:name w:val="wikimedia"/>
    <w:basedOn w:val="a3"/>
    <w:rsid w:val="00087CE6"/>
    <w:pPr>
      <w:spacing w:before="100" w:beforeAutospacing="1" w:after="100" w:afterAutospacing="1" w:line="360" w:lineRule="atLeast"/>
      <w:ind w:firstLine="345"/>
    </w:pPr>
  </w:style>
  <w:style w:type="paragraph" w:customStyle="1" w:styleId="wiktionary">
    <w:name w:val="wiktionary"/>
    <w:basedOn w:val="a3"/>
    <w:rsid w:val="00087CE6"/>
    <w:pPr>
      <w:spacing w:before="100" w:beforeAutospacing="1" w:after="100" w:afterAutospacing="1" w:line="360" w:lineRule="atLeast"/>
      <w:ind w:firstLine="345"/>
    </w:pPr>
  </w:style>
  <w:style w:type="paragraph" w:customStyle="1" w:styleId="wikidata">
    <w:name w:val="wikidata"/>
    <w:basedOn w:val="a3"/>
    <w:rsid w:val="00087CE6"/>
    <w:pPr>
      <w:spacing w:before="100" w:beforeAutospacing="1" w:after="100" w:afterAutospacing="1" w:line="360" w:lineRule="atLeast"/>
      <w:ind w:firstLine="345"/>
    </w:pPr>
  </w:style>
  <w:style w:type="paragraph" w:customStyle="1" w:styleId="wikivoyage">
    <w:name w:val="wikivoyage"/>
    <w:basedOn w:val="a3"/>
    <w:rsid w:val="00087CE6"/>
    <w:pPr>
      <w:spacing w:before="100" w:beforeAutospacing="1" w:after="100" w:afterAutospacing="1" w:line="360" w:lineRule="atLeast"/>
      <w:ind w:firstLine="345"/>
    </w:pPr>
  </w:style>
  <w:style w:type="paragraph" w:customStyle="1" w:styleId="grosse-icone">
    <w:name w:val="grosse-icone"/>
    <w:basedOn w:val="a3"/>
    <w:rsid w:val="00087CE6"/>
    <w:pPr>
      <w:spacing w:before="100" w:beforeAutospacing="1" w:after="100" w:afterAutospacing="1"/>
    </w:pPr>
  </w:style>
  <w:style w:type="paragraph" w:customStyle="1" w:styleId="alerte">
    <w:name w:val="alerte"/>
    <w:basedOn w:val="a3"/>
    <w:rsid w:val="00087CE6"/>
    <w:pPr>
      <w:shd w:val="clear" w:color="auto" w:fill="FFFFDD"/>
      <w:spacing w:before="100" w:beforeAutospacing="1" w:after="96"/>
    </w:pPr>
    <w:rPr>
      <w:i/>
      <w:iCs/>
    </w:rPr>
  </w:style>
  <w:style w:type="paragraph" w:customStyle="1" w:styleId="grave">
    <w:name w:val="grave"/>
    <w:basedOn w:val="a3"/>
    <w:rsid w:val="00087CE6"/>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087CE6"/>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087CE6"/>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087CE6"/>
    <w:pPr>
      <w:spacing w:before="100" w:beforeAutospacing="1" w:after="100" w:afterAutospacing="1"/>
      <w:ind w:left="360" w:right="360"/>
    </w:pPr>
  </w:style>
  <w:style w:type="paragraph" w:customStyle="1" w:styleId="bandeau-portail-icone">
    <w:name w:val="bandeau-portail-icone"/>
    <w:basedOn w:val="a3"/>
    <w:rsid w:val="00087CE6"/>
    <w:pPr>
      <w:spacing w:before="100" w:beforeAutospacing="1" w:after="100" w:afterAutospacing="1"/>
      <w:ind w:right="120"/>
    </w:pPr>
  </w:style>
  <w:style w:type="paragraph" w:customStyle="1" w:styleId="bandeau-portail-texte">
    <w:name w:val="bandeau-portail-texte"/>
    <w:basedOn w:val="a3"/>
    <w:rsid w:val="00087CE6"/>
    <w:pPr>
      <w:spacing w:before="100" w:beforeAutospacing="1" w:after="100" w:afterAutospacing="1"/>
    </w:pPr>
    <w:rPr>
      <w:b/>
      <w:bCs/>
    </w:rPr>
  </w:style>
  <w:style w:type="paragraph" w:customStyle="1" w:styleId="exemple">
    <w:name w:val="exemple"/>
    <w:basedOn w:val="a3"/>
    <w:rsid w:val="00087CE6"/>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087CE6"/>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087CE6"/>
    <w:pPr>
      <w:shd w:val="clear" w:color="auto" w:fill="A0A0FF"/>
    </w:pPr>
  </w:style>
  <w:style w:type="paragraph" w:customStyle="1" w:styleId="avancetexte">
    <w:name w:val="avance_texte"/>
    <w:basedOn w:val="a3"/>
    <w:rsid w:val="00087CE6"/>
    <w:pPr>
      <w:spacing w:line="240" w:lineRule="atLeast"/>
      <w:jc w:val="center"/>
    </w:pPr>
    <w:rPr>
      <w:sz w:val="21"/>
      <w:szCs w:val="21"/>
    </w:rPr>
  </w:style>
  <w:style w:type="paragraph" w:customStyle="1" w:styleId="mw-lag-warn-normal">
    <w:name w:val="mw-lag-warn-normal"/>
    <w:basedOn w:val="a3"/>
    <w:rsid w:val="00087CE6"/>
    <w:pPr>
      <w:spacing w:before="100" w:beforeAutospacing="1" w:after="100" w:afterAutospacing="1"/>
    </w:pPr>
    <w:rPr>
      <w:vanish/>
    </w:rPr>
  </w:style>
  <w:style w:type="paragraph" w:customStyle="1" w:styleId="mw-alerte">
    <w:name w:val="mw-alerte"/>
    <w:basedOn w:val="a3"/>
    <w:rsid w:val="00087CE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087CE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087CE6"/>
    <w:pPr>
      <w:spacing w:before="100" w:beforeAutospacing="1" w:after="100" w:afterAutospacing="1"/>
    </w:pPr>
    <w:rPr>
      <w:sz w:val="22"/>
      <w:szCs w:val="22"/>
    </w:rPr>
  </w:style>
  <w:style w:type="paragraph" w:customStyle="1" w:styleId="navtoggle">
    <w:name w:val="navtoggle"/>
    <w:basedOn w:val="a3"/>
    <w:rsid w:val="00087CE6"/>
    <w:pPr>
      <w:spacing w:before="100" w:beforeAutospacing="1" w:after="100" w:afterAutospacing="1"/>
    </w:pPr>
    <w:rPr>
      <w:sz w:val="22"/>
      <w:szCs w:val="22"/>
    </w:rPr>
  </w:style>
  <w:style w:type="paragraph" w:customStyle="1" w:styleId="alternance">
    <w:name w:val="alternance"/>
    <w:basedOn w:val="a3"/>
    <w:rsid w:val="00087CE6"/>
    <w:pPr>
      <w:spacing w:before="100" w:beforeAutospacing="1" w:after="100" w:afterAutospacing="1"/>
    </w:pPr>
  </w:style>
  <w:style w:type="paragraph" w:customStyle="1" w:styleId="alternance2">
    <w:name w:val="alternance2"/>
    <w:basedOn w:val="a3"/>
    <w:rsid w:val="00087CE6"/>
    <w:pPr>
      <w:spacing w:before="100" w:beforeAutospacing="1" w:after="100" w:afterAutospacing="1"/>
    </w:pPr>
  </w:style>
  <w:style w:type="paragraph" w:customStyle="1" w:styleId="infobox">
    <w:name w:val="infobox"/>
    <w:basedOn w:val="a3"/>
    <w:rsid w:val="00087CE6"/>
    <w:pPr>
      <w:shd w:val="clear" w:color="auto" w:fill="EEEEEE"/>
      <w:spacing w:after="120"/>
      <w:ind w:left="240"/>
    </w:pPr>
    <w:rPr>
      <w:color w:val="000000"/>
      <w:sz w:val="23"/>
      <w:szCs w:val="23"/>
    </w:rPr>
  </w:style>
  <w:style w:type="paragraph" w:customStyle="1" w:styleId="globegris">
    <w:name w:val="globegris"/>
    <w:basedOn w:val="a3"/>
    <w:rsid w:val="00087CE6"/>
    <w:pPr>
      <w:spacing w:before="100" w:beforeAutospacing="1" w:after="100" w:afterAutospacing="1"/>
    </w:pPr>
  </w:style>
  <w:style w:type="paragraph" w:customStyle="1" w:styleId="assistant">
    <w:name w:val="assistant"/>
    <w:basedOn w:val="a3"/>
    <w:rsid w:val="00087CE6"/>
    <w:pPr>
      <w:spacing w:before="100" w:beforeAutospacing="1" w:after="100" w:afterAutospacing="1"/>
    </w:pPr>
  </w:style>
  <w:style w:type="paragraph" w:customStyle="1" w:styleId="headergris">
    <w:name w:val="headergris"/>
    <w:basedOn w:val="a3"/>
    <w:rsid w:val="00087CE6"/>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087CE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087CE6"/>
    <w:pPr>
      <w:spacing w:before="100" w:beforeAutospacing="1" w:after="100" w:afterAutospacing="1"/>
      <w:ind w:right="120"/>
      <w:jc w:val="right"/>
    </w:pPr>
    <w:rPr>
      <w:sz w:val="15"/>
      <w:szCs w:val="15"/>
    </w:rPr>
  </w:style>
  <w:style w:type="paragraph" w:customStyle="1" w:styleId="geo-default">
    <w:name w:val="geo-default"/>
    <w:basedOn w:val="a3"/>
    <w:rsid w:val="00087CE6"/>
    <w:pPr>
      <w:spacing w:before="100" w:beforeAutospacing="1" w:after="100" w:afterAutospacing="1"/>
    </w:pPr>
  </w:style>
  <w:style w:type="paragraph" w:customStyle="1" w:styleId="geo-nondefault">
    <w:name w:val="geo-nondefault"/>
    <w:basedOn w:val="a3"/>
    <w:rsid w:val="00087CE6"/>
    <w:pPr>
      <w:spacing w:before="100" w:beforeAutospacing="1" w:after="100" w:afterAutospacing="1"/>
    </w:pPr>
    <w:rPr>
      <w:vanish/>
    </w:rPr>
  </w:style>
  <w:style w:type="paragraph" w:customStyle="1" w:styleId="geo-dms">
    <w:name w:val="geo-dms"/>
    <w:basedOn w:val="a3"/>
    <w:rsid w:val="00087CE6"/>
    <w:pPr>
      <w:spacing w:before="100" w:beforeAutospacing="1" w:after="100" w:afterAutospacing="1"/>
    </w:pPr>
  </w:style>
  <w:style w:type="paragraph" w:customStyle="1" w:styleId="geo-dec">
    <w:name w:val="geo-dec"/>
    <w:basedOn w:val="a3"/>
    <w:rsid w:val="00087CE6"/>
    <w:pPr>
      <w:spacing w:before="100" w:beforeAutospacing="1" w:after="100" w:afterAutospacing="1"/>
    </w:pPr>
  </w:style>
  <w:style w:type="paragraph" w:customStyle="1" w:styleId="geo-multi-punct">
    <w:name w:val="geo-multi-punct"/>
    <w:basedOn w:val="a3"/>
    <w:rsid w:val="00087CE6"/>
    <w:pPr>
      <w:spacing w:before="100" w:beforeAutospacing="1" w:after="100" w:afterAutospacing="1"/>
    </w:pPr>
    <w:rPr>
      <w:vanish/>
    </w:rPr>
  </w:style>
  <w:style w:type="paragraph" w:customStyle="1" w:styleId="infoboxv2">
    <w:name w:val="infobox_v2"/>
    <w:basedOn w:val="a3"/>
    <w:rsid w:val="00087CE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087CE6"/>
    <w:pPr>
      <w:spacing w:before="100" w:beforeAutospacing="1" w:after="100" w:afterAutospacing="1"/>
    </w:pPr>
  </w:style>
  <w:style w:type="paragraph" w:customStyle="1" w:styleId="degrade">
    <w:name w:val="degrade"/>
    <w:basedOn w:val="a3"/>
    <w:rsid w:val="00087CE6"/>
    <w:pPr>
      <w:spacing w:before="100" w:beforeAutospacing="1" w:after="100" w:afterAutospacing="1"/>
    </w:pPr>
  </w:style>
  <w:style w:type="paragraph" w:customStyle="1" w:styleId="degraderev">
    <w:name w:val="degrade_rev"/>
    <w:basedOn w:val="a3"/>
    <w:rsid w:val="00087CE6"/>
    <w:pPr>
      <w:spacing w:before="100" w:beforeAutospacing="1" w:after="100" w:afterAutospacing="1"/>
    </w:pPr>
  </w:style>
  <w:style w:type="paragraph" w:customStyle="1" w:styleId="ombre">
    <w:name w:val="ombre"/>
    <w:basedOn w:val="a3"/>
    <w:rsid w:val="00087CE6"/>
    <w:pPr>
      <w:spacing w:before="100" w:beforeAutospacing="1" w:after="100" w:afterAutospacing="1"/>
    </w:pPr>
  </w:style>
  <w:style w:type="paragraph" w:customStyle="1" w:styleId="ombrepale">
    <w:name w:val="ombre_pale"/>
    <w:basedOn w:val="a3"/>
    <w:rsid w:val="00087CE6"/>
    <w:pPr>
      <w:spacing w:before="100" w:beforeAutospacing="1" w:after="100" w:afterAutospacing="1"/>
    </w:pPr>
  </w:style>
  <w:style w:type="paragraph" w:customStyle="1" w:styleId="ombrebl">
    <w:name w:val="ombre_bl"/>
    <w:basedOn w:val="a3"/>
    <w:rsid w:val="00087CE6"/>
    <w:pPr>
      <w:spacing w:before="100" w:beforeAutospacing="1" w:after="100" w:afterAutospacing="1"/>
    </w:pPr>
  </w:style>
  <w:style w:type="paragraph" w:customStyle="1" w:styleId="ombreblpale">
    <w:name w:val="ombre_blpale"/>
    <w:basedOn w:val="a3"/>
    <w:rsid w:val="00087CE6"/>
    <w:pPr>
      <w:spacing w:before="100" w:beforeAutospacing="1" w:after="100" w:afterAutospacing="1"/>
    </w:pPr>
  </w:style>
  <w:style w:type="paragraph" w:customStyle="1" w:styleId="ombrerg">
    <w:name w:val="ombre_rg"/>
    <w:basedOn w:val="a3"/>
    <w:rsid w:val="00087CE6"/>
    <w:pPr>
      <w:spacing w:before="100" w:beforeAutospacing="1" w:after="100" w:afterAutospacing="1"/>
    </w:pPr>
  </w:style>
  <w:style w:type="paragraph" w:customStyle="1" w:styleId="ombrergpale">
    <w:name w:val="ombre_rgpale"/>
    <w:basedOn w:val="a3"/>
    <w:rsid w:val="00087CE6"/>
    <w:pPr>
      <w:spacing w:before="100" w:beforeAutospacing="1" w:after="100" w:afterAutospacing="1"/>
    </w:pPr>
  </w:style>
  <w:style w:type="paragraph" w:customStyle="1" w:styleId="hidden">
    <w:name w:val="hidden"/>
    <w:basedOn w:val="a3"/>
    <w:rsid w:val="00087CE6"/>
    <w:pPr>
      <w:spacing w:before="100" w:beforeAutospacing="1" w:after="100" w:afterAutospacing="1"/>
    </w:pPr>
  </w:style>
  <w:style w:type="paragraph" w:customStyle="1" w:styleId="cinema-bandeau">
    <w:name w:val="cinema-bandeau"/>
    <w:basedOn w:val="a3"/>
    <w:rsid w:val="00087CE6"/>
    <w:pPr>
      <w:spacing w:before="100" w:beforeAutospacing="1" w:after="100" w:afterAutospacing="1"/>
    </w:pPr>
  </w:style>
  <w:style w:type="paragraph" w:customStyle="1" w:styleId="mw-textarea-protected">
    <w:name w:val="mw-textarea-protected"/>
    <w:basedOn w:val="a3"/>
    <w:rsid w:val="00087CE6"/>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087CE6"/>
    <w:pPr>
      <w:spacing w:before="100" w:beforeAutospacing="1" w:after="100" w:afterAutospacing="1"/>
    </w:pPr>
  </w:style>
  <w:style w:type="paragraph" w:customStyle="1" w:styleId="wikimagtitre">
    <w:name w:val="wikimag_titre"/>
    <w:basedOn w:val="a3"/>
    <w:rsid w:val="00087CE6"/>
    <w:pPr>
      <w:spacing w:before="100" w:beforeAutospacing="1" w:after="100" w:afterAutospacing="1"/>
    </w:pPr>
  </w:style>
  <w:style w:type="paragraph" w:customStyle="1" w:styleId="ui-button-large">
    <w:name w:val="ui-button-large"/>
    <w:basedOn w:val="a3"/>
    <w:rsid w:val="00087CE6"/>
    <w:pPr>
      <w:spacing w:before="100" w:beforeAutospacing="1" w:after="100" w:afterAutospacing="1"/>
    </w:pPr>
  </w:style>
  <w:style w:type="paragraph" w:customStyle="1" w:styleId="fr-collapsible-content">
    <w:name w:val="fr-collapsible-content"/>
    <w:basedOn w:val="a3"/>
    <w:rsid w:val="00087CE6"/>
    <w:pPr>
      <w:spacing w:before="100" w:beforeAutospacing="1" w:after="100" w:afterAutospacing="1"/>
    </w:pPr>
  </w:style>
  <w:style w:type="paragraph" w:customStyle="1" w:styleId="navboxnewtitle">
    <w:name w:val="navboxnew_title"/>
    <w:basedOn w:val="a3"/>
    <w:rsid w:val="00087CE6"/>
    <w:pPr>
      <w:spacing w:before="100" w:beforeAutospacing="1" w:after="100" w:afterAutospacing="1"/>
    </w:pPr>
  </w:style>
  <w:style w:type="paragraph" w:customStyle="1" w:styleId="navboxnewtitlesub">
    <w:name w:val="navboxnew_titlesub"/>
    <w:basedOn w:val="a3"/>
    <w:rsid w:val="00087CE6"/>
    <w:pPr>
      <w:spacing w:before="100" w:beforeAutospacing="1" w:after="100" w:afterAutospacing="1"/>
    </w:pPr>
  </w:style>
  <w:style w:type="paragraph" w:customStyle="1" w:styleId="navboxnewcell">
    <w:name w:val="navboxnew_cell"/>
    <w:basedOn w:val="a3"/>
    <w:rsid w:val="00087CE6"/>
    <w:pPr>
      <w:spacing w:before="100" w:beforeAutospacing="1" w:after="100" w:afterAutospacing="1"/>
    </w:pPr>
  </w:style>
  <w:style w:type="paragraph" w:customStyle="1" w:styleId="navboxnewth">
    <w:name w:val="navboxnew_th"/>
    <w:basedOn w:val="a3"/>
    <w:rsid w:val="00087CE6"/>
    <w:pPr>
      <w:spacing w:before="100" w:beforeAutospacing="1" w:after="100" w:afterAutospacing="1"/>
    </w:pPr>
  </w:style>
  <w:style w:type="paragraph" w:customStyle="1" w:styleId="impair">
    <w:name w:val="impair"/>
    <w:basedOn w:val="a3"/>
    <w:rsid w:val="00087CE6"/>
    <w:pPr>
      <w:spacing w:before="100" w:beforeAutospacing="1" w:after="100" w:afterAutospacing="1"/>
    </w:pPr>
  </w:style>
  <w:style w:type="paragraph" w:customStyle="1" w:styleId="pair">
    <w:name w:val="pair"/>
    <w:basedOn w:val="a3"/>
    <w:rsid w:val="00087CE6"/>
    <w:pPr>
      <w:spacing w:before="100" w:beforeAutospacing="1" w:after="100" w:afterAutospacing="1"/>
    </w:pPr>
  </w:style>
  <w:style w:type="paragraph" w:customStyle="1" w:styleId="navboxnewbanner">
    <w:name w:val="navboxnew_banner"/>
    <w:basedOn w:val="a3"/>
    <w:rsid w:val="00087CE6"/>
    <w:pPr>
      <w:spacing w:before="100" w:beforeAutospacing="1" w:after="100" w:afterAutospacing="1"/>
    </w:pPr>
  </w:style>
  <w:style w:type="paragraph" w:customStyle="1" w:styleId="navboxnewimage">
    <w:name w:val="navboxnew_image"/>
    <w:basedOn w:val="a3"/>
    <w:rsid w:val="00087CE6"/>
    <w:pPr>
      <w:spacing w:before="100" w:beforeAutospacing="1" w:after="100" w:afterAutospacing="1"/>
    </w:pPr>
  </w:style>
  <w:style w:type="paragraph" w:customStyle="1" w:styleId="navboxnewrow">
    <w:name w:val="navboxnew_row"/>
    <w:basedOn w:val="a3"/>
    <w:rsid w:val="00087CE6"/>
    <w:pPr>
      <w:spacing w:before="100" w:beforeAutospacing="1" w:after="100" w:afterAutospacing="1"/>
    </w:pPr>
  </w:style>
  <w:style w:type="paragraph" w:customStyle="1" w:styleId="navboxnewie">
    <w:name w:val="navboxnew_ie"/>
    <w:basedOn w:val="a3"/>
    <w:rsid w:val="00087CE6"/>
    <w:pPr>
      <w:spacing w:before="100" w:beforeAutospacing="1" w:after="100" w:afterAutospacing="1"/>
    </w:pPr>
  </w:style>
  <w:style w:type="paragraph" w:customStyle="1" w:styleId="navboxnewinline">
    <w:name w:val="navboxnew_inline"/>
    <w:basedOn w:val="a3"/>
    <w:rsid w:val="00087CE6"/>
    <w:pPr>
      <w:spacing w:before="100" w:beforeAutospacing="1" w:after="100" w:afterAutospacing="1"/>
    </w:pPr>
  </w:style>
  <w:style w:type="paragraph" w:customStyle="1" w:styleId="ui-button-text">
    <w:name w:val="ui-button-text"/>
    <w:basedOn w:val="a3"/>
    <w:rsid w:val="00087CE6"/>
    <w:pPr>
      <w:spacing w:before="100" w:beforeAutospacing="1" w:after="100" w:afterAutospacing="1"/>
    </w:pPr>
  </w:style>
  <w:style w:type="paragraph" w:customStyle="1" w:styleId="ui-dialog-titlebar">
    <w:name w:val="ui-dialog-titlebar"/>
    <w:basedOn w:val="a3"/>
    <w:rsid w:val="00087CE6"/>
    <w:pPr>
      <w:spacing w:before="100" w:beforeAutospacing="1" w:after="100" w:afterAutospacing="1"/>
    </w:pPr>
  </w:style>
  <w:style w:type="paragraph" w:customStyle="1" w:styleId="ui-dialog-title">
    <w:name w:val="ui-dialog-title"/>
    <w:basedOn w:val="a3"/>
    <w:rsid w:val="00087CE6"/>
    <w:pPr>
      <w:spacing w:before="100" w:beforeAutospacing="1" w:after="100" w:afterAutospacing="1"/>
    </w:pPr>
  </w:style>
  <w:style w:type="paragraph" w:customStyle="1" w:styleId="ui-dialog-titlebar-close">
    <w:name w:val="ui-dialog-titlebar-close"/>
    <w:basedOn w:val="a3"/>
    <w:rsid w:val="00087CE6"/>
    <w:pPr>
      <w:spacing w:before="100" w:beforeAutospacing="1" w:after="100" w:afterAutospacing="1"/>
    </w:pPr>
  </w:style>
  <w:style w:type="paragraph" w:customStyle="1" w:styleId="ui-dialog-content">
    <w:name w:val="ui-dialog-content"/>
    <w:basedOn w:val="a3"/>
    <w:rsid w:val="00087CE6"/>
    <w:pPr>
      <w:spacing w:before="100" w:beforeAutospacing="1" w:after="100" w:afterAutospacing="1"/>
    </w:pPr>
  </w:style>
  <w:style w:type="paragraph" w:customStyle="1" w:styleId="ui-dialog-buttonpane">
    <w:name w:val="ui-dialog-buttonpane"/>
    <w:basedOn w:val="a3"/>
    <w:rsid w:val="00087CE6"/>
    <w:pPr>
      <w:spacing w:before="100" w:beforeAutospacing="1" w:after="100" w:afterAutospacing="1"/>
    </w:pPr>
  </w:style>
  <w:style w:type="paragraph" w:customStyle="1" w:styleId="fr-collapsible-toggle-keyboard">
    <w:name w:val="fr-collapsible-toggle-keyboard"/>
    <w:basedOn w:val="a3"/>
    <w:rsid w:val="00087CE6"/>
    <w:pPr>
      <w:spacing w:before="100" w:beforeAutospacing="1" w:after="100" w:afterAutospacing="1"/>
    </w:pPr>
  </w:style>
  <w:style w:type="paragraph" w:customStyle="1" w:styleId="navboxnewlast">
    <w:name w:val="navboxnew_last"/>
    <w:basedOn w:val="a3"/>
    <w:rsid w:val="00087CE6"/>
    <w:pPr>
      <w:spacing w:before="100" w:beforeAutospacing="1" w:after="100" w:afterAutospacing="1"/>
    </w:pPr>
  </w:style>
  <w:style w:type="paragraph" w:customStyle="1" w:styleId="special-label">
    <w:name w:val="special-label"/>
    <w:basedOn w:val="a3"/>
    <w:rsid w:val="00087CE6"/>
    <w:pPr>
      <w:spacing w:before="100" w:beforeAutospacing="1" w:after="100" w:afterAutospacing="1"/>
    </w:pPr>
  </w:style>
  <w:style w:type="paragraph" w:customStyle="1" w:styleId="special-query">
    <w:name w:val="special-query"/>
    <w:basedOn w:val="a3"/>
    <w:rsid w:val="00087CE6"/>
    <w:pPr>
      <w:spacing w:before="100" w:beforeAutospacing="1" w:after="100" w:afterAutospacing="1"/>
    </w:pPr>
  </w:style>
  <w:style w:type="paragraph" w:customStyle="1" w:styleId="special-hover">
    <w:name w:val="special-hover"/>
    <w:basedOn w:val="a3"/>
    <w:rsid w:val="00087CE6"/>
    <w:pPr>
      <w:spacing w:before="100" w:beforeAutospacing="1" w:after="100" w:afterAutospacing="1"/>
    </w:pPr>
  </w:style>
  <w:style w:type="paragraph" w:customStyle="1" w:styleId="mw-specialpage-summary">
    <w:name w:val="mw-specialpage-summary"/>
    <w:basedOn w:val="a3"/>
    <w:rsid w:val="00087CE6"/>
    <w:pPr>
      <w:spacing w:before="100" w:beforeAutospacing="1" w:after="100" w:afterAutospacing="1"/>
    </w:pPr>
  </w:style>
  <w:style w:type="paragraph" w:customStyle="1" w:styleId="legendlike">
    <w:name w:val="legendlike"/>
    <w:basedOn w:val="a3"/>
    <w:rsid w:val="00087CE6"/>
    <w:pPr>
      <w:spacing w:before="100" w:beforeAutospacing="1" w:after="100" w:afterAutospacing="1"/>
    </w:pPr>
  </w:style>
  <w:style w:type="paragraph" w:customStyle="1" w:styleId="legendtextlike">
    <w:name w:val="legendtextlike"/>
    <w:basedOn w:val="a3"/>
    <w:rsid w:val="00087CE6"/>
    <w:pPr>
      <w:spacing w:before="100" w:beforeAutospacing="1" w:after="100" w:afterAutospacing="1"/>
    </w:pPr>
  </w:style>
  <w:style w:type="paragraph" w:customStyle="1" w:styleId="scrollbar">
    <w:name w:val="scrollbar"/>
    <w:basedOn w:val="a3"/>
    <w:rsid w:val="00087CE6"/>
    <w:pPr>
      <w:spacing w:before="100" w:beforeAutospacing="1" w:after="100" w:afterAutospacing="1"/>
    </w:pPr>
  </w:style>
  <w:style w:type="paragraph" w:customStyle="1" w:styleId="scrollbarcontainer">
    <w:name w:val="scrollbarcontainer"/>
    <w:basedOn w:val="a3"/>
    <w:rsid w:val="00087CE6"/>
    <w:pPr>
      <w:spacing w:before="100" w:beforeAutospacing="1" w:after="100" w:afterAutospacing="1"/>
    </w:pPr>
  </w:style>
  <w:style w:type="paragraph" w:customStyle="1" w:styleId="magnify">
    <w:name w:val="magnify"/>
    <w:basedOn w:val="a3"/>
    <w:rsid w:val="00087CE6"/>
    <w:pPr>
      <w:spacing w:before="100" w:beforeAutospacing="1" w:after="100" w:afterAutospacing="1"/>
    </w:pPr>
  </w:style>
  <w:style w:type="paragraph" w:customStyle="1" w:styleId="infoboximage">
    <w:name w:val="infoboximage"/>
    <w:basedOn w:val="a3"/>
    <w:rsid w:val="00087CE6"/>
    <w:pPr>
      <w:spacing w:before="100" w:beforeAutospacing="1" w:after="100" w:afterAutospacing="1"/>
    </w:pPr>
  </w:style>
  <w:style w:type="paragraph" w:customStyle="1" w:styleId="infoboxsoustitre">
    <w:name w:val="infoboxsoustitre"/>
    <w:basedOn w:val="a3"/>
    <w:rsid w:val="00087CE6"/>
    <w:pPr>
      <w:spacing w:before="100" w:beforeAutospacing="1" w:after="100" w:afterAutospacing="1"/>
    </w:pPr>
  </w:style>
  <w:style w:type="paragraph" w:customStyle="1" w:styleId="latitude">
    <w:name w:val="latitude"/>
    <w:basedOn w:val="a3"/>
    <w:rsid w:val="00087CE6"/>
    <w:pPr>
      <w:spacing w:before="100" w:beforeAutospacing="1" w:after="100" w:afterAutospacing="1"/>
    </w:pPr>
  </w:style>
  <w:style w:type="paragraph" w:customStyle="1" w:styleId="entete">
    <w:name w:val="entete"/>
    <w:basedOn w:val="a3"/>
    <w:rsid w:val="00087CE6"/>
    <w:pPr>
      <w:spacing w:before="100" w:beforeAutospacing="1" w:after="100" w:afterAutospacing="1"/>
    </w:pPr>
  </w:style>
  <w:style w:type="paragraph" w:customStyle="1" w:styleId="media">
    <w:name w:val="media"/>
    <w:basedOn w:val="a3"/>
    <w:rsid w:val="00087CE6"/>
    <w:pPr>
      <w:spacing w:before="100" w:beforeAutospacing="1" w:after="100" w:afterAutospacing="1"/>
    </w:pPr>
  </w:style>
  <w:style w:type="paragraph" w:customStyle="1" w:styleId="thumbimage">
    <w:name w:val="thumbimage"/>
    <w:basedOn w:val="a3"/>
    <w:rsid w:val="00087CE6"/>
    <w:pPr>
      <w:spacing w:before="100" w:beforeAutospacing="1" w:after="100" w:afterAutospacing="1"/>
    </w:pPr>
  </w:style>
  <w:style w:type="paragraph" w:customStyle="1" w:styleId="thumbinner">
    <w:name w:val="thumbinner"/>
    <w:basedOn w:val="a3"/>
    <w:rsid w:val="00087CE6"/>
    <w:pPr>
      <w:spacing w:before="100" w:beforeAutospacing="1" w:after="100" w:afterAutospacing="1"/>
    </w:pPr>
  </w:style>
  <w:style w:type="paragraph" w:customStyle="1" w:styleId="thumb">
    <w:name w:val="thumb"/>
    <w:basedOn w:val="a3"/>
    <w:rsid w:val="00087CE6"/>
    <w:pPr>
      <w:spacing w:before="100" w:beforeAutospacing="1" w:after="100" w:afterAutospacing="1"/>
    </w:pPr>
  </w:style>
  <w:style w:type="paragraph" w:customStyle="1" w:styleId="thumbcaption">
    <w:name w:val="thumbcaption"/>
    <w:basedOn w:val="a3"/>
    <w:rsid w:val="00087CE6"/>
    <w:pPr>
      <w:spacing w:before="100" w:beforeAutospacing="1" w:after="100" w:afterAutospacing="1"/>
    </w:pPr>
  </w:style>
  <w:style w:type="paragraph" w:customStyle="1" w:styleId="legend">
    <w:name w:val="legend"/>
    <w:basedOn w:val="a3"/>
    <w:rsid w:val="00087CE6"/>
    <w:pPr>
      <w:spacing w:before="100" w:beforeAutospacing="1" w:after="100" w:afterAutospacing="1"/>
    </w:pPr>
  </w:style>
  <w:style w:type="paragraph" w:customStyle="1" w:styleId="image2">
    <w:name w:val="image2"/>
    <w:basedOn w:val="a3"/>
    <w:rsid w:val="00087CE6"/>
    <w:pPr>
      <w:spacing w:before="100" w:beforeAutospacing="1" w:after="100" w:afterAutospacing="1"/>
    </w:pPr>
  </w:style>
  <w:style w:type="paragraph" w:customStyle="1" w:styleId="hr">
    <w:name w:val="hr"/>
    <w:basedOn w:val="a3"/>
    <w:rsid w:val="00087CE6"/>
    <w:pPr>
      <w:spacing w:before="100" w:beforeAutospacing="1" w:after="100" w:afterAutospacing="1"/>
    </w:pPr>
  </w:style>
  <w:style w:type="paragraph" w:customStyle="1" w:styleId="navbar">
    <w:name w:val="navbar"/>
    <w:basedOn w:val="a3"/>
    <w:rsid w:val="00087CE6"/>
    <w:pPr>
      <w:spacing w:before="100" w:beforeAutospacing="1" w:after="100" w:afterAutospacing="1"/>
    </w:pPr>
  </w:style>
  <w:style w:type="paragraph" w:customStyle="1" w:styleId="prevbloc">
    <w:name w:val="prev_bloc"/>
    <w:basedOn w:val="a3"/>
    <w:rsid w:val="00087CE6"/>
    <w:pPr>
      <w:spacing w:before="100" w:beforeAutospacing="1" w:after="100" w:afterAutospacing="1"/>
    </w:pPr>
  </w:style>
  <w:style w:type="paragraph" w:customStyle="1" w:styleId="nextbloc">
    <w:name w:val="next_bloc"/>
    <w:basedOn w:val="a3"/>
    <w:rsid w:val="00087CE6"/>
    <w:pPr>
      <w:spacing w:before="100" w:beforeAutospacing="1" w:after="100" w:afterAutospacing="1"/>
    </w:pPr>
  </w:style>
  <w:style w:type="paragraph" w:customStyle="1" w:styleId="imgtoogle">
    <w:name w:val="img_toogle"/>
    <w:basedOn w:val="a3"/>
    <w:rsid w:val="00087CE6"/>
    <w:pPr>
      <w:spacing w:before="100" w:beforeAutospacing="1" w:after="100" w:afterAutospacing="1"/>
    </w:pPr>
  </w:style>
  <w:style w:type="paragraph" w:customStyle="1" w:styleId="atoogle">
    <w:name w:val="a_toogle"/>
    <w:basedOn w:val="a3"/>
    <w:rsid w:val="00087CE6"/>
    <w:pPr>
      <w:spacing w:before="100" w:beforeAutospacing="1" w:after="100" w:afterAutospacing="1"/>
    </w:pPr>
  </w:style>
  <w:style w:type="paragraph" w:customStyle="1" w:styleId="geopoint">
    <w:name w:val="geopoint"/>
    <w:basedOn w:val="a3"/>
    <w:rsid w:val="00087CE6"/>
    <w:pPr>
      <w:spacing w:before="100" w:beforeAutospacing="1" w:after="100" w:afterAutospacing="1"/>
    </w:pPr>
  </w:style>
  <w:style w:type="paragraph" w:customStyle="1" w:styleId="titre">
    <w:name w:val="titre"/>
    <w:basedOn w:val="a3"/>
    <w:rsid w:val="00087CE6"/>
    <w:pPr>
      <w:spacing w:before="100" w:beforeAutospacing="1" w:after="100" w:afterAutospacing="1"/>
    </w:pPr>
  </w:style>
  <w:style w:type="paragraph" w:customStyle="1" w:styleId="ui-icon-closethick">
    <w:name w:val="ui-icon-closethick"/>
    <w:basedOn w:val="a3"/>
    <w:rsid w:val="00087CE6"/>
    <w:pPr>
      <w:spacing w:before="100" w:beforeAutospacing="1" w:after="100" w:afterAutospacing="1"/>
    </w:pPr>
  </w:style>
  <w:style w:type="paragraph" w:customStyle="1" w:styleId="taxoboxclassification">
    <w:name w:val="taxobox_classification"/>
    <w:basedOn w:val="a3"/>
    <w:rsid w:val="00087CE6"/>
    <w:pPr>
      <w:spacing w:before="100" w:beforeAutospacing="1" w:after="100" w:afterAutospacing="1"/>
    </w:pPr>
  </w:style>
  <w:style w:type="paragraph" w:customStyle="1" w:styleId="rnormal">
    <w:name w:val="rnormal"/>
    <w:basedOn w:val="a3"/>
    <w:rsid w:val="00087CE6"/>
    <w:pPr>
      <w:spacing w:before="100" w:beforeAutospacing="1" w:after="100" w:afterAutospacing="1"/>
    </w:pPr>
  </w:style>
  <w:style w:type="paragraph" w:customStyle="1" w:styleId="alert-text">
    <w:name w:val="alert-text"/>
    <w:basedOn w:val="a3"/>
    <w:rsid w:val="00087CE6"/>
    <w:pPr>
      <w:spacing w:before="100" w:beforeAutospacing="1" w:after="100" w:afterAutospacing="1"/>
    </w:pPr>
    <w:rPr>
      <w:color w:val="000000"/>
    </w:rPr>
  </w:style>
  <w:style w:type="paragraph" w:customStyle="1" w:styleId="regardsactu">
    <w:name w:val="regards_actu"/>
    <w:basedOn w:val="a3"/>
    <w:rsid w:val="00087CE6"/>
    <w:pPr>
      <w:spacing w:before="100" w:beforeAutospacing="1" w:after="100" w:afterAutospacing="1"/>
    </w:pPr>
  </w:style>
  <w:style w:type="paragraph" w:customStyle="1" w:styleId="mw-geshi">
    <w:name w:val="mw-geshi"/>
    <w:basedOn w:val="a3"/>
    <w:rsid w:val="00087CE6"/>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087CE6"/>
    <w:pPr>
      <w:spacing w:before="100" w:beforeAutospacing="1" w:after="100" w:afterAutospacing="1"/>
    </w:pPr>
    <w:rPr>
      <w:sz w:val="22"/>
      <w:szCs w:val="22"/>
    </w:rPr>
  </w:style>
  <w:style w:type="paragraph" w:customStyle="1" w:styleId="fr-collapsible-toggle1">
    <w:name w:val="fr-collapsible-toggle1"/>
    <w:basedOn w:val="a3"/>
    <w:rsid w:val="00087CE6"/>
    <w:pPr>
      <w:spacing w:before="100" w:beforeAutospacing="1" w:after="100" w:afterAutospacing="1"/>
    </w:pPr>
    <w:rPr>
      <w:sz w:val="22"/>
      <w:szCs w:val="22"/>
    </w:rPr>
  </w:style>
  <w:style w:type="paragraph" w:customStyle="1" w:styleId="fr-collapsible-toggle2">
    <w:name w:val="fr-collapsible-toggle2"/>
    <w:basedOn w:val="a3"/>
    <w:rsid w:val="00087CE6"/>
    <w:pPr>
      <w:spacing w:before="100" w:beforeAutospacing="1" w:after="100" w:afterAutospacing="1"/>
    </w:pPr>
    <w:rPr>
      <w:sz w:val="22"/>
      <w:szCs w:val="22"/>
    </w:rPr>
  </w:style>
  <w:style w:type="paragraph" w:customStyle="1" w:styleId="fr-collapsible-toggle3">
    <w:name w:val="fr-collapsible-toggle3"/>
    <w:basedOn w:val="a3"/>
    <w:rsid w:val="00087CE6"/>
    <w:pPr>
      <w:spacing w:before="100" w:beforeAutospacing="1" w:after="100" w:afterAutospacing="1"/>
    </w:pPr>
    <w:rPr>
      <w:sz w:val="22"/>
      <w:szCs w:val="22"/>
    </w:rPr>
  </w:style>
  <w:style w:type="paragraph" w:customStyle="1" w:styleId="navboxnewtitle1">
    <w:name w:val="navboxnew_title1"/>
    <w:basedOn w:val="a3"/>
    <w:rsid w:val="00087CE6"/>
    <w:pPr>
      <w:shd w:val="clear" w:color="auto" w:fill="CCCCFF"/>
      <w:spacing w:after="30"/>
      <w:jc w:val="center"/>
    </w:pPr>
    <w:rPr>
      <w:b/>
      <w:bCs/>
    </w:rPr>
  </w:style>
  <w:style w:type="paragraph" w:customStyle="1" w:styleId="navboxnewtitlesub1">
    <w:name w:val="navboxnew_titlesub1"/>
    <w:basedOn w:val="a3"/>
    <w:rsid w:val="00087CE6"/>
    <w:pPr>
      <w:spacing w:before="100" w:beforeAutospacing="1" w:after="100" w:afterAutospacing="1"/>
    </w:pPr>
    <w:rPr>
      <w:sz w:val="19"/>
      <w:szCs w:val="19"/>
    </w:rPr>
  </w:style>
  <w:style w:type="paragraph" w:customStyle="1" w:styleId="fr-collapsible-content2">
    <w:name w:val="fr-collapsible-content2"/>
    <w:basedOn w:val="a3"/>
    <w:rsid w:val="00087CE6"/>
    <w:pPr>
      <w:spacing w:before="100" w:beforeAutospacing="1" w:after="100" w:afterAutospacing="1"/>
    </w:pPr>
    <w:rPr>
      <w:sz w:val="22"/>
      <w:szCs w:val="22"/>
    </w:rPr>
  </w:style>
  <w:style w:type="paragraph" w:customStyle="1" w:styleId="navboxnewcell1">
    <w:name w:val="navboxnew_cell1"/>
    <w:basedOn w:val="a3"/>
    <w:rsid w:val="00087CE6"/>
    <w:pPr>
      <w:spacing w:before="100" w:beforeAutospacing="1" w:after="100" w:afterAutospacing="1"/>
      <w:jc w:val="center"/>
    </w:pPr>
  </w:style>
  <w:style w:type="paragraph" w:customStyle="1" w:styleId="navboxnewth1">
    <w:name w:val="navboxnew_th1"/>
    <w:basedOn w:val="a3"/>
    <w:rsid w:val="00087CE6"/>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087CE6"/>
    <w:pPr>
      <w:spacing w:before="100" w:beforeAutospacing="1" w:after="100" w:afterAutospacing="1"/>
    </w:pPr>
  </w:style>
  <w:style w:type="paragraph" w:customStyle="1" w:styleId="impair1">
    <w:name w:val="impair1"/>
    <w:basedOn w:val="a3"/>
    <w:rsid w:val="00087CE6"/>
    <w:pPr>
      <w:shd w:val="clear" w:color="auto" w:fill="EEEEFF"/>
      <w:spacing w:before="100" w:beforeAutospacing="1" w:after="100" w:afterAutospacing="1"/>
    </w:pPr>
  </w:style>
  <w:style w:type="paragraph" w:customStyle="1" w:styleId="pair1">
    <w:name w:val="pair1"/>
    <w:basedOn w:val="a3"/>
    <w:rsid w:val="00087CE6"/>
    <w:pPr>
      <w:shd w:val="clear" w:color="auto" w:fill="F9F9F9"/>
      <w:spacing w:before="100" w:beforeAutospacing="1" w:after="100" w:afterAutospacing="1"/>
    </w:pPr>
  </w:style>
  <w:style w:type="paragraph" w:customStyle="1" w:styleId="navboxnewbanner1">
    <w:name w:val="navboxnew_banner1"/>
    <w:basedOn w:val="a3"/>
    <w:rsid w:val="00087CE6"/>
    <w:pPr>
      <w:shd w:val="clear" w:color="auto" w:fill="DDDDFF"/>
      <w:spacing w:after="30"/>
      <w:jc w:val="center"/>
    </w:pPr>
  </w:style>
  <w:style w:type="paragraph" w:customStyle="1" w:styleId="navboxnewimage1">
    <w:name w:val="navboxnew_image1"/>
    <w:basedOn w:val="a3"/>
    <w:rsid w:val="00087CE6"/>
    <w:pPr>
      <w:spacing w:before="100" w:beforeAutospacing="1" w:after="100" w:afterAutospacing="1"/>
    </w:pPr>
  </w:style>
  <w:style w:type="paragraph" w:customStyle="1" w:styleId="navboxnewcell2">
    <w:name w:val="navboxnew_cell2"/>
    <w:basedOn w:val="a3"/>
    <w:rsid w:val="00087CE6"/>
    <w:pPr>
      <w:spacing w:before="100" w:beforeAutospacing="1" w:after="100" w:afterAutospacing="1"/>
      <w:jc w:val="center"/>
    </w:pPr>
  </w:style>
  <w:style w:type="paragraph" w:customStyle="1" w:styleId="navboxnewie1">
    <w:name w:val="navboxnew_ie1"/>
    <w:basedOn w:val="a3"/>
    <w:rsid w:val="00087CE6"/>
    <w:pPr>
      <w:spacing w:before="100" w:beforeAutospacing="1" w:after="100" w:afterAutospacing="1"/>
    </w:pPr>
  </w:style>
  <w:style w:type="paragraph" w:customStyle="1" w:styleId="navboxnewtitle2">
    <w:name w:val="navboxnew_title2"/>
    <w:basedOn w:val="a3"/>
    <w:rsid w:val="00087CE6"/>
    <w:pPr>
      <w:shd w:val="clear" w:color="auto" w:fill="99CC99"/>
      <w:spacing w:before="100" w:beforeAutospacing="1" w:after="100" w:afterAutospacing="1"/>
    </w:pPr>
  </w:style>
  <w:style w:type="paragraph" w:customStyle="1" w:styleId="navboxnewbanner2">
    <w:name w:val="navboxnew_banner2"/>
    <w:basedOn w:val="a3"/>
    <w:rsid w:val="00087CE6"/>
    <w:pPr>
      <w:shd w:val="clear" w:color="auto" w:fill="99CC99"/>
      <w:spacing w:before="100" w:beforeAutospacing="1" w:after="100" w:afterAutospacing="1"/>
    </w:pPr>
  </w:style>
  <w:style w:type="paragraph" w:customStyle="1" w:styleId="navboxnewth2">
    <w:name w:val="navboxnew_th2"/>
    <w:basedOn w:val="a3"/>
    <w:rsid w:val="00087CE6"/>
    <w:pPr>
      <w:shd w:val="clear" w:color="auto" w:fill="B3D9B3"/>
      <w:spacing w:before="100" w:beforeAutospacing="1" w:after="100" w:afterAutospacing="1"/>
    </w:pPr>
  </w:style>
  <w:style w:type="paragraph" w:customStyle="1" w:styleId="navboxnewtitle3">
    <w:name w:val="navboxnew_title3"/>
    <w:basedOn w:val="a3"/>
    <w:rsid w:val="00087CE6"/>
    <w:pPr>
      <w:shd w:val="clear" w:color="auto" w:fill="DFEDFF"/>
      <w:spacing w:before="100" w:beforeAutospacing="1" w:after="100" w:afterAutospacing="1"/>
    </w:pPr>
  </w:style>
  <w:style w:type="paragraph" w:customStyle="1" w:styleId="navboxnewbanner3">
    <w:name w:val="navboxnew_banner3"/>
    <w:basedOn w:val="a3"/>
    <w:rsid w:val="00087CE6"/>
    <w:pPr>
      <w:shd w:val="clear" w:color="auto" w:fill="DFEDFF"/>
      <w:spacing w:before="100" w:beforeAutospacing="1" w:after="100" w:afterAutospacing="1"/>
    </w:pPr>
  </w:style>
  <w:style w:type="paragraph" w:customStyle="1" w:styleId="navboxnewth3">
    <w:name w:val="navboxnew_th3"/>
    <w:basedOn w:val="a3"/>
    <w:rsid w:val="00087CE6"/>
    <w:pPr>
      <w:shd w:val="clear" w:color="auto" w:fill="E7F2FF"/>
      <w:spacing w:before="100" w:beforeAutospacing="1" w:after="100" w:afterAutospacing="1"/>
    </w:pPr>
  </w:style>
  <w:style w:type="paragraph" w:customStyle="1" w:styleId="fr-collapsible-toggle4">
    <w:name w:val="fr-collapsible-toggle4"/>
    <w:basedOn w:val="a3"/>
    <w:rsid w:val="00087CE6"/>
    <w:pPr>
      <w:spacing w:before="100" w:beforeAutospacing="1" w:after="100" w:afterAutospacing="1"/>
    </w:pPr>
    <w:rPr>
      <w:sz w:val="22"/>
      <w:szCs w:val="22"/>
    </w:rPr>
  </w:style>
  <w:style w:type="paragraph" w:customStyle="1" w:styleId="navboxnewtitle4">
    <w:name w:val="navboxnew_title4"/>
    <w:basedOn w:val="a3"/>
    <w:rsid w:val="00087CE6"/>
    <w:pPr>
      <w:shd w:val="clear" w:color="auto" w:fill="CCCCFF"/>
      <w:spacing w:after="30"/>
      <w:jc w:val="center"/>
    </w:pPr>
    <w:rPr>
      <w:b/>
      <w:bCs/>
    </w:rPr>
  </w:style>
  <w:style w:type="paragraph" w:customStyle="1" w:styleId="navboxnewtitlesub2">
    <w:name w:val="navboxnew_titlesub2"/>
    <w:basedOn w:val="a3"/>
    <w:rsid w:val="00087CE6"/>
    <w:pPr>
      <w:spacing w:before="100" w:beforeAutospacing="1" w:after="100" w:afterAutospacing="1"/>
    </w:pPr>
    <w:rPr>
      <w:sz w:val="19"/>
      <w:szCs w:val="19"/>
    </w:rPr>
  </w:style>
  <w:style w:type="paragraph" w:customStyle="1" w:styleId="fr-collapsible-content3">
    <w:name w:val="fr-collapsible-content3"/>
    <w:basedOn w:val="a3"/>
    <w:rsid w:val="00087CE6"/>
    <w:pPr>
      <w:spacing w:before="100" w:beforeAutospacing="1" w:after="100" w:afterAutospacing="1"/>
    </w:pPr>
    <w:rPr>
      <w:sz w:val="22"/>
      <w:szCs w:val="22"/>
    </w:rPr>
  </w:style>
  <w:style w:type="paragraph" w:customStyle="1" w:styleId="navboxnewrow1">
    <w:name w:val="navboxnew_row1"/>
    <w:basedOn w:val="a3"/>
    <w:rsid w:val="00087CE6"/>
    <w:pPr>
      <w:shd w:val="clear" w:color="auto" w:fill="DDDDFF"/>
      <w:spacing w:before="100" w:beforeAutospacing="1" w:after="100" w:afterAutospacing="1"/>
    </w:pPr>
  </w:style>
  <w:style w:type="paragraph" w:customStyle="1" w:styleId="navboxnewth4">
    <w:name w:val="navboxnew_th4"/>
    <w:basedOn w:val="a3"/>
    <w:rsid w:val="00087CE6"/>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087CE6"/>
    <w:pPr>
      <w:pBdr>
        <w:left w:val="single" w:sz="12" w:space="0" w:color="F9F9F9"/>
      </w:pBdr>
      <w:spacing w:before="100" w:beforeAutospacing="1" w:after="100" w:afterAutospacing="1"/>
    </w:pPr>
  </w:style>
  <w:style w:type="paragraph" w:customStyle="1" w:styleId="navboxnewinline1">
    <w:name w:val="navboxnew_inline1"/>
    <w:basedOn w:val="a3"/>
    <w:rsid w:val="00087CE6"/>
    <w:pPr>
      <w:shd w:val="clear" w:color="auto" w:fill="F9F9F9"/>
      <w:spacing w:before="100" w:beforeAutospacing="1" w:after="100" w:afterAutospacing="1"/>
    </w:pPr>
  </w:style>
  <w:style w:type="paragraph" w:customStyle="1" w:styleId="navboxnewinline2">
    <w:name w:val="navboxnew_inline2"/>
    <w:basedOn w:val="a3"/>
    <w:rsid w:val="00087CE6"/>
    <w:pPr>
      <w:shd w:val="clear" w:color="auto" w:fill="EEEEFF"/>
      <w:spacing w:before="100" w:beforeAutospacing="1" w:after="100" w:afterAutospacing="1"/>
    </w:pPr>
  </w:style>
  <w:style w:type="paragraph" w:customStyle="1" w:styleId="navboxnewimage2">
    <w:name w:val="navboxnew_image2"/>
    <w:basedOn w:val="a3"/>
    <w:rsid w:val="00087CE6"/>
    <w:pPr>
      <w:spacing w:before="100" w:beforeAutospacing="1" w:after="100" w:afterAutospacing="1"/>
    </w:pPr>
    <w:rPr>
      <w:vanish/>
    </w:rPr>
  </w:style>
  <w:style w:type="paragraph" w:customStyle="1" w:styleId="navboxnewbanner4">
    <w:name w:val="navboxnew_banner4"/>
    <w:basedOn w:val="a3"/>
    <w:rsid w:val="00087CE6"/>
    <w:pPr>
      <w:shd w:val="clear" w:color="auto" w:fill="CCCCFF"/>
      <w:spacing w:before="30"/>
      <w:jc w:val="center"/>
    </w:pPr>
  </w:style>
  <w:style w:type="paragraph" w:customStyle="1" w:styleId="navboxnew1">
    <w:name w:val="navboxnew1"/>
    <w:basedOn w:val="a3"/>
    <w:rsid w:val="00087CE6"/>
    <w:pPr>
      <w:shd w:val="clear" w:color="auto" w:fill="F9F9F9"/>
      <w:spacing w:before="100" w:beforeAutospacing="1" w:after="100" w:afterAutospacing="1"/>
    </w:pPr>
  </w:style>
  <w:style w:type="paragraph" w:customStyle="1" w:styleId="play-btn-large1">
    <w:name w:val="play-btn-large1"/>
    <w:basedOn w:val="a3"/>
    <w:rsid w:val="00087CE6"/>
    <w:pPr>
      <w:spacing w:after="100" w:afterAutospacing="1"/>
      <w:ind w:left="-525"/>
    </w:pPr>
  </w:style>
  <w:style w:type="paragraph" w:customStyle="1" w:styleId="ui-widget1">
    <w:name w:val="ui-widget1"/>
    <w:basedOn w:val="a3"/>
    <w:rsid w:val="00087CE6"/>
    <w:pPr>
      <w:spacing w:before="100" w:beforeAutospacing="1" w:after="100" w:afterAutospacing="1"/>
    </w:pPr>
    <w:rPr>
      <w:rFonts w:ascii="Arial" w:hAnsi="Arial" w:cs="Arial"/>
    </w:rPr>
  </w:style>
  <w:style w:type="paragraph" w:customStyle="1" w:styleId="ui-state-default1">
    <w:name w:val="ui-state-default1"/>
    <w:basedOn w:val="a3"/>
    <w:rsid w:val="00087CE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087CE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087CE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087CE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087CE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087CE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087CE6"/>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087CE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087CE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087CE6"/>
    <w:pPr>
      <w:spacing w:before="100" w:beforeAutospacing="1" w:after="100" w:afterAutospacing="1"/>
    </w:pPr>
    <w:rPr>
      <w:color w:val="FFFFFF"/>
    </w:rPr>
  </w:style>
  <w:style w:type="paragraph" w:customStyle="1" w:styleId="ui-state-error-text2">
    <w:name w:val="ui-state-error-text2"/>
    <w:basedOn w:val="a3"/>
    <w:rsid w:val="00087CE6"/>
    <w:pPr>
      <w:spacing w:before="100" w:beforeAutospacing="1" w:after="100" w:afterAutospacing="1"/>
    </w:pPr>
    <w:rPr>
      <w:color w:val="FFFFFF"/>
    </w:rPr>
  </w:style>
  <w:style w:type="paragraph" w:customStyle="1" w:styleId="ui-priority-primary1">
    <w:name w:val="ui-priority-primary1"/>
    <w:basedOn w:val="a3"/>
    <w:rsid w:val="00087CE6"/>
    <w:pPr>
      <w:spacing w:before="100" w:beforeAutospacing="1" w:after="100" w:afterAutospacing="1"/>
    </w:pPr>
    <w:rPr>
      <w:b/>
      <w:bCs/>
    </w:rPr>
  </w:style>
  <w:style w:type="paragraph" w:customStyle="1" w:styleId="ui-priority-primary2">
    <w:name w:val="ui-priority-primary2"/>
    <w:basedOn w:val="a3"/>
    <w:rsid w:val="00087CE6"/>
    <w:pPr>
      <w:spacing w:before="100" w:beforeAutospacing="1" w:after="100" w:afterAutospacing="1"/>
    </w:pPr>
    <w:rPr>
      <w:b/>
      <w:bCs/>
    </w:rPr>
  </w:style>
  <w:style w:type="paragraph" w:customStyle="1" w:styleId="ui-priority-secondary1">
    <w:name w:val="ui-priority-secondary1"/>
    <w:basedOn w:val="a3"/>
    <w:rsid w:val="00087CE6"/>
    <w:pPr>
      <w:spacing w:before="100" w:beforeAutospacing="1" w:after="100" w:afterAutospacing="1"/>
    </w:pPr>
  </w:style>
  <w:style w:type="paragraph" w:customStyle="1" w:styleId="ui-priority-secondary2">
    <w:name w:val="ui-priority-secondary2"/>
    <w:basedOn w:val="a3"/>
    <w:rsid w:val="00087CE6"/>
    <w:pPr>
      <w:spacing w:before="100" w:beforeAutospacing="1" w:after="100" w:afterAutospacing="1"/>
    </w:pPr>
  </w:style>
  <w:style w:type="paragraph" w:customStyle="1" w:styleId="ui-state-disabled1">
    <w:name w:val="ui-state-disabled1"/>
    <w:basedOn w:val="a3"/>
    <w:rsid w:val="00087CE6"/>
    <w:pPr>
      <w:spacing w:before="100" w:beforeAutospacing="1" w:after="100" w:afterAutospacing="1"/>
    </w:pPr>
  </w:style>
  <w:style w:type="paragraph" w:customStyle="1" w:styleId="ui-state-disabled2">
    <w:name w:val="ui-state-disabled2"/>
    <w:basedOn w:val="a3"/>
    <w:rsid w:val="00087CE6"/>
    <w:pPr>
      <w:spacing w:before="100" w:beforeAutospacing="1" w:after="100" w:afterAutospacing="1"/>
    </w:pPr>
  </w:style>
  <w:style w:type="paragraph" w:customStyle="1" w:styleId="ui-icon1">
    <w:name w:val="ui-icon1"/>
    <w:basedOn w:val="a3"/>
    <w:rsid w:val="00087CE6"/>
    <w:pPr>
      <w:spacing w:before="100" w:beforeAutospacing="1" w:after="100" w:afterAutospacing="1"/>
      <w:ind w:firstLine="7343"/>
    </w:pPr>
  </w:style>
  <w:style w:type="paragraph" w:customStyle="1" w:styleId="ui-icon2">
    <w:name w:val="ui-icon2"/>
    <w:basedOn w:val="a3"/>
    <w:rsid w:val="00087CE6"/>
    <w:pPr>
      <w:spacing w:before="100" w:beforeAutospacing="1" w:after="100" w:afterAutospacing="1"/>
      <w:ind w:firstLine="7343"/>
    </w:pPr>
  </w:style>
  <w:style w:type="paragraph" w:customStyle="1" w:styleId="ui-icon3">
    <w:name w:val="ui-icon3"/>
    <w:basedOn w:val="a3"/>
    <w:rsid w:val="00087CE6"/>
    <w:pPr>
      <w:spacing w:before="100" w:beforeAutospacing="1" w:after="100" w:afterAutospacing="1"/>
      <w:ind w:firstLine="7343"/>
    </w:pPr>
  </w:style>
  <w:style w:type="paragraph" w:customStyle="1" w:styleId="ui-icon4">
    <w:name w:val="ui-icon4"/>
    <w:basedOn w:val="a3"/>
    <w:rsid w:val="00087CE6"/>
    <w:pPr>
      <w:spacing w:before="100" w:beforeAutospacing="1" w:after="100" w:afterAutospacing="1"/>
      <w:ind w:firstLine="7343"/>
    </w:pPr>
  </w:style>
  <w:style w:type="paragraph" w:customStyle="1" w:styleId="ui-icon5">
    <w:name w:val="ui-icon5"/>
    <w:basedOn w:val="a3"/>
    <w:rsid w:val="00087CE6"/>
    <w:pPr>
      <w:spacing w:before="100" w:beforeAutospacing="1" w:after="100" w:afterAutospacing="1"/>
      <w:ind w:firstLine="7343"/>
    </w:pPr>
  </w:style>
  <w:style w:type="paragraph" w:customStyle="1" w:styleId="ui-icon6">
    <w:name w:val="ui-icon6"/>
    <w:basedOn w:val="a3"/>
    <w:rsid w:val="00087CE6"/>
    <w:pPr>
      <w:spacing w:before="100" w:beforeAutospacing="1" w:after="100" w:afterAutospacing="1"/>
      <w:ind w:firstLine="7343"/>
    </w:pPr>
  </w:style>
  <w:style w:type="paragraph" w:customStyle="1" w:styleId="ui-icon7">
    <w:name w:val="ui-icon7"/>
    <w:basedOn w:val="a3"/>
    <w:rsid w:val="00087CE6"/>
    <w:pPr>
      <w:spacing w:before="100" w:beforeAutospacing="1" w:after="100" w:afterAutospacing="1"/>
      <w:ind w:firstLine="7343"/>
    </w:pPr>
  </w:style>
  <w:style w:type="paragraph" w:customStyle="1" w:styleId="ui-icon8">
    <w:name w:val="ui-icon8"/>
    <w:basedOn w:val="a3"/>
    <w:rsid w:val="00087CE6"/>
    <w:pPr>
      <w:spacing w:before="100" w:beforeAutospacing="1" w:after="100" w:afterAutospacing="1"/>
      <w:ind w:firstLine="7343"/>
    </w:pPr>
  </w:style>
  <w:style w:type="paragraph" w:customStyle="1" w:styleId="ui-icon9">
    <w:name w:val="ui-icon9"/>
    <w:basedOn w:val="a3"/>
    <w:rsid w:val="00087CE6"/>
    <w:pPr>
      <w:spacing w:before="100" w:beforeAutospacing="1" w:after="100" w:afterAutospacing="1"/>
      <w:ind w:firstLine="7343"/>
    </w:pPr>
  </w:style>
  <w:style w:type="paragraph" w:customStyle="1" w:styleId="ui-resizable-handle1">
    <w:name w:val="ui-resizable-handle1"/>
    <w:basedOn w:val="a3"/>
    <w:rsid w:val="00087CE6"/>
    <w:pPr>
      <w:spacing w:before="100" w:beforeAutospacing="1" w:after="100" w:afterAutospacing="1"/>
    </w:pPr>
    <w:rPr>
      <w:vanish/>
      <w:sz w:val="2"/>
      <w:szCs w:val="2"/>
    </w:rPr>
  </w:style>
  <w:style w:type="paragraph" w:customStyle="1" w:styleId="ui-resizable-handle2">
    <w:name w:val="ui-resizable-handle2"/>
    <w:basedOn w:val="a3"/>
    <w:rsid w:val="00087CE6"/>
    <w:pPr>
      <w:spacing w:before="100" w:beforeAutospacing="1" w:after="100" w:afterAutospacing="1"/>
    </w:pPr>
    <w:rPr>
      <w:vanish/>
      <w:sz w:val="2"/>
      <w:szCs w:val="2"/>
    </w:rPr>
  </w:style>
  <w:style w:type="paragraph" w:customStyle="1" w:styleId="ui-button-text1">
    <w:name w:val="ui-button-text1"/>
    <w:basedOn w:val="a3"/>
    <w:rsid w:val="00087CE6"/>
    <w:pPr>
      <w:spacing w:before="100" w:beforeAutospacing="1" w:after="100" w:afterAutospacing="1"/>
    </w:pPr>
  </w:style>
  <w:style w:type="paragraph" w:customStyle="1" w:styleId="ui-button-text2">
    <w:name w:val="ui-button-text2"/>
    <w:basedOn w:val="a3"/>
    <w:rsid w:val="00087CE6"/>
    <w:pPr>
      <w:spacing w:before="100" w:beforeAutospacing="1" w:after="100" w:afterAutospacing="1"/>
    </w:pPr>
  </w:style>
  <w:style w:type="paragraph" w:customStyle="1" w:styleId="ui-button-text3">
    <w:name w:val="ui-button-text3"/>
    <w:basedOn w:val="a3"/>
    <w:rsid w:val="00087CE6"/>
    <w:pPr>
      <w:spacing w:before="100" w:beforeAutospacing="1" w:after="100" w:afterAutospacing="1"/>
      <w:ind w:firstLine="11919"/>
    </w:pPr>
  </w:style>
  <w:style w:type="paragraph" w:customStyle="1" w:styleId="ui-button-text4">
    <w:name w:val="ui-button-text4"/>
    <w:basedOn w:val="a3"/>
    <w:rsid w:val="00087CE6"/>
    <w:pPr>
      <w:spacing w:before="100" w:beforeAutospacing="1" w:after="100" w:afterAutospacing="1"/>
      <w:ind w:firstLine="11919"/>
    </w:pPr>
  </w:style>
  <w:style w:type="paragraph" w:customStyle="1" w:styleId="ui-button-text5">
    <w:name w:val="ui-button-text5"/>
    <w:basedOn w:val="a3"/>
    <w:rsid w:val="00087CE6"/>
    <w:pPr>
      <w:spacing w:before="100" w:beforeAutospacing="1" w:after="100" w:afterAutospacing="1"/>
    </w:pPr>
  </w:style>
  <w:style w:type="paragraph" w:customStyle="1" w:styleId="ui-button-text6">
    <w:name w:val="ui-button-text6"/>
    <w:basedOn w:val="a3"/>
    <w:rsid w:val="00087CE6"/>
    <w:pPr>
      <w:spacing w:before="100" w:beforeAutospacing="1" w:after="100" w:afterAutospacing="1"/>
    </w:pPr>
  </w:style>
  <w:style w:type="paragraph" w:customStyle="1" w:styleId="ui-button-text7">
    <w:name w:val="ui-button-text7"/>
    <w:basedOn w:val="a3"/>
    <w:rsid w:val="00087CE6"/>
    <w:pPr>
      <w:spacing w:before="100" w:beforeAutospacing="1" w:after="100" w:afterAutospacing="1"/>
    </w:pPr>
  </w:style>
  <w:style w:type="paragraph" w:customStyle="1" w:styleId="ui-icon10">
    <w:name w:val="ui-icon10"/>
    <w:basedOn w:val="a3"/>
    <w:rsid w:val="00087CE6"/>
    <w:pPr>
      <w:spacing w:after="100" w:afterAutospacing="1"/>
      <w:ind w:left="-120" w:firstLine="7343"/>
    </w:pPr>
  </w:style>
  <w:style w:type="paragraph" w:customStyle="1" w:styleId="ui-icon11">
    <w:name w:val="ui-icon11"/>
    <w:basedOn w:val="a3"/>
    <w:rsid w:val="00087CE6"/>
    <w:pPr>
      <w:spacing w:after="100" w:afterAutospacing="1"/>
      <w:ind w:firstLine="7343"/>
    </w:pPr>
  </w:style>
  <w:style w:type="paragraph" w:customStyle="1" w:styleId="ui-icon12">
    <w:name w:val="ui-icon12"/>
    <w:basedOn w:val="a3"/>
    <w:rsid w:val="00087CE6"/>
    <w:pPr>
      <w:spacing w:after="100" w:afterAutospacing="1"/>
      <w:ind w:firstLine="7343"/>
    </w:pPr>
  </w:style>
  <w:style w:type="paragraph" w:customStyle="1" w:styleId="ui-icon13">
    <w:name w:val="ui-icon13"/>
    <w:basedOn w:val="a3"/>
    <w:rsid w:val="00087CE6"/>
    <w:pPr>
      <w:spacing w:after="100" w:afterAutospacing="1"/>
      <w:ind w:firstLine="7343"/>
    </w:pPr>
  </w:style>
  <w:style w:type="paragraph" w:customStyle="1" w:styleId="ui-icon14">
    <w:name w:val="ui-icon14"/>
    <w:basedOn w:val="a3"/>
    <w:rsid w:val="00087CE6"/>
    <w:pPr>
      <w:spacing w:after="100" w:afterAutospacing="1"/>
      <w:ind w:firstLine="7343"/>
    </w:pPr>
  </w:style>
  <w:style w:type="paragraph" w:customStyle="1" w:styleId="ui-icon15">
    <w:name w:val="ui-icon15"/>
    <w:basedOn w:val="a3"/>
    <w:rsid w:val="00087CE6"/>
    <w:pPr>
      <w:spacing w:after="100" w:afterAutospacing="1"/>
      <w:ind w:firstLine="7343"/>
    </w:pPr>
  </w:style>
  <w:style w:type="paragraph" w:customStyle="1" w:styleId="ui-button1">
    <w:name w:val="ui-button1"/>
    <w:basedOn w:val="a3"/>
    <w:rsid w:val="00087CE6"/>
    <w:pPr>
      <w:spacing w:before="100" w:beforeAutospacing="1" w:after="100" w:afterAutospacing="1"/>
      <w:ind w:right="-72"/>
      <w:jc w:val="center"/>
    </w:pPr>
  </w:style>
  <w:style w:type="paragraph" w:customStyle="1" w:styleId="ui-button2">
    <w:name w:val="ui-button2"/>
    <w:basedOn w:val="a3"/>
    <w:rsid w:val="00087CE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087CE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087CE6"/>
    <w:pPr>
      <w:spacing w:before="100" w:beforeAutospacing="1" w:after="100" w:afterAutospacing="1"/>
    </w:pPr>
  </w:style>
  <w:style w:type="paragraph" w:customStyle="1" w:styleId="ui-icon16">
    <w:name w:val="ui-icon16"/>
    <w:basedOn w:val="a3"/>
    <w:rsid w:val="00087CE6"/>
    <w:pPr>
      <w:spacing w:before="100" w:beforeAutospacing="1" w:after="100" w:afterAutospacing="1"/>
      <w:ind w:firstLine="7343"/>
    </w:pPr>
  </w:style>
  <w:style w:type="paragraph" w:customStyle="1" w:styleId="ui-icon17">
    <w:name w:val="ui-icon17"/>
    <w:basedOn w:val="a3"/>
    <w:rsid w:val="00087CE6"/>
    <w:pPr>
      <w:spacing w:before="100" w:beforeAutospacing="1" w:after="100" w:afterAutospacing="1"/>
      <w:ind w:firstLine="7343"/>
    </w:pPr>
  </w:style>
  <w:style w:type="paragraph" w:customStyle="1" w:styleId="ui-icon18">
    <w:name w:val="ui-icon18"/>
    <w:basedOn w:val="a3"/>
    <w:rsid w:val="00087CE6"/>
    <w:pPr>
      <w:spacing w:before="100" w:beforeAutospacing="1" w:after="100" w:afterAutospacing="1"/>
      <w:ind w:firstLine="7343"/>
    </w:pPr>
  </w:style>
  <w:style w:type="paragraph" w:customStyle="1" w:styleId="ui-icon19">
    <w:name w:val="ui-icon19"/>
    <w:basedOn w:val="a3"/>
    <w:rsid w:val="00087CE6"/>
    <w:pPr>
      <w:spacing w:before="100" w:beforeAutospacing="1" w:after="100" w:afterAutospacing="1"/>
      <w:ind w:firstLine="7343"/>
    </w:pPr>
  </w:style>
  <w:style w:type="paragraph" w:customStyle="1" w:styleId="ui-dialog-titlebar1">
    <w:name w:val="ui-dialog-titlebar1"/>
    <w:basedOn w:val="a3"/>
    <w:rsid w:val="00087CE6"/>
    <w:pPr>
      <w:spacing w:before="100" w:beforeAutospacing="1" w:after="100" w:afterAutospacing="1"/>
    </w:pPr>
  </w:style>
  <w:style w:type="paragraph" w:customStyle="1" w:styleId="ui-dialog-title1">
    <w:name w:val="ui-dialog-title1"/>
    <w:basedOn w:val="a3"/>
    <w:rsid w:val="00087CE6"/>
  </w:style>
  <w:style w:type="paragraph" w:customStyle="1" w:styleId="ui-dialog-titlebar-close1">
    <w:name w:val="ui-dialog-titlebar-close1"/>
    <w:basedOn w:val="a3"/>
    <w:rsid w:val="00087CE6"/>
  </w:style>
  <w:style w:type="paragraph" w:customStyle="1" w:styleId="ui-dialog-titlebar-close2">
    <w:name w:val="ui-dialog-titlebar-close2"/>
    <w:basedOn w:val="a3"/>
    <w:rsid w:val="00087CE6"/>
  </w:style>
  <w:style w:type="paragraph" w:customStyle="1" w:styleId="ui-dialog-content1">
    <w:name w:val="ui-dialog-content1"/>
    <w:basedOn w:val="a3"/>
    <w:rsid w:val="00087CE6"/>
    <w:pPr>
      <w:spacing w:before="100" w:beforeAutospacing="1" w:after="100" w:afterAutospacing="1"/>
    </w:pPr>
  </w:style>
  <w:style w:type="paragraph" w:customStyle="1" w:styleId="ui-dialog-buttonpane1">
    <w:name w:val="ui-dialog-buttonpane1"/>
    <w:basedOn w:val="a3"/>
    <w:rsid w:val="00087CE6"/>
    <w:pPr>
      <w:spacing w:before="120"/>
    </w:pPr>
  </w:style>
  <w:style w:type="paragraph" w:customStyle="1" w:styleId="ui-resizable-se1">
    <w:name w:val="ui-resizable-se1"/>
    <w:basedOn w:val="a3"/>
    <w:rsid w:val="00087CE6"/>
    <w:pPr>
      <w:spacing w:before="100" w:beforeAutospacing="1" w:after="100" w:afterAutospacing="1"/>
    </w:pPr>
  </w:style>
  <w:style w:type="paragraph" w:customStyle="1" w:styleId="ui-dialog-titlebar-close3">
    <w:name w:val="ui-dialog-titlebar-close3"/>
    <w:basedOn w:val="a3"/>
    <w:rsid w:val="00087CE6"/>
  </w:style>
  <w:style w:type="paragraph" w:customStyle="1" w:styleId="ui-dialog-titlebar2">
    <w:name w:val="ui-dialog-titlebar2"/>
    <w:basedOn w:val="a3"/>
    <w:rsid w:val="00087CE6"/>
    <w:pPr>
      <w:spacing w:before="100" w:beforeAutospacing="1" w:after="100" w:afterAutospacing="1"/>
    </w:pPr>
  </w:style>
  <w:style w:type="paragraph" w:customStyle="1" w:styleId="ui-widget-header1">
    <w:name w:val="ui-widget-header1"/>
    <w:basedOn w:val="a3"/>
    <w:rsid w:val="00087CE6"/>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087CE6"/>
    <w:pPr>
      <w:spacing w:before="100" w:beforeAutospacing="1" w:after="100" w:afterAutospacing="1"/>
    </w:pPr>
  </w:style>
  <w:style w:type="paragraph" w:customStyle="1" w:styleId="ui-dialog-buttonpane2">
    <w:name w:val="ui-dialog-buttonpane2"/>
    <w:basedOn w:val="a3"/>
    <w:rsid w:val="00087CE6"/>
  </w:style>
  <w:style w:type="paragraph" w:customStyle="1" w:styleId="special-label1">
    <w:name w:val="special-label1"/>
    <w:basedOn w:val="a3"/>
    <w:rsid w:val="00087CE6"/>
    <w:pPr>
      <w:spacing w:before="100" w:beforeAutospacing="1" w:after="100" w:afterAutospacing="1"/>
    </w:pPr>
    <w:rPr>
      <w:color w:val="808080"/>
    </w:rPr>
  </w:style>
  <w:style w:type="paragraph" w:customStyle="1" w:styleId="special-query1">
    <w:name w:val="special-query1"/>
    <w:basedOn w:val="a3"/>
    <w:rsid w:val="00087CE6"/>
    <w:pPr>
      <w:spacing w:before="100" w:beforeAutospacing="1" w:after="100" w:afterAutospacing="1"/>
    </w:pPr>
    <w:rPr>
      <w:i/>
      <w:iCs/>
      <w:color w:val="000000"/>
    </w:rPr>
  </w:style>
  <w:style w:type="paragraph" w:customStyle="1" w:styleId="special-hover1">
    <w:name w:val="special-hover1"/>
    <w:basedOn w:val="a3"/>
    <w:rsid w:val="00087CE6"/>
    <w:pPr>
      <w:shd w:val="clear" w:color="auto" w:fill="C0C0C0"/>
      <w:spacing w:before="100" w:beforeAutospacing="1" w:after="100" w:afterAutospacing="1"/>
    </w:pPr>
  </w:style>
  <w:style w:type="paragraph" w:customStyle="1" w:styleId="special-label2">
    <w:name w:val="special-label2"/>
    <w:basedOn w:val="a3"/>
    <w:rsid w:val="00087CE6"/>
    <w:pPr>
      <w:spacing w:before="100" w:beforeAutospacing="1" w:after="100" w:afterAutospacing="1"/>
    </w:pPr>
    <w:rPr>
      <w:color w:val="FFFFFF"/>
    </w:rPr>
  </w:style>
  <w:style w:type="paragraph" w:customStyle="1" w:styleId="special-query2">
    <w:name w:val="special-query2"/>
    <w:basedOn w:val="a3"/>
    <w:rsid w:val="00087CE6"/>
    <w:pPr>
      <w:spacing w:before="100" w:beforeAutospacing="1" w:after="100" w:afterAutospacing="1"/>
    </w:pPr>
    <w:rPr>
      <w:color w:val="FFFFFF"/>
    </w:rPr>
  </w:style>
  <w:style w:type="paragraph" w:customStyle="1" w:styleId="mw-specialpage-summary1">
    <w:name w:val="mw-specialpage-summary1"/>
    <w:basedOn w:val="a3"/>
    <w:rsid w:val="00087CE6"/>
    <w:pPr>
      <w:spacing w:before="100" w:beforeAutospacing="1" w:after="100" w:afterAutospacing="1"/>
    </w:pPr>
    <w:rPr>
      <w:vanish/>
    </w:rPr>
  </w:style>
  <w:style w:type="paragraph" w:customStyle="1" w:styleId="editsection1">
    <w:name w:val="editsection1"/>
    <w:basedOn w:val="a3"/>
    <w:rsid w:val="00087CE6"/>
    <w:pPr>
      <w:spacing w:before="100" w:beforeAutospacing="1" w:after="100" w:afterAutospacing="1"/>
    </w:pPr>
    <w:rPr>
      <w:sz w:val="20"/>
      <w:szCs w:val="20"/>
    </w:rPr>
  </w:style>
  <w:style w:type="paragraph" w:customStyle="1" w:styleId="mw-headline1">
    <w:name w:val="mw-headline1"/>
    <w:basedOn w:val="a3"/>
    <w:rsid w:val="00087CE6"/>
    <w:pPr>
      <w:spacing w:before="100" w:beforeAutospacing="1" w:after="100" w:afterAutospacing="1"/>
      <w:ind w:right="72"/>
    </w:pPr>
  </w:style>
  <w:style w:type="paragraph" w:customStyle="1" w:styleId="legendlike1">
    <w:name w:val="legendlike1"/>
    <w:basedOn w:val="a3"/>
    <w:rsid w:val="00087CE6"/>
    <w:pPr>
      <w:spacing w:after="100" w:afterAutospacing="1"/>
    </w:pPr>
  </w:style>
  <w:style w:type="paragraph" w:customStyle="1" w:styleId="legendtextlike1">
    <w:name w:val="legendtextlike1"/>
    <w:basedOn w:val="a3"/>
    <w:rsid w:val="00087CE6"/>
    <w:pPr>
      <w:shd w:val="clear" w:color="auto" w:fill="FFFFFF"/>
      <w:spacing w:before="100" w:beforeAutospacing="1" w:after="100" w:afterAutospacing="1"/>
    </w:pPr>
  </w:style>
  <w:style w:type="paragraph" w:customStyle="1" w:styleId="scrollbar1">
    <w:name w:val="scrollbar1"/>
    <w:basedOn w:val="a3"/>
    <w:rsid w:val="00087CE6"/>
    <w:pPr>
      <w:spacing w:before="100" w:beforeAutospacing="1" w:after="100" w:afterAutospacing="1"/>
    </w:pPr>
  </w:style>
  <w:style w:type="paragraph" w:customStyle="1" w:styleId="scrollbarcontainer1">
    <w:name w:val="scrollbarcontainer1"/>
    <w:basedOn w:val="a3"/>
    <w:rsid w:val="00087CE6"/>
    <w:pPr>
      <w:spacing w:before="100" w:beforeAutospacing="1" w:after="100" w:afterAutospacing="1"/>
    </w:pPr>
  </w:style>
  <w:style w:type="paragraph" w:customStyle="1" w:styleId="magnify1">
    <w:name w:val="magnify1"/>
    <w:basedOn w:val="a3"/>
    <w:rsid w:val="00087CE6"/>
    <w:pPr>
      <w:spacing w:before="100" w:beforeAutospacing="1" w:after="100" w:afterAutospacing="1"/>
    </w:pPr>
    <w:rPr>
      <w:vanish/>
    </w:rPr>
  </w:style>
  <w:style w:type="paragraph" w:customStyle="1" w:styleId="infoboximage1">
    <w:name w:val="infoboximage1"/>
    <w:basedOn w:val="a3"/>
    <w:rsid w:val="00087CE6"/>
    <w:pPr>
      <w:shd w:val="clear" w:color="auto" w:fill="FFFFFF"/>
      <w:spacing w:after="100" w:afterAutospacing="1"/>
      <w:jc w:val="center"/>
    </w:pPr>
    <w:rPr>
      <w:color w:val="000000"/>
    </w:rPr>
  </w:style>
  <w:style w:type="paragraph" w:customStyle="1" w:styleId="infoboxsoustitre1">
    <w:name w:val="infoboxsoustitre1"/>
    <w:basedOn w:val="a3"/>
    <w:rsid w:val="00087CE6"/>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087CE6"/>
    <w:pPr>
      <w:spacing w:before="100" w:beforeAutospacing="1" w:after="100" w:afterAutospacing="1"/>
    </w:pPr>
  </w:style>
  <w:style w:type="paragraph" w:customStyle="1" w:styleId="entete1">
    <w:name w:val="entete1"/>
    <w:basedOn w:val="a3"/>
    <w:rsid w:val="00087CE6"/>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087CE6"/>
    <w:pPr>
      <w:spacing w:before="100" w:beforeAutospacing="1" w:after="100" w:afterAutospacing="1"/>
      <w:jc w:val="center"/>
    </w:pPr>
    <w:rPr>
      <w:b/>
      <w:bCs/>
      <w:color w:val="000000"/>
    </w:rPr>
  </w:style>
  <w:style w:type="paragraph" w:customStyle="1" w:styleId="entete2">
    <w:name w:val="entete2"/>
    <w:basedOn w:val="a3"/>
    <w:rsid w:val="00087CE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087CE6"/>
    <w:pPr>
      <w:spacing w:before="100" w:beforeAutospacing="1" w:after="100" w:afterAutospacing="1"/>
    </w:pPr>
  </w:style>
  <w:style w:type="paragraph" w:customStyle="1" w:styleId="thumbinner1">
    <w:name w:val="thumbinner1"/>
    <w:basedOn w:val="a3"/>
    <w:rsid w:val="00087CE6"/>
    <w:pPr>
      <w:spacing w:before="100" w:beforeAutospacing="1" w:after="100" w:afterAutospacing="1"/>
    </w:pPr>
  </w:style>
  <w:style w:type="paragraph" w:customStyle="1" w:styleId="thumb1">
    <w:name w:val="thumb1"/>
    <w:basedOn w:val="a3"/>
    <w:rsid w:val="00087CE6"/>
    <w:pPr>
      <w:spacing w:before="100" w:beforeAutospacing="1" w:after="100" w:afterAutospacing="1"/>
    </w:pPr>
  </w:style>
  <w:style w:type="paragraph" w:customStyle="1" w:styleId="thumbcaption1">
    <w:name w:val="thumbcaption1"/>
    <w:basedOn w:val="a3"/>
    <w:rsid w:val="00087CE6"/>
    <w:pPr>
      <w:spacing w:before="100" w:beforeAutospacing="1" w:after="100" w:afterAutospacing="1"/>
    </w:pPr>
    <w:rPr>
      <w:vanish/>
    </w:rPr>
  </w:style>
  <w:style w:type="paragraph" w:customStyle="1" w:styleId="legend1">
    <w:name w:val="legend1"/>
    <w:basedOn w:val="a3"/>
    <w:rsid w:val="00087CE6"/>
    <w:pPr>
      <w:spacing w:before="75" w:after="120"/>
      <w:jc w:val="center"/>
    </w:pPr>
    <w:rPr>
      <w:sz w:val="22"/>
      <w:szCs w:val="22"/>
    </w:rPr>
  </w:style>
  <w:style w:type="paragraph" w:customStyle="1" w:styleId="image21">
    <w:name w:val="image21"/>
    <w:basedOn w:val="a3"/>
    <w:rsid w:val="00087CE6"/>
    <w:pPr>
      <w:spacing w:before="100" w:beforeAutospacing="1" w:after="100" w:afterAutospacing="1"/>
      <w:jc w:val="center"/>
    </w:pPr>
  </w:style>
  <w:style w:type="paragraph" w:customStyle="1" w:styleId="bloc1">
    <w:name w:val="bloc1"/>
    <w:basedOn w:val="a3"/>
    <w:rsid w:val="00087CE6"/>
    <w:pPr>
      <w:shd w:val="clear" w:color="auto" w:fill="DFEDFF"/>
      <w:spacing w:before="75" w:after="75" w:line="264" w:lineRule="atLeast"/>
      <w:jc w:val="center"/>
    </w:pPr>
    <w:rPr>
      <w:b/>
      <w:bCs/>
    </w:rPr>
  </w:style>
  <w:style w:type="paragraph" w:customStyle="1" w:styleId="bordered1">
    <w:name w:val="bordered1"/>
    <w:basedOn w:val="a3"/>
    <w:rsid w:val="00087CE6"/>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087CE6"/>
    <w:pPr>
      <w:shd w:val="clear" w:color="auto" w:fill="DFEDFF"/>
      <w:spacing w:before="75" w:after="75" w:line="15" w:lineRule="atLeast"/>
    </w:pPr>
    <w:rPr>
      <w:sz w:val="2"/>
      <w:szCs w:val="2"/>
    </w:rPr>
  </w:style>
  <w:style w:type="paragraph" w:customStyle="1" w:styleId="navbar1">
    <w:name w:val="navbar1"/>
    <w:basedOn w:val="a3"/>
    <w:rsid w:val="00087CE6"/>
    <w:pPr>
      <w:jc w:val="right"/>
    </w:pPr>
    <w:rPr>
      <w:sz w:val="19"/>
      <w:szCs w:val="19"/>
    </w:rPr>
  </w:style>
  <w:style w:type="paragraph" w:customStyle="1" w:styleId="prevbloc1">
    <w:name w:val="prev_bloc1"/>
    <w:basedOn w:val="a3"/>
    <w:rsid w:val="00087CE6"/>
    <w:pPr>
      <w:spacing w:before="100" w:beforeAutospacing="1" w:after="100" w:afterAutospacing="1"/>
    </w:pPr>
  </w:style>
  <w:style w:type="paragraph" w:customStyle="1" w:styleId="nextbloc1">
    <w:name w:val="next_bloc1"/>
    <w:basedOn w:val="a3"/>
    <w:rsid w:val="00087CE6"/>
    <w:pPr>
      <w:spacing w:before="100" w:beforeAutospacing="1" w:after="100" w:afterAutospacing="1"/>
      <w:jc w:val="right"/>
    </w:pPr>
  </w:style>
  <w:style w:type="paragraph" w:customStyle="1" w:styleId="entete3">
    <w:name w:val="entete3"/>
    <w:basedOn w:val="a3"/>
    <w:rsid w:val="00087CE6"/>
    <w:pPr>
      <w:spacing w:before="100" w:beforeAutospacing="1" w:after="100" w:afterAutospacing="1"/>
    </w:pPr>
  </w:style>
  <w:style w:type="paragraph" w:customStyle="1" w:styleId="bloc2">
    <w:name w:val="bloc2"/>
    <w:basedOn w:val="a3"/>
    <w:rsid w:val="00087CE6"/>
    <w:pPr>
      <w:spacing w:before="100" w:beforeAutospacing="1" w:after="100" w:afterAutospacing="1"/>
    </w:pPr>
  </w:style>
  <w:style w:type="paragraph" w:customStyle="1" w:styleId="taxoboxclassification1">
    <w:name w:val="taxobox_classification1"/>
    <w:basedOn w:val="a3"/>
    <w:rsid w:val="00087CE6"/>
    <w:pPr>
      <w:spacing w:before="100" w:beforeAutospacing="1" w:after="100" w:afterAutospacing="1"/>
    </w:pPr>
    <w:rPr>
      <w:i/>
      <w:iCs/>
    </w:rPr>
  </w:style>
  <w:style w:type="paragraph" w:customStyle="1" w:styleId="rnormal1">
    <w:name w:val="rnormal1"/>
    <w:basedOn w:val="a3"/>
    <w:rsid w:val="00087CE6"/>
    <w:pPr>
      <w:spacing w:before="100" w:beforeAutospacing="1" w:after="100" w:afterAutospacing="1"/>
    </w:pPr>
  </w:style>
  <w:style w:type="paragraph" w:customStyle="1" w:styleId="imgtoogle1">
    <w:name w:val="img_toogle1"/>
    <w:basedOn w:val="a3"/>
    <w:rsid w:val="00087CE6"/>
    <w:pPr>
      <w:spacing w:before="100" w:beforeAutospacing="1" w:after="100" w:afterAutospacing="1"/>
    </w:pPr>
  </w:style>
  <w:style w:type="paragraph" w:customStyle="1" w:styleId="atoogle1">
    <w:name w:val="a_toogle1"/>
    <w:basedOn w:val="a3"/>
    <w:rsid w:val="00087CE6"/>
    <w:pPr>
      <w:spacing w:before="100" w:beforeAutospacing="1" w:after="100" w:afterAutospacing="1"/>
      <w:jc w:val="center"/>
    </w:pPr>
    <w:rPr>
      <w:sz w:val="23"/>
      <w:szCs w:val="23"/>
    </w:rPr>
  </w:style>
  <w:style w:type="paragraph" w:customStyle="1" w:styleId="geopoint1">
    <w:name w:val="geopoint1"/>
    <w:basedOn w:val="a3"/>
    <w:rsid w:val="00087CE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087CE6"/>
  </w:style>
  <w:style w:type="paragraph" w:customStyle="1" w:styleId="titre1">
    <w:name w:val="titre1"/>
    <w:basedOn w:val="a3"/>
    <w:rsid w:val="00087CE6"/>
    <w:pPr>
      <w:spacing w:before="48" w:after="48"/>
      <w:jc w:val="center"/>
    </w:pPr>
  </w:style>
  <w:style w:type="paragraph" w:customStyle="1" w:styleId="e6e73">
    <w:name w:val="¶e6e7аголовок 3"/>
    <w:basedOn w:val="a3"/>
    <w:next w:val="a3"/>
    <w:rsid w:val="00087CE6"/>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087CE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087CE6"/>
    <w:rPr>
      <w:sz w:val="17"/>
      <w:shd w:val="clear" w:color="auto" w:fill="FFFFFF"/>
    </w:rPr>
  </w:style>
  <w:style w:type="paragraph" w:customStyle="1" w:styleId="afffffffffff1">
    <w:name w:val="Подпись к таблице"/>
    <w:basedOn w:val="a3"/>
    <w:link w:val="afffffffffff0"/>
    <w:rsid w:val="00087CE6"/>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087CE6"/>
    <w:rPr>
      <w:sz w:val="14"/>
      <w:shd w:val="clear" w:color="auto" w:fill="FFFFFF"/>
    </w:rPr>
  </w:style>
  <w:style w:type="paragraph" w:customStyle="1" w:styleId="6b">
    <w:name w:val="Основной текст (6)"/>
    <w:basedOn w:val="a3"/>
    <w:link w:val="6a"/>
    <w:rsid w:val="00087CE6"/>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087CE6"/>
    <w:rPr>
      <w:sz w:val="22"/>
    </w:rPr>
  </w:style>
  <w:style w:type="character" w:customStyle="1" w:styleId="useremail">
    <w:name w:val="useremail"/>
    <w:rsid w:val="00087CE6"/>
    <w:rPr>
      <w:b/>
      <w:color w:val="555555"/>
    </w:rPr>
  </w:style>
  <w:style w:type="character" w:customStyle="1" w:styleId="sel1">
    <w:name w:val="sel1"/>
    <w:rsid w:val="00087CE6"/>
    <w:rPr>
      <w:shd w:val="clear" w:color="auto" w:fill="000000"/>
    </w:rPr>
  </w:style>
  <w:style w:type="character" w:customStyle="1" w:styleId="1ffffffa">
    <w:name w:val="Основной текст + Курсив1"/>
    <w:rsid w:val="00087CE6"/>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087CE6"/>
    <w:rPr>
      <w:rFonts w:ascii="Times New Roman" w:hAnsi="Times New Roman"/>
      <w:b/>
      <w:i/>
      <w:spacing w:val="0"/>
      <w:sz w:val="20"/>
    </w:rPr>
  </w:style>
  <w:style w:type="character" w:customStyle="1" w:styleId="sel11">
    <w:name w:val="sel11"/>
    <w:rsid w:val="00087CE6"/>
    <w:rPr>
      <w:b/>
    </w:rPr>
  </w:style>
  <w:style w:type="character" w:customStyle="1" w:styleId="bodyouter">
    <w:name w:val="body_outer"/>
    <w:rsid w:val="00087CE6"/>
  </w:style>
  <w:style w:type="character" w:customStyle="1" w:styleId="at3">
    <w:name w:val="at3"/>
    <w:rsid w:val="00087CE6"/>
    <w:rPr>
      <w:b/>
      <w:i/>
      <w:color w:val="00008B"/>
      <w:u w:val="single"/>
    </w:rPr>
  </w:style>
  <w:style w:type="character" w:customStyle="1" w:styleId="417">
    <w:name w:val="Знак4 Знак Знак1"/>
    <w:locked/>
    <w:rsid w:val="00087CE6"/>
    <w:rPr>
      <w:rFonts w:ascii="Arial" w:hAnsi="Arial"/>
      <w:b/>
      <w:kern w:val="32"/>
      <w:sz w:val="32"/>
      <w:lang w:val="ru-RU" w:eastAsia="ru-RU"/>
    </w:rPr>
  </w:style>
  <w:style w:type="character" w:customStyle="1" w:styleId="21f4">
    <w:name w:val="Знак2 Знак Знак1"/>
    <w:locked/>
    <w:rsid w:val="00087CE6"/>
    <w:rPr>
      <w:b/>
      <w:sz w:val="27"/>
      <w:lang w:val="ru-RU" w:eastAsia="ru-RU"/>
    </w:rPr>
  </w:style>
  <w:style w:type="character" w:customStyle="1" w:styleId="ilad">
    <w:name w:val="il_ad"/>
    <w:rsid w:val="00087CE6"/>
  </w:style>
  <w:style w:type="character" w:customStyle="1" w:styleId="tooltipextranews">
    <w:name w:val="tooltip_extranews"/>
    <w:rsid w:val="00087CE6"/>
    <w:rPr>
      <w:rFonts w:ascii="Times New Roman" w:hAnsi="Times New Roman"/>
    </w:rPr>
  </w:style>
  <w:style w:type="character" w:customStyle="1" w:styleId="needref">
    <w:name w:val="need_ref"/>
    <w:rsid w:val="00087CE6"/>
    <w:rPr>
      <w:rFonts w:ascii="Times New Roman" w:hAnsi="Times New Roman"/>
    </w:rPr>
  </w:style>
  <w:style w:type="character" w:customStyle="1" w:styleId="up">
    <w:name w:val="up"/>
    <w:rsid w:val="00087CE6"/>
    <w:rPr>
      <w:rFonts w:ascii="Times New Roman" w:hAnsi="Times New Roman"/>
    </w:rPr>
  </w:style>
  <w:style w:type="character" w:customStyle="1" w:styleId="down">
    <w:name w:val="down"/>
    <w:rsid w:val="00087CE6"/>
    <w:rPr>
      <w:rFonts w:ascii="Times New Roman" w:hAnsi="Times New Roman"/>
    </w:rPr>
  </w:style>
  <w:style w:type="character" w:customStyle="1" w:styleId="ref">
    <w:name w:val="ref"/>
    <w:rsid w:val="00087CE6"/>
    <w:rPr>
      <w:rFonts w:ascii="Times New Roman" w:hAnsi="Times New Roman"/>
    </w:rPr>
  </w:style>
  <w:style w:type="character" w:customStyle="1" w:styleId="up1">
    <w:name w:val="up1"/>
    <w:rsid w:val="00087CE6"/>
    <w:rPr>
      <w:rFonts w:ascii="Times New Roman" w:hAnsi="Times New Roman"/>
      <w:color w:val="0645AD"/>
    </w:rPr>
  </w:style>
  <w:style w:type="character" w:customStyle="1" w:styleId="down1">
    <w:name w:val="down1"/>
    <w:rsid w:val="00087CE6"/>
    <w:rPr>
      <w:rFonts w:ascii="Times New Roman" w:hAnsi="Times New Roman"/>
      <w:color w:val="0645AD"/>
    </w:rPr>
  </w:style>
  <w:style w:type="character" w:customStyle="1" w:styleId="up2">
    <w:name w:val="up2"/>
    <w:rsid w:val="00087CE6"/>
    <w:rPr>
      <w:rFonts w:ascii="Times New Roman" w:hAnsi="Times New Roman"/>
      <w:vanish/>
    </w:rPr>
  </w:style>
  <w:style w:type="character" w:customStyle="1" w:styleId="down2">
    <w:name w:val="down2"/>
    <w:rsid w:val="00087CE6"/>
    <w:rPr>
      <w:rFonts w:ascii="Times New Roman" w:hAnsi="Times New Roman"/>
      <w:vanish/>
    </w:rPr>
  </w:style>
  <w:style w:type="character" w:customStyle="1" w:styleId="toctoggle">
    <w:name w:val="toctoggle"/>
    <w:rsid w:val="00087CE6"/>
    <w:rPr>
      <w:rFonts w:ascii="Times New Roman" w:hAnsi="Times New Roman"/>
    </w:rPr>
  </w:style>
  <w:style w:type="character" w:customStyle="1" w:styleId="tocnumber">
    <w:name w:val="tocnumber"/>
    <w:rsid w:val="00087CE6"/>
    <w:rPr>
      <w:rFonts w:ascii="Times New Roman" w:hAnsi="Times New Roman"/>
    </w:rPr>
  </w:style>
  <w:style w:type="character" w:customStyle="1" w:styleId="romain1">
    <w:name w:val="romain1"/>
    <w:rsid w:val="00087CE6"/>
    <w:rPr>
      <w:rFonts w:ascii="Times New Roman" w:hAnsi="Times New Roman"/>
      <w:smallCaps/>
    </w:rPr>
  </w:style>
  <w:style w:type="character" w:customStyle="1" w:styleId="editsection2">
    <w:name w:val="editsection2"/>
    <w:rsid w:val="00087CE6"/>
    <w:rPr>
      <w:rFonts w:ascii="Times New Roman" w:hAnsi="Times New Roman"/>
    </w:rPr>
  </w:style>
  <w:style w:type="character" w:customStyle="1" w:styleId="mw-headline2">
    <w:name w:val="mw-headline2"/>
    <w:rsid w:val="00087CE6"/>
    <w:rPr>
      <w:rFonts w:ascii="Times New Roman" w:hAnsi="Times New Roman"/>
    </w:rPr>
  </w:style>
  <w:style w:type="character" w:customStyle="1" w:styleId="750">
    <w:name w:val="Основной текст (7)5"/>
    <w:rsid w:val="00087CE6"/>
    <w:rPr>
      <w:rFonts w:ascii="Times New Roman" w:hAnsi="Times New Roman"/>
      <w:spacing w:val="0"/>
      <w:sz w:val="20"/>
    </w:rPr>
  </w:style>
  <w:style w:type="character" w:customStyle="1" w:styleId="term1">
    <w:name w:val="term1"/>
    <w:rsid w:val="00087CE6"/>
    <w:rPr>
      <w:b/>
      <w:i/>
      <w:color w:val="121F48"/>
    </w:rPr>
  </w:style>
  <w:style w:type="character" w:customStyle="1" w:styleId="fontstyle290">
    <w:name w:val="fontstyle29"/>
    <w:rsid w:val="00087CE6"/>
    <w:rPr>
      <w:rFonts w:ascii="Times New Roman" w:hAnsi="Times New Roman"/>
    </w:rPr>
  </w:style>
  <w:style w:type="character" w:customStyle="1" w:styleId="4c">
    <w:name w:val="Знак4 Знак Знак"/>
    <w:locked/>
    <w:rsid w:val="00087CE6"/>
    <w:rPr>
      <w:rFonts w:ascii="Arial" w:hAnsi="Arial"/>
      <w:b/>
      <w:kern w:val="32"/>
      <w:sz w:val="32"/>
      <w:lang w:val="ru-RU" w:eastAsia="ru-RU"/>
    </w:rPr>
  </w:style>
  <w:style w:type="character" w:customStyle="1" w:styleId="2fff7">
    <w:name w:val="Знак2 Знак Знак"/>
    <w:semiHidden/>
    <w:locked/>
    <w:rsid w:val="00087CE6"/>
    <w:rPr>
      <w:rFonts w:ascii="Arial" w:hAnsi="Arial"/>
      <w:b/>
      <w:sz w:val="26"/>
      <w:lang w:val="ru-RU" w:eastAsia="ru-RU"/>
    </w:rPr>
  </w:style>
  <w:style w:type="character" w:customStyle="1" w:styleId="-FN0">
    <w:name w:val="Текст сноски-FN Знак Знак Знак"/>
    <w:semiHidden/>
    <w:locked/>
    <w:rsid w:val="00087CE6"/>
    <w:rPr>
      <w:lang w:eastAsia="ru-RU"/>
    </w:rPr>
  </w:style>
  <w:style w:type="character" w:customStyle="1" w:styleId="style50">
    <w:name w:val="style5"/>
    <w:rsid w:val="00087CE6"/>
  </w:style>
  <w:style w:type="character" w:customStyle="1" w:styleId="721">
    <w:name w:val="Основной текст (7)2"/>
    <w:rsid w:val="00087CE6"/>
    <w:rPr>
      <w:rFonts w:ascii="Times New Roman" w:hAnsi="Times New Roman"/>
      <w:spacing w:val="0"/>
      <w:sz w:val="20"/>
    </w:rPr>
  </w:style>
  <w:style w:type="character" w:customStyle="1" w:styleId="760">
    <w:name w:val="Основной текст (7)6"/>
    <w:rsid w:val="00087CE6"/>
    <w:rPr>
      <w:rFonts w:ascii="Times New Roman" w:hAnsi="Times New Roman"/>
      <w:spacing w:val="0"/>
      <w:sz w:val="20"/>
    </w:rPr>
  </w:style>
  <w:style w:type="character" w:customStyle="1" w:styleId="Absatz-Standardschriftart">
    <w:name w:val="Absatz-Standardschriftart"/>
    <w:rsid w:val="00087CE6"/>
  </w:style>
  <w:style w:type="character" w:customStyle="1" w:styleId="WW-Absatz-Standardschriftart">
    <w:name w:val="WW-Absatz-Standardschriftart"/>
    <w:rsid w:val="00087CE6"/>
  </w:style>
  <w:style w:type="character" w:customStyle="1" w:styleId="FontStyle23">
    <w:name w:val="Font Style23"/>
    <w:rsid w:val="00087CE6"/>
    <w:rPr>
      <w:rFonts w:ascii="Times New Roman" w:hAnsi="Times New Roman"/>
      <w:b/>
      <w:sz w:val="20"/>
    </w:rPr>
  </w:style>
  <w:style w:type="character" w:customStyle="1" w:styleId="b-serp-urlitem">
    <w:name w:val="b-serp-url__item"/>
    <w:rsid w:val="00087CE6"/>
    <w:rPr>
      <w:rFonts w:ascii="Times New Roman" w:hAnsi="Times New Roman"/>
    </w:rPr>
  </w:style>
  <w:style w:type="character" w:customStyle="1" w:styleId="79">
    <w:name w:val="Основной текст (7)9"/>
    <w:rsid w:val="00087CE6"/>
    <w:rPr>
      <w:rFonts w:ascii="Times New Roman" w:hAnsi="Times New Roman"/>
      <w:spacing w:val="0"/>
      <w:sz w:val="20"/>
    </w:rPr>
  </w:style>
  <w:style w:type="character" w:customStyle="1" w:styleId="afffffffffff2">
    <w:name w:val="пример"/>
    <w:rsid w:val="00087CE6"/>
    <w:rPr>
      <w:rFonts w:ascii="Times New Roman" w:hAnsi="Times New Roman"/>
    </w:rPr>
  </w:style>
  <w:style w:type="character" w:customStyle="1" w:styleId="first-letter">
    <w:name w:val="first-letter"/>
    <w:rsid w:val="00087CE6"/>
  </w:style>
  <w:style w:type="character" w:customStyle="1" w:styleId="indicateur-langue1">
    <w:name w:val="indicateur-langue1"/>
    <w:rsid w:val="00087CE6"/>
    <w:rPr>
      <w:rFonts w:ascii="Courier New" w:hAnsi="Courier New"/>
      <w:b/>
      <w:sz w:val="24"/>
    </w:rPr>
  </w:style>
  <w:style w:type="character" w:customStyle="1" w:styleId="italique1">
    <w:name w:val="italique1"/>
    <w:rsid w:val="00087CE6"/>
    <w:rPr>
      <w:i/>
    </w:rPr>
  </w:style>
  <w:style w:type="character" w:customStyle="1" w:styleId="hl21">
    <w:name w:val="hl21"/>
    <w:rsid w:val="00087CE6"/>
    <w:rPr>
      <w:b/>
      <w:sz w:val="24"/>
    </w:rPr>
  </w:style>
  <w:style w:type="character" w:customStyle="1" w:styleId="m1">
    <w:name w:val="m1"/>
    <w:rsid w:val="00087CE6"/>
    <w:rPr>
      <w:rFonts w:ascii="Tahoma" w:hAnsi="Tahoma"/>
      <w:sz w:val="18"/>
      <w:u w:val="none"/>
    </w:rPr>
  </w:style>
  <w:style w:type="character" w:customStyle="1" w:styleId="trd12">
    <w:name w:val="trd12"/>
    <w:rsid w:val="00087CE6"/>
  </w:style>
  <w:style w:type="character" w:customStyle="1" w:styleId="mr1">
    <w:name w:val="mr1"/>
    <w:rsid w:val="00087CE6"/>
    <w:rPr>
      <w:rFonts w:ascii="Tahoma" w:hAnsi="Tahoma"/>
      <w:color w:val="800000"/>
      <w:sz w:val="18"/>
      <w:u w:val="none"/>
    </w:rPr>
  </w:style>
  <w:style w:type="character" w:customStyle="1" w:styleId="trd121">
    <w:name w:val="trd121"/>
    <w:rsid w:val="00087CE6"/>
    <w:rPr>
      <w:rFonts w:ascii="Arial" w:hAnsi="Arial"/>
      <w:b/>
      <w:color w:val="800000"/>
      <w:sz w:val="18"/>
      <w:u w:val="none"/>
    </w:rPr>
  </w:style>
  <w:style w:type="character" w:customStyle="1" w:styleId="hlnormal">
    <w:name w:val="hlnormal"/>
    <w:rsid w:val="00087CE6"/>
  </w:style>
  <w:style w:type="character" w:customStyle="1" w:styleId="bod1">
    <w:name w:val="bod1"/>
    <w:rsid w:val="00087CE6"/>
  </w:style>
  <w:style w:type="paragraph" w:customStyle="1" w:styleId="914">
    <w:name w:val="Знак91"/>
    <w:basedOn w:val="a3"/>
    <w:rsid w:val="00087CE6"/>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087CE6"/>
    <w:rPr>
      <w:rFonts w:ascii="Arial" w:hAnsi="Arial"/>
      <w:b/>
      <w:kern w:val="32"/>
      <w:sz w:val="32"/>
      <w:lang w:val="ru-RU" w:eastAsia="ru-RU"/>
    </w:rPr>
  </w:style>
  <w:style w:type="character" w:customStyle="1" w:styleId="2114">
    <w:name w:val="Знак2 Знак Знак11"/>
    <w:locked/>
    <w:rsid w:val="00087CE6"/>
    <w:rPr>
      <w:b/>
      <w:sz w:val="27"/>
      <w:lang w:val="ru-RU" w:eastAsia="ru-RU"/>
    </w:rPr>
  </w:style>
  <w:style w:type="character" w:customStyle="1" w:styleId="422">
    <w:name w:val="Знак4 Знак Знак2"/>
    <w:locked/>
    <w:rsid w:val="00087CE6"/>
    <w:rPr>
      <w:rFonts w:ascii="Arial" w:hAnsi="Arial"/>
      <w:b/>
      <w:kern w:val="32"/>
      <w:sz w:val="32"/>
      <w:lang w:val="ru-RU" w:eastAsia="ru-RU"/>
    </w:rPr>
  </w:style>
  <w:style w:type="character" w:customStyle="1" w:styleId="22b">
    <w:name w:val="Знак2 Знак Знак2"/>
    <w:locked/>
    <w:rsid w:val="00087CE6"/>
    <w:rPr>
      <w:rFonts w:ascii="Arial" w:hAnsi="Arial"/>
      <w:b/>
      <w:sz w:val="26"/>
      <w:lang w:val="ru-RU" w:eastAsia="ru-RU"/>
    </w:rPr>
  </w:style>
  <w:style w:type="character" w:customStyle="1" w:styleId="spellingerror">
    <w:name w:val="spellingerror"/>
    <w:rsid w:val="00087CE6"/>
  </w:style>
  <w:style w:type="character" w:customStyle="1" w:styleId="contextualspellingandgrammarerror">
    <w:name w:val="contextualspellingandgrammarerror"/>
    <w:rsid w:val="00087CE6"/>
  </w:style>
  <w:style w:type="character" w:customStyle="1" w:styleId="normaltextrun1">
    <w:name w:val="normaltextrun1"/>
    <w:rsid w:val="00087CE6"/>
  </w:style>
  <w:style w:type="character" w:customStyle="1" w:styleId="eop">
    <w:name w:val="eop"/>
    <w:rsid w:val="00087CE6"/>
  </w:style>
  <w:style w:type="character" w:customStyle="1" w:styleId="PlainTextChar2">
    <w:name w:val="Plain Text Char2"/>
    <w:aliases w:val="Heading 12 Char1,Знак3 Char,Plain Text Char21,Heading 12 Char12"/>
    <w:locked/>
    <w:rsid w:val="00087CE6"/>
    <w:rPr>
      <w:rFonts w:ascii="Courier New" w:hAnsi="Courier New"/>
      <w:sz w:val="20"/>
    </w:rPr>
  </w:style>
  <w:style w:type="character" w:customStyle="1" w:styleId="FontStyle182">
    <w:name w:val="Font Style182"/>
    <w:rsid w:val="00087CE6"/>
    <w:rPr>
      <w:rFonts w:ascii="Times New Roman" w:hAnsi="Times New Roman"/>
      <w:sz w:val="18"/>
    </w:rPr>
  </w:style>
  <w:style w:type="character" w:customStyle="1" w:styleId="CommentTextChar2">
    <w:name w:val="Comment Text Char2"/>
    <w:locked/>
    <w:rsid w:val="00087CE6"/>
  </w:style>
  <w:style w:type="character" w:customStyle="1" w:styleId="HeaderChar2">
    <w:name w:val="Header Char2"/>
    <w:locked/>
    <w:rsid w:val="00087CE6"/>
    <w:rPr>
      <w:sz w:val="24"/>
    </w:rPr>
  </w:style>
  <w:style w:type="character" w:customStyle="1" w:styleId="FooterChar2">
    <w:name w:val="Footer Char2"/>
    <w:locked/>
    <w:rsid w:val="00087CE6"/>
    <w:rPr>
      <w:sz w:val="24"/>
    </w:rPr>
  </w:style>
  <w:style w:type="character" w:customStyle="1" w:styleId="EndnoteTextChar2">
    <w:name w:val="Endnote Text Char2"/>
    <w:locked/>
    <w:rsid w:val="00087CE6"/>
    <w:rPr>
      <w:color w:val="000000"/>
      <w:sz w:val="24"/>
    </w:rPr>
  </w:style>
  <w:style w:type="character" w:customStyle="1" w:styleId="MacroTextChar1">
    <w:name w:val="Macro Text Char1"/>
    <w:locked/>
    <w:rsid w:val="00087CE6"/>
    <w:rPr>
      <w:rFonts w:ascii="Courier New" w:hAnsi="Courier New"/>
      <w:sz w:val="22"/>
      <w:lang w:val="en-US" w:eastAsia="en-US"/>
    </w:rPr>
  </w:style>
  <w:style w:type="character" w:customStyle="1" w:styleId="TitleChar2">
    <w:name w:val="Title Char2"/>
    <w:locked/>
    <w:rsid w:val="00087CE6"/>
    <w:rPr>
      <w:sz w:val="24"/>
      <w:lang w:val="en-US"/>
    </w:rPr>
  </w:style>
  <w:style w:type="character" w:customStyle="1" w:styleId="SubtitleChar2">
    <w:name w:val="Subtitle Char2"/>
    <w:locked/>
    <w:rsid w:val="00087CE6"/>
    <w:rPr>
      <w:rFonts w:ascii="PragmaticaCTT" w:hAnsi="PragmaticaCTT"/>
      <w:b/>
      <w:sz w:val="24"/>
    </w:rPr>
  </w:style>
  <w:style w:type="character" w:customStyle="1" w:styleId="BodyTextFirstIndentChar2">
    <w:name w:val="Body Text First Indent Char2"/>
    <w:locked/>
    <w:rsid w:val="00087CE6"/>
    <w:rPr>
      <w:rFonts w:ascii="Times New Roman" w:hAnsi="Times New Roman"/>
      <w:sz w:val="24"/>
      <w:lang w:eastAsia="ru-RU"/>
    </w:rPr>
  </w:style>
  <w:style w:type="character" w:customStyle="1" w:styleId="BodyTextIndent2Char2">
    <w:name w:val="Body Text Indent 2 Char2"/>
    <w:locked/>
    <w:rsid w:val="00087CE6"/>
    <w:rPr>
      <w:sz w:val="24"/>
    </w:rPr>
  </w:style>
  <w:style w:type="character" w:customStyle="1" w:styleId="BodyTextIndent3Char2">
    <w:name w:val="Body Text Indent 3 Char2"/>
    <w:locked/>
    <w:rsid w:val="00087CE6"/>
    <w:rPr>
      <w:sz w:val="16"/>
    </w:rPr>
  </w:style>
  <w:style w:type="character" w:customStyle="1" w:styleId="DocumentMapChar2">
    <w:name w:val="Document Map Char2"/>
    <w:locked/>
    <w:rsid w:val="00087CE6"/>
    <w:rPr>
      <w:rFonts w:ascii="Tahoma" w:hAnsi="Tahoma"/>
    </w:rPr>
  </w:style>
  <w:style w:type="character" w:customStyle="1" w:styleId="BalloonTextChar2">
    <w:name w:val="Balloon Text Char2"/>
    <w:locked/>
    <w:rsid w:val="00087CE6"/>
    <w:rPr>
      <w:rFonts w:ascii="Tahoma" w:hAnsi="Tahoma"/>
      <w:sz w:val="16"/>
    </w:rPr>
  </w:style>
  <w:style w:type="character" w:customStyle="1" w:styleId="NoSpacingChar3">
    <w:name w:val="No Spacing Char3"/>
    <w:locked/>
    <w:rsid w:val="00087CE6"/>
    <w:rPr>
      <w:sz w:val="22"/>
      <w:lang w:val="en-US" w:eastAsia="en-US"/>
    </w:rPr>
  </w:style>
  <w:style w:type="paragraph" w:customStyle="1" w:styleId="12d">
    <w:name w:val="Подзаголовок12"/>
    <w:basedOn w:val="a3"/>
    <w:rsid w:val="00087CE6"/>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087CE6"/>
    <w:rPr>
      <w:rFonts w:ascii="Times New Roman" w:hAnsi="Times New Roman"/>
      <w:sz w:val="24"/>
      <w:lang w:val="en-US"/>
    </w:rPr>
  </w:style>
  <w:style w:type="character" w:customStyle="1" w:styleId="1ffffffb">
    <w:name w:val="Заголовок Знак1"/>
    <w:rsid w:val="00087CE6"/>
    <w:rPr>
      <w:rFonts w:ascii="Calibri Light" w:hAnsi="Calibri Light"/>
      <w:spacing w:val="-10"/>
      <w:kern w:val="28"/>
      <w:sz w:val="56"/>
      <w:lang w:eastAsia="ru-RU"/>
    </w:rPr>
  </w:style>
  <w:style w:type="character" w:customStyle="1" w:styleId="QuoteChar4">
    <w:name w:val="Quote Char4"/>
    <w:link w:val="22c"/>
    <w:locked/>
    <w:rsid w:val="00087CE6"/>
    <w:rPr>
      <w:i/>
      <w:color w:val="000000"/>
    </w:rPr>
  </w:style>
  <w:style w:type="paragraph" w:customStyle="1" w:styleId="22c">
    <w:name w:val="Цитата 22"/>
    <w:basedOn w:val="a3"/>
    <w:next w:val="a3"/>
    <w:link w:val="QuoteChar4"/>
    <w:rsid w:val="00087CE6"/>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087CE6"/>
    <w:rPr>
      <w:rFonts w:ascii="Calibri" w:hAnsi="Calibri" w:cs="Times New Roman"/>
      <w:i/>
      <w:color w:val="000000"/>
      <w:sz w:val="20"/>
      <w:szCs w:val="20"/>
    </w:rPr>
  </w:style>
  <w:style w:type="character" w:customStyle="1" w:styleId="IntenseQuoteChar4">
    <w:name w:val="Intense Quote Char4"/>
    <w:link w:val="2fff8"/>
    <w:locked/>
    <w:rsid w:val="00087CE6"/>
    <w:rPr>
      <w:b/>
      <w:i/>
      <w:color w:val="4F81BD"/>
    </w:rPr>
  </w:style>
  <w:style w:type="paragraph" w:customStyle="1" w:styleId="2fff8">
    <w:name w:val="Выделенная цитата2"/>
    <w:basedOn w:val="a3"/>
    <w:next w:val="a3"/>
    <w:link w:val="IntenseQuoteChar4"/>
    <w:rsid w:val="00087CE6"/>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087CE6"/>
    <w:rPr>
      <w:rFonts w:ascii="Calibri" w:hAnsi="Calibri" w:cs="Times New Roman"/>
      <w:b/>
      <w:i/>
      <w:color w:val="4F81BD"/>
      <w:sz w:val="20"/>
      <w:szCs w:val="20"/>
    </w:rPr>
  </w:style>
  <w:style w:type="character" w:customStyle="1" w:styleId="5510">
    <w:name w:val="Знак Знак551"/>
    <w:locked/>
    <w:rsid w:val="00087CE6"/>
    <w:rPr>
      <w:sz w:val="24"/>
      <w:lang w:val="ru-RU" w:eastAsia="ru-RU"/>
    </w:rPr>
  </w:style>
  <w:style w:type="character" w:customStyle="1" w:styleId="6510">
    <w:name w:val="Знак Знак651"/>
    <w:locked/>
    <w:rsid w:val="00087CE6"/>
    <w:rPr>
      <w:b/>
      <w:sz w:val="27"/>
      <w:lang w:val="ru-RU" w:eastAsia="ru-RU"/>
    </w:rPr>
  </w:style>
  <w:style w:type="character" w:customStyle="1" w:styleId="6410">
    <w:name w:val="Знак Знак641"/>
    <w:locked/>
    <w:rsid w:val="00087CE6"/>
    <w:rPr>
      <w:b/>
      <w:sz w:val="28"/>
      <w:lang w:val="ru-RU" w:eastAsia="ru-RU"/>
    </w:rPr>
  </w:style>
  <w:style w:type="character" w:customStyle="1" w:styleId="631">
    <w:name w:val="Знак Знак631"/>
    <w:locked/>
    <w:rsid w:val="00087CE6"/>
    <w:rPr>
      <w:b/>
      <w:i/>
      <w:sz w:val="26"/>
      <w:lang w:val="ru-RU" w:eastAsia="ru-RU"/>
    </w:rPr>
  </w:style>
  <w:style w:type="character" w:customStyle="1" w:styleId="6210">
    <w:name w:val="Знак Знак621"/>
    <w:locked/>
    <w:rsid w:val="00087CE6"/>
    <w:rPr>
      <w:sz w:val="24"/>
      <w:lang w:val="ru-RU" w:eastAsia="ru-RU"/>
    </w:rPr>
  </w:style>
  <w:style w:type="character" w:customStyle="1" w:styleId="6010">
    <w:name w:val="Знак Знак601"/>
    <w:locked/>
    <w:rsid w:val="00087CE6"/>
    <w:rPr>
      <w:i/>
      <w:sz w:val="24"/>
      <w:lang w:val="ru-RU" w:eastAsia="ru-RU"/>
    </w:rPr>
  </w:style>
  <w:style w:type="character" w:customStyle="1" w:styleId="591">
    <w:name w:val="Знак Знак591"/>
    <w:locked/>
    <w:rsid w:val="00087CE6"/>
    <w:rPr>
      <w:rFonts w:ascii="Arial" w:hAnsi="Arial"/>
      <w:sz w:val="22"/>
      <w:lang w:val="ru-RU" w:eastAsia="ru-RU"/>
    </w:rPr>
  </w:style>
  <w:style w:type="character" w:customStyle="1" w:styleId="5810">
    <w:name w:val="Знак Знак581"/>
    <w:locked/>
    <w:rsid w:val="00087CE6"/>
    <w:rPr>
      <w:rFonts w:ascii="Courier New" w:hAnsi="Courier New"/>
      <w:lang w:val="ru-RU" w:eastAsia="ru-RU"/>
    </w:rPr>
  </w:style>
  <w:style w:type="character" w:customStyle="1" w:styleId="5710">
    <w:name w:val="Знак Знак571"/>
    <w:locked/>
    <w:rsid w:val="00087CE6"/>
    <w:rPr>
      <w:lang w:val="ru-RU" w:eastAsia="ru-RU"/>
    </w:rPr>
  </w:style>
  <w:style w:type="character" w:customStyle="1" w:styleId="5610">
    <w:name w:val="Знак Знак561"/>
    <w:locked/>
    <w:rsid w:val="00087CE6"/>
    <w:rPr>
      <w:sz w:val="24"/>
      <w:lang w:val="ru-RU" w:eastAsia="ru-RU"/>
    </w:rPr>
  </w:style>
  <w:style w:type="character" w:customStyle="1" w:styleId="5410">
    <w:name w:val="Знак Знак541"/>
    <w:locked/>
    <w:rsid w:val="00087CE6"/>
    <w:rPr>
      <w:sz w:val="24"/>
      <w:lang w:val="en-US" w:eastAsia="ru-RU"/>
    </w:rPr>
  </w:style>
  <w:style w:type="character" w:customStyle="1" w:styleId="6710">
    <w:name w:val="Знак Знак671"/>
    <w:rsid w:val="00087CE6"/>
    <w:rPr>
      <w:rFonts w:ascii="Arial" w:hAnsi="Arial"/>
      <w:b/>
      <w:sz w:val="26"/>
    </w:rPr>
  </w:style>
  <w:style w:type="character" w:customStyle="1" w:styleId="6610">
    <w:name w:val="Знак Знак661"/>
    <w:rsid w:val="00087CE6"/>
    <w:rPr>
      <w:b/>
      <w:sz w:val="28"/>
    </w:rPr>
  </w:style>
  <w:style w:type="character" w:customStyle="1" w:styleId="7010">
    <w:name w:val="Знак Знак701"/>
    <w:rsid w:val="00087CE6"/>
    <w:rPr>
      <w:rFonts w:ascii="Arial" w:hAnsi="Arial"/>
      <w:b/>
      <w:sz w:val="26"/>
    </w:rPr>
  </w:style>
  <w:style w:type="character" w:customStyle="1" w:styleId="691">
    <w:name w:val="Знак Знак691"/>
    <w:rsid w:val="00087CE6"/>
    <w:rPr>
      <w:b/>
      <w:sz w:val="28"/>
    </w:rPr>
  </w:style>
  <w:style w:type="character" w:customStyle="1" w:styleId="681">
    <w:name w:val="Знак Знак681"/>
    <w:rsid w:val="00087CE6"/>
    <w:rPr>
      <w:b/>
      <w:i/>
      <w:sz w:val="26"/>
    </w:rPr>
  </w:style>
  <w:style w:type="character" w:customStyle="1" w:styleId="2fff9">
    <w:name w:val="Текст сноски Знак2"/>
    <w:semiHidden/>
    <w:rsid w:val="00087CE6"/>
    <w:rPr>
      <w:rFonts w:ascii="Times New Roman" w:hAnsi="Times New Roman"/>
      <w:sz w:val="20"/>
    </w:rPr>
  </w:style>
  <w:style w:type="paragraph" w:customStyle="1" w:styleId="3fd">
    <w:name w:val="3"/>
    <w:basedOn w:val="a3"/>
    <w:next w:val="114"/>
    <w:rsid w:val="00087CE6"/>
    <w:pPr>
      <w:jc w:val="center"/>
    </w:pPr>
    <w:rPr>
      <w:sz w:val="28"/>
      <w:lang w:val="en-US"/>
    </w:rPr>
  </w:style>
  <w:style w:type="paragraph" w:customStyle="1" w:styleId="3fe">
    <w:name w:val="Абзац списка3"/>
    <w:basedOn w:val="a3"/>
    <w:link w:val="ListParagraphChar3"/>
    <w:rsid w:val="00087CE6"/>
    <w:pPr>
      <w:ind w:left="708"/>
    </w:pPr>
    <w:rPr>
      <w:sz w:val="20"/>
      <w:szCs w:val="20"/>
    </w:rPr>
  </w:style>
  <w:style w:type="character" w:customStyle="1" w:styleId="ListParagraphChar3">
    <w:name w:val="List Paragraph Char3"/>
    <w:link w:val="3fe"/>
    <w:locked/>
    <w:rsid w:val="00087CE6"/>
    <w:rPr>
      <w:rFonts w:ascii="Times New Roman" w:eastAsia="Times New Roman" w:hAnsi="Times New Roman" w:cs="Times New Roman"/>
      <w:sz w:val="20"/>
      <w:szCs w:val="20"/>
      <w:lang w:eastAsia="ru-RU"/>
    </w:rPr>
  </w:style>
  <w:style w:type="paragraph" w:customStyle="1" w:styleId="5a">
    <w:name w:val="Обычный5"/>
    <w:rsid w:val="00087CE6"/>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087CE6"/>
    <w:rPr>
      <w:rFonts w:ascii="Times New Roman" w:hAnsi="Times New Roman"/>
    </w:rPr>
  </w:style>
  <w:style w:type="paragraph" w:customStyle="1" w:styleId="msonormal0">
    <w:name w:val="msonormal"/>
    <w:basedOn w:val="a3"/>
    <w:rsid w:val="00087CE6"/>
    <w:pPr>
      <w:spacing w:before="100" w:beforeAutospacing="1" w:after="100" w:afterAutospacing="1"/>
    </w:pPr>
  </w:style>
  <w:style w:type="table" w:customStyle="1" w:styleId="2fffa">
    <w:name w:val="Сетка таблицы2"/>
    <w:rsid w:val="00087CE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087CE6"/>
    <w:rPr>
      <w:lang w:val="en-US"/>
    </w:rPr>
  </w:style>
  <w:style w:type="paragraph" w:customStyle="1" w:styleId="2fffb">
    <w:name w:val="Без интервала2"/>
    <w:link w:val="NoSpacingChar2"/>
    <w:rsid w:val="00087CE6"/>
    <w:pPr>
      <w:spacing w:beforeAutospacing="1" w:after="0" w:afterAutospacing="1" w:line="240" w:lineRule="auto"/>
    </w:pPr>
    <w:rPr>
      <w:lang w:val="en-US"/>
    </w:rPr>
  </w:style>
  <w:style w:type="paragraph" w:customStyle="1" w:styleId="21f5">
    <w:name w:val="Обычный21"/>
    <w:rsid w:val="00087CE6"/>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087CE6"/>
    <w:rPr>
      <w:color w:val="808080"/>
    </w:rPr>
  </w:style>
  <w:style w:type="character" w:customStyle="1" w:styleId="2fffd">
    <w:name w:val="Слабое выделение2"/>
    <w:rsid w:val="00087CE6"/>
    <w:rPr>
      <w:i/>
      <w:color w:val="808080"/>
    </w:rPr>
  </w:style>
  <w:style w:type="character" w:customStyle="1" w:styleId="2fffe">
    <w:name w:val="Сильное выделение2"/>
    <w:rsid w:val="00087CE6"/>
    <w:rPr>
      <w:b/>
      <w:i/>
      <w:color w:val="4F81BD"/>
    </w:rPr>
  </w:style>
  <w:style w:type="character" w:customStyle="1" w:styleId="2ffff">
    <w:name w:val="Слабая ссылка2"/>
    <w:rsid w:val="00087CE6"/>
    <w:rPr>
      <w:smallCaps/>
      <w:color w:val="C0504D"/>
      <w:u w:val="single"/>
    </w:rPr>
  </w:style>
  <w:style w:type="character" w:customStyle="1" w:styleId="2ffff0">
    <w:name w:val="Сильная ссылка2"/>
    <w:rsid w:val="00087CE6"/>
    <w:rPr>
      <w:b/>
      <w:smallCaps/>
      <w:color w:val="C0504D"/>
      <w:spacing w:val="5"/>
      <w:u w:val="single"/>
    </w:rPr>
  </w:style>
  <w:style w:type="character" w:customStyle="1" w:styleId="2ffff1">
    <w:name w:val="Название книги2"/>
    <w:rsid w:val="00087CE6"/>
    <w:rPr>
      <w:b/>
      <w:smallCaps/>
      <w:spacing w:val="5"/>
    </w:rPr>
  </w:style>
  <w:style w:type="paragraph" w:customStyle="1" w:styleId="2ffff2">
    <w:name w:val="Заголовок оглавления2"/>
    <w:basedOn w:val="11"/>
    <w:next w:val="a3"/>
    <w:rsid w:val="00087CE6"/>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087CE6"/>
    <w:pPr>
      <w:jc w:val="center"/>
    </w:pPr>
    <w:rPr>
      <w:sz w:val="20"/>
      <w:szCs w:val="20"/>
      <w:lang w:val="en-US"/>
    </w:rPr>
  </w:style>
  <w:style w:type="character" w:customStyle="1" w:styleId="3ff">
    <w:name w:val="Название Знак3"/>
    <w:link w:val="83"/>
    <w:locked/>
    <w:rsid w:val="00087CE6"/>
    <w:rPr>
      <w:rFonts w:ascii="Times New Roman" w:eastAsia="Times New Roman" w:hAnsi="Times New Roman" w:cs="Times New Roman"/>
      <w:sz w:val="20"/>
      <w:szCs w:val="20"/>
      <w:lang w:val="en-US" w:eastAsia="ru-RU"/>
    </w:rPr>
  </w:style>
  <w:style w:type="paragraph" w:customStyle="1" w:styleId="31e">
    <w:name w:val="Абзац списка31"/>
    <w:basedOn w:val="a3"/>
    <w:rsid w:val="00087CE6"/>
    <w:pPr>
      <w:ind w:left="708"/>
    </w:pPr>
    <w:rPr>
      <w:sz w:val="20"/>
      <w:szCs w:val="20"/>
    </w:rPr>
  </w:style>
  <w:style w:type="character" w:customStyle="1" w:styleId="21f6">
    <w:name w:val="Слабое выделение21"/>
    <w:rsid w:val="00087CE6"/>
    <w:rPr>
      <w:i/>
      <w:color w:val="808080"/>
    </w:rPr>
  </w:style>
  <w:style w:type="paragraph" w:customStyle="1" w:styleId="516">
    <w:name w:val="Обычный51"/>
    <w:basedOn w:val="a3"/>
    <w:rsid w:val="00087CE6"/>
    <w:pPr>
      <w:spacing w:before="100" w:beforeAutospacing="1" w:after="100" w:afterAutospacing="1"/>
    </w:pPr>
  </w:style>
  <w:style w:type="paragraph" w:customStyle="1" w:styleId="21f7">
    <w:name w:val="Без интервала21"/>
    <w:rsid w:val="00087CE6"/>
    <w:pPr>
      <w:spacing w:after="0" w:line="240" w:lineRule="auto"/>
    </w:pPr>
    <w:rPr>
      <w:rFonts w:ascii="Calibri" w:eastAsia="Times New Roman" w:hAnsi="Calibri" w:cs="Times New Roman"/>
      <w:lang w:val="en-US"/>
    </w:rPr>
  </w:style>
  <w:style w:type="character" w:customStyle="1" w:styleId="21f8">
    <w:name w:val="Сильное выделение21"/>
    <w:rsid w:val="00087CE6"/>
    <w:rPr>
      <w:b/>
      <w:i/>
      <w:color w:val="4F81BD"/>
    </w:rPr>
  </w:style>
  <w:style w:type="paragraph" w:customStyle="1" w:styleId="2ffff3">
    <w:name w:val="Подзаголовок2"/>
    <w:basedOn w:val="a3"/>
    <w:rsid w:val="00087CE6"/>
    <w:pPr>
      <w:spacing w:line="312" w:lineRule="auto"/>
    </w:pPr>
    <w:rPr>
      <w:rFonts w:ascii="Arial" w:hAnsi="Arial" w:cs="Arial"/>
      <w:b/>
      <w:bCs/>
      <w:color w:val="000000"/>
      <w:sz w:val="20"/>
      <w:szCs w:val="20"/>
    </w:rPr>
  </w:style>
  <w:style w:type="paragraph" w:customStyle="1" w:styleId="6c">
    <w:name w:val="Обычный6"/>
    <w:basedOn w:val="a3"/>
    <w:rsid w:val="00087CE6"/>
    <w:pPr>
      <w:spacing w:before="100" w:beforeAutospacing="1" w:after="100" w:afterAutospacing="1"/>
    </w:pPr>
  </w:style>
  <w:style w:type="paragraph" w:customStyle="1" w:styleId="3ff0">
    <w:name w:val="Подзаголовок3"/>
    <w:basedOn w:val="a3"/>
    <w:rsid w:val="00087CE6"/>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087CE6"/>
    <w:rPr>
      <w:rFonts w:ascii="Courier New" w:hAnsi="Courier New"/>
      <w:sz w:val="20"/>
    </w:rPr>
  </w:style>
  <w:style w:type="character" w:customStyle="1" w:styleId="3311">
    <w:name w:val="Знак3 Знак Знак Знак31"/>
    <w:locked/>
    <w:rsid w:val="00087CE6"/>
    <w:rPr>
      <w:rFonts w:ascii="Arial" w:hAnsi="Arial"/>
      <w:b/>
      <w:kern w:val="32"/>
      <w:sz w:val="32"/>
    </w:rPr>
  </w:style>
  <w:style w:type="character" w:customStyle="1" w:styleId="353">
    <w:name w:val="Знак3 Знак Знак5 Знак Знак"/>
    <w:semiHidden/>
    <w:locked/>
    <w:rsid w:val="00087CE6"/>
    <w:rPr>
      <w:rFonts w:ascii="Courier New" w:hAnsi="Courier New"/>
      <w:color w:val="000000"/>
      <w:sz w:val="24"/>
    </w:rPr>
  </w:style>
  <w:style w:type="paragraph" w:customStyle="1" w:styleId="3ff1">
    <w:name w:val="Без интервала3"/>
    <w:rsid w:val="00087CE6"/>
    <w:pPr>
      <w:spacing w:after="0" w:line="240" w:lineRule="auto"/>
    </w:pPr>
    <w:rPr>
      <w:rFonts w:ascii="Calibri" w:eastAsia="Times New Roman" w:hAnsi="Calibri" w:cs="Times New Roman"/>
      <w:lang w:val="en-US"/>
    </w:rPr>
  </w:style>
  <w:style w:type="character" w:customStyle="1" w:styleId="172">
    <w:name w:val="Знак Знак172"/>
    <w:locked/>
    <w:rsid w:val="00087CE6"/>
    <w:rPr>
      <w:sz w:val="16"/>
    </w:rPr>
  </w:style>
  <w:style w:type="paragraph" w:customStyle="1" w:styleId="233">
    <w:name w:val="Основной текст 23"/>
    <w:basedOn w:val="a3"/>
    <w:rsid w:val="00087CE6"/>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087CE6"/>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087CE6"/>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087CE6"/>
    <w:rPr>
      <w:rFonts w:ascii="Times New Roman" w:hAnsi="Times New Roman"/>
      <w:b/>
      <w:i/>
      <w:sz w:val="26"/>
    </w:rPr>
  </w:style>
  <w:style w:type="character" w:customStyle="1" w:styleId="Heading6Char1">
    <w:name w:val="Heading 6 Char1"/>
    <w:locked/>
    <w:rsid w:val="00087CE6"/>
    <w:rPr>
      <w:rFonts w:ascii="Times New Roman" w:hAnsi="Times New Roman"/>
      <w:b/>
      <w:lang w:eastAsia="ru-RU"/>
    </w:rPr>
  </w:style>
  <w:style w:type="character" w:customStyle="1" w:styleId="Heading7Char1">
    <w:name w:val="Heading 7 Char1"/>
    <w:locked/>
    <w:rsid w:val="00087CE6"/>
    <w:rPr>
      <w:rFonts w:ascii="Times New Roman" w:hAnsi="Times New Roman"/>
      <w:sz w:val="20"/>
      <w:lang w:eastAsia="ru-RU"/>
    </w:rPr>
  </w:style>
  <w:style w:type="character" w:customStyle="1" w:styleId="Heading8Char1">
    <w:name w:val="Heading 8 Char1"/>
    <w:locked/>
    <w:rsid w:val="00087CE6"/>
    <w:rPr>
      <w:rFonts w:ascii="Calibri" w:hAnsi="Calibri"/>
      <w:i/>
      <w:sz w:val="24"/>
    </w:rPr>
  </w:style>
  <w:style w:type="character" w:customStyle="1" w:styleId="Heading9Char1">
    <w:name w:val="Heading 9 Char1"/>
    <w:locked/>
    <w:rsid w:val="00087CE6"/>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087CE6"/>
    <w:rPr>
      <w:rFonts w:ascii="Times New Roman" w:hAnsi="Times New Roman"/>
      <w:sz w:val="24"/>
    </w:rPr>
  </w:style>
  <w:style w:type="character" w:customStyle="1" w:styleId="BodyText3Char2">
    <w:name w:val="Body Text 3 Char2"/>
    <w:aliases w:val="Знак5 Char2"/>
    <w:locked/>
    <w:rsid w:val="00087CE6"/>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087CE6"/>
    <w:rPr>
      <w:rFonts w:ascii="Courier New" w:hAnsi="Courier New"/>
      <w:color w:val="000000"/>
      <w:sz w:val="24"/>
    </w:rPr>
  </w:style>
  <w:style w:type="character" w:customStyle="1" w:styleId="BodyTextFirstIndent2Char2">
    <w:name w:val="Body Text First Indent 2 Char2"/>
    <w:locked/>
    <w:rsid w:val="00087CE6"/>
    <w:rPr>
      <w:rFonts w:ascii="Times New Roman" w:hAnsi="Times New Roman"/>
      <w:sz w:val="24"/>
      <w:lang w:eastAsia="ru-RU"/>
    </w:rPr>
  </w:style>
  <w:style w:type="character" w:customStyle="1" w:styleId="HTMLPreformattedChar1">
    <w:name w:val="HTML Preformatted Char1"/>
    <w:locked/>
    <w:rsid w:val="00087CE6"/>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087CE6"/>
    <w:rPr>
      <w:rFonts w:ascii="Cambria" w:hAnsi="Cambria"/>
      <w:b/>
      <w:kern w:val="32"/>
      <w:sz w:val="32"/>
    </w:rPr>
  </w:style>
  <w:style w:type="character" w:customStyle="1" w:styleId="Heading3Char2">
    <w:name w:val="Heading 3 Char2"/>
    <w:aliases w:val="Знак2 Char3,Heading 3 Char21"/>
    <w:locked/>
    <w:rsid w:val="00087CE6"/>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087CE6"/>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087CE6"/>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087CE6"/>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087CE6"/>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087CE6"/>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087CE6"/>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087CE6"/>
    <w:rPr>
      <w:sz w:val="24"/>
    </w:rPr>
  </w:style>
  <w:style w:type="character" w:customStyle="1" w:styleId="3120">
    <w:name w:val="Основной текст 3 Знак12"/>
    <w:aliases w:val="Знак5 Знак11"/>
    <w:rsid w:val="00087CE6"/>
    <w:rPr>
      <w:sz w:val="16"/>
    </w:rPr>
  </w:style>
  <w:style w:type="character" w:customStyle="1" w:styleId="3140">
    <w:name w:val="Основной текст 3 Знак14"/>
    <w:aliases w:val="Знак5 Знак12,Знак5 Знак13"/>
    <w:semiHidden/>
    <w:rsid w:val="00087CE6"/>
    <w:rPr>
      <w:sz w:val="16"/>
    </w:rPr>
  </w:style>
  <w:style w:type="character" w:customStyle="1" w:styleId="CommentSubjectChar3">
    <w:name w:val="Comment Subject Char3"/>
    <w:locked/>
    <w:rsid w:val="00087CE6"/>
    <w:rPr>
      <w:sz w:val="16"/>
    </w:rPr>
  </w:style>
  <w:style w:type="character" w:customStyle="1" w:styleId="1200">
    <w:name w:val="Тема примечания Знак120"/>
    <w:semiHidden/>
    <w:rsid w:val="00087CE6"/>
    <w:rPr>
      <w:rFonts w:ascii="Times New Roman" w:hAnsi="Times New Roman"/>
      <w:b/>
      <w:sz w:val="20"/>
      <w:lang w:val="ru-RU" w:eastAsia="ru-RU"/>
    </w:rPr>
  </w:style>
  <w:style w:type="character" w:customStyle="1" w:styleId="1190">
    <w:name w:val="Тема примечания Знак119"/>
    <w:semiHidden/>
    <w:rsid w:val="00087CE6"/>
    <w:rPr>
      <w:rFonts w:ascii="Times New Roman" w:hAnsi="Times New Roman"/>
      <w:b/>
      <w:sz w:val="20"/>
      <w:lang w:val="ru-RU" w:eastAsia="ru-RU"/>
    </w:rPr>
  </w:style>
  <w:style w:type="character" w:customStyle="1" w:styleId="1180">
    <w:name w:val="Тема примечания Знак118"/>
    <w:semiHidden/>
    <w:rsid w:val="00087CE6"/>
    <w:rPr>
      <w:rFonts w:ascii="Times New Roman" w:hAnsi="Times New Roman"/>
      <w:b/>
      <w:sz w:val="20"/>
      <w:lang w:val="ru-RU" w:eastAsia="ru-RU"/>
    </w:rPr>
  </w:style>
  <w:style w:type="character" w:customStyle="1" w:styleId="1170">
    <w:name w:val="Тема примечания Знак117"/>
    <w:rsid w:val="00087CE6"/>
    <w:rPr>
      <w:rFonts w:ascii="Times New Roman" w:hAnsi="Times New Roman"/>
      <w:b/>
      <w:sz w:val="20"/>
      <w:lang w:val="ru-RU" w:eastAsia="ru-RU"/>
    </w:rPr>
  </w:style>
  <w:style w:type="character" w:customStyle="1" w:styleId="1160">
    <w:name w:val="Тема примечания Знак116"/>
    <w:semiHidden/>
    <w:rsid w:val="00087CE6"/>
    <w:rPr>
      <w:rFonts w:ascii="Times New Roman" w:hAnsi="Times New Roman"/>
      <w:b/>
      <w:sz w:val="20"/>
      <w:lang w:val="ru-RU" w:eastAsia="ru-RU"/>
    </w:rPr>
  </w:style>
  <w:style w:type="character" w:customStyle="1" w:styleId="1150">
    <w:name w:val="Тема примечания Знак115"/>
    <w:semiHidden/>
    <w:rsid w:val="00087CE6"/>
    <w:rPr>
      <w:rFonts w:ascii="Times New Roman" w:hAnsi="Times New Roman"/>
      <w:b/>
      <w:sz w:val="20"/>
      <w:lang w:val="ru-RU" w:eastAsia="ru-RU"/>
    </w:rPr>
  </w:style>
  <w:style w:type="character" w:customStyle="1" w:styleId="1140">
    <w:name w:val="Тема примечания Знак114"/>
    <w:semiHidden/>
    <w:rsid w:val="00087CE6"/>
    <w:rPr>
      <w:rFonts w:ascii="Times New Roman" w:hAnsi="Times New Roman"/>
      <w:b/>
      <w:sz w:val="20"/>
      <w:lang w:val="ru-RU" w:eastAsia="ru-RU"/>
    </w:rPr>
  </w:style>
  <w:style w:type="character" w:customStyle="1" w:styleId="1130">
    <w:name w:val="Тема примечания Знак113"/>
    <w:semiHidden/>
    <w:rsid w:val="00087CE6"/>
    <w:rPr>
      <w:rFonts w:ascii="Times New Roman" w:hAnsi="Times New Roman"/>
      <w:b/>
      <w:sz w:val="20"/>
      <w:lang w:val="ru-RU" w:eastAsia="ru-RU"/>
    </w:rPr>
  </w:style>
  <w:style w:type="character" w:customStyle="1" w:styleId="1120">
    <w:name w:val="Тема примечания Знак112"/>
    <w:semiHidden/>
    <w:rsid w:val="00087CE6"/>
    <w:rPr>
      <w:rFonts w:ascii="Times New Roman" w:hAnsi="Times New Roman"/>
      <w:b/>
      <w:sz w:val="20"/>
      <w:lang w:val="ru-RU" w:eastAsia="ru-RU"/>
    </w:rPr>
  </w:style>
  <w:style w:type="character" w:customStyle="1" w:styleId="1112">
    <w:name w:val="Тема примечания Знак111"/>
    <w:rsid w:val="00087CE6"/>
    <w:rPr>
      <w:rFonts w:ascii="Times New Roman" w:hAnsi="Times New Roman"/>
      <w:b/>
      <w:sz w:val="20"/>
      <w:lang w:val="ru-RU" w:eastAsia="ru-RU"/>
    </w:rPr>
  </w:style>
  <w:style w:type="character" w:customStyle="1" w:styleId="1101">
    <w:name w:val="Тема примечания Знак110"/>
    <w:semiHidden/>
    <w:rsid w:val="00087CE6"/>
    <w:rPr>
      <w:rFonts w:ascii="Times New Roman" w:hAnsi="Times New Roman"/>
      <w:b/>
      <w:sz w:val="20"/>
      <w:lang w:val="ru-RU" w:eastAsia="ru-RU"/>
    </w:rPr>
  </w:style>
  <w:style w:type="character" w:customStyle="1" w:styleId="192">
    <w:name w:val="Тема примечания Знак19"/>
    <w:rsid w:val="00087CE6"/>
    <w:rPr>
      <w:rFonts w:ascii="Times New Roman" w:hAnsi="Times New Roman"/>
      <w:b/>
      <w:sz w:val="20"/>
      <w:lang w:val="ru-RU" w:eastAsia="ru-RU"/>
    </w:rPr>
  </w:style>
  <w:style w:type="character" w:customStyle="1" w:styleId="182">
    <w:name w:val="Тема примечания Знак18"/>
    <w:semiHidden/>
    <w:rsid w:val="00087CE6"/>
    <w:rPr>
      <w:rFonts w:ascii="Times New Roman" w:hAnsi="Times New Roman"/>
      <w:b/>
      <w:sz w:val="20"/>
      <w:lang w:val="ru-RU" w:eastAsia="ru-RU"/>
    </w:rPr>
  </w:style>
  <w:style w:type="character" w:customStyle="1" w:styleId="173">
    <w:name w:val="Тема примечания Знак17"/>
    <w:semiHidden/>
    <w:rsid w:val="00087CE6"/>
    <w:rPr>
      <w:rFonts w:ascii="Times New Roman" w:hAnsi="Times New Roman"/>
      <w:b/>
      <w:sz w:val="20"/>
      <w:lang w:val="ru-RU" w:eastAsia="ru-RU"/>
    </w:rPr>
  </w:style>
  <w:style w:type="character" w:customStyle="1" w:styleId="163">
    <w:name w:val="Тема примечания Знак16"/>
    <w:semiHidden/>
    <w:rsid w:val="00087CE6"/>
    <w:rPr>
      <w:rFonts w:ascii="Times New Roman" w:hAnsi="Times New Roman"/>
      <w:b/>
      <w:sz w:val="20"/>
      <w:lang w:val="ru-RU" w:eastAsia="ru-RU"/>
    </w:rPr>
  </w:style>
  <w:style w:type="character" w:customStyle="1" w:styleId="152">
    <w:name w:val="Тема примечания Знак15"/>
    <w:rsid w:val="00087CE6"/>
    <w:rPr>
      <w:rFonts w:ascii="Times New Roman" w:hAnsi="Times New Roman"/>
      <w:b/>
      <w:sz w:val="20"/>
      <w:lang w:val="ru-RU" w:eastAsia="ru-RU"/>
    </w:rPr>
  </w:style>
  <w:style w:type="character" w:customStyle="1" w:styleId="146">
    <w:name w:val="Тема примечания Знак14"/>
    <w:semiHidden/>
    <w:rsid w:val="00087CE6"/>
    <w:rPr>
      <w:rFonts w:ascii="Times New Roman" w:hAnsi="Times New Roman"/>
      <w:b/>
      <w:sz w:val="20"/>
      <w:lang w:val="ru-RU" w:eastAsia="ru-RU"/>
    </w:rPr>
  </w:style>
  <w:style w:type="character" w:customStyle="1" w:styleId="138">
    <w:name w:val="Тема примечания Знак13"/>
    <w:semiHidden/>
    <w:rsid w:val="00087CE6"/>
    <w:rPr>
      <w:rFonts w:ascii="Times New Roman" w:hAnsi="Times New Roman"/>
      <w:b/>
      <w:sz w:val="20"/>
      <w:lang w:val="ru-RU" w:eastAsia="ru-RU"/>
    </w:rPr>
  </w:style>
  <w:style w:type="character" w:customStyle="1" w:styleId="12e">
    <w:name w:val="Тема примечания Знак12"/>
    <w:rsid w:val="00087CE6"/>
    <w:rPr>
      <w:rFonts w:ascii="Times New Roman" w:hAnsi="Times New Roman"/>
      <w:b/>
      <w:sz w:val="20"/>
      <w:lang w:val="ru-RU" w:eastAsia="ru-RU"/>
    </w:rPr>
  </w:style>
  <w:style w:type="character" w:customStyle="1" w:styleId="11f2">
    <w:name w:val="Тема примечания Знак11"/>
    <w:rsid w:val="00087CE6"/>
    <w:rPr>
      <w:b/>
      <w:lang w:val="ru-RU" w:eastAsia="ru-RU"/>
    </w:rPr>
  </w:style>
  <w:style w:type="character" w:customStyle="1" w:styleId="HTMLAddressChar2">
    <w:name w:val="HTML Address Char2"/>
    <w:locked/>
    <w:rsid w:val="00087CE6"/>
    <w:rPr>
      <w:i/>
      <w:sz w:val="24"/>
      <w:lang w:eastAsia="ru-RU"/>
    </w:rPr>
  </w:style>
  <w:style w:type="character" w:customStyle="1" w:styleId="HTML120">
    <w:name w:val="Адрес HTML Знак120"/>
    <w:semiHidden/>
    <w:rsid w:val="00087CE6"/>
    <w:rPr>
      <w:i/>
      <w:sz w:val="24"/>
    </w:rPr>
  </w:style>
  <w:style w:type="character" w:customStyle="1" w:styleId="HTML119">
    <w:name w:val="Адрес HTML Знак119"/>
    <w:semiHidden/>
    <w:rsid w:val="00087CE6"/>
    <w:rPr>
      <w:i/>
      <w:sz w:val="24"/>
    </w:rPr>
  </w:style>
  <w:style w:type="character" w:customStyle="1" w:styleId="HTML118">
    <w:name w:val="Адрес HTML Знак118"/>
    <w:semiHidden/>
    <w:rsid w:val="00087CE6"/>
    <w:rPr>
      <w:i/>
      <w:sz w:val="24"/>
    </w:rPr>
  </w:style>
  <w:style w:type="character" w:customStyle="1" w:styleId="HTML117">
    <w:name w:val="Адрес HTML Знак117"/>
    <w:rsid w:val="00087CE6"/>
    <w:rPr>
      <w:i/>
      <w:sz w:val="24"/>
    </w:rPr>
  </w:style>
  <w:style w:type="character" w:customStyle="1" w:styleId="HTML116">
    <w:name w:val="Адрес HTML Знак116"/>
    <w:semiHidden/>
    <w:rsid w:val="00087CE6"/>
    <w:rPr>
      <w:i/>
      <w:sz w:val="24"/>
    </w:rPr>
  </w:style>
  <w:style w:type="character" w:customStyle="1" w:styleId="HTML115">
    <w:name w:val="Адрес HTML Знак115"/>
    <w:semiHidden/>
    <w:rsid w:val="00087CE6"/>
    <w:rPr>
      <w:i/>
      <w:sz w:val="24"/>
    </w:rPr>
  </w:style>
  <w:style w:type="character" w:customStyle="1" w:styleId="HTML114">
    <w:name w:val="Адрес HTML Знак114"/>
    <w:semiHidden/>
    <w:rsid w:val="00087CE6"/>
    <w:rPr>
      <w:i/>
      <w:sz w:val="24"/>
    </w:rPr>
  </w:style>
  <w:style w:type="character" w:customStyle="1" w:styleId="HTML113">
    <w:name w:val="Адрес HTML Знак113"/>
    <w:semiHidden/>
    <w:rsid w:val="00087CE6"/>
    <w:rPr>
      <w:i/>
      <w:sz w:val="24"/>
    </w:rPr>
  </w:style>
  <w:style w:type="character" w:customStyle="1" w:styleId="HTML112">
    <w:name w:val="Адрес HTML Знак112"/>
    <w:semiHidden/>
    <w:rsid w:val="00087CE6"/>
    <w:rPr>
      <w:i/>
      <w:sz w:val="24"/>
    </w:rPr>
  </w:style>
  <w:style w:type="character" w:customStyle="1" w:styleId="HTML111">
    <w:name w:val="Адрес HTML Знак111"/>
    <w:rsid w:val="00087CE6"/>
    <w:rPr>
      <w:i/>
      <w:sz w:val="24"/>
    </w:rPr>
  </w:style>
  <w:style w:type="character" w:customStyle="1" w:styleId="HTML110">
    <w:name w:val="Адрес HTML Знак110"/>
    <w:semiHidden/>
    <w:rsid w:val="00087CE6"/>
    <w:rPr>
      <w:i/>
      <w:sz w:val="24"/>
    </w:rPr>
  </w:style>
  <w:style w:type="character" w:customStyle="1" w:styleId="HTML19">
    <w:name w:val="Адрес HTML Знак19"/>
    <w:rsid w:val="00087CE6"/>
    <w:rPr>
      <w:i/>
      <w:sz w:val="24"/>
    </w:rPr>
  </w:style>
  <w:style w:type="character" w:customStyle="1" w:styleId="HTML18">
    <w:name w:val="Адрес HTML Знак18"/>
    <w:semiHidden/>
    <w:rsid w:val="00087CE6"/>
    <w:rPr>
      <w:i/>
      <w:sz w:val="24"/>
    </w:rPr>
  </w:style>
  <w:style w:type="character" w:customStyle="1" w:styleId="HTML17">
    <w:name w:val="Адрес HTML Знак17"/>
    <w:semiHidden/>
    <w:rsid w:val="00087CE6"/>
    <w:rPr>
      <w:i/>
      <w:sz w:val="24"/>
    </w:rPr>
  </w:style>
  <w:style w:type="character" w:customStyle="1" w:styleId="HTML16">
    <w:name w:val="Адрес HTML Знак16"/>
    <w:semiHidden/>
    <w:rsid w:val="00087CE6"/>
    <w:rPr>
      <w:i/>
      <w:sz w:val="24"/>
    </w:rPr>
  </w:style>
  <w:style w:type="character" w:customStyle="1" w:styleId="HTML15">
    <w:name w:val="Адрес HTML Знак15"/>
    <w:rsid w:val="00087CE6"/>
    <w:rPr>
      <w:i/>
      <w:sz w:val="24"/>
    </w:rPr>
  </w:style>
  <w:style w:type="character" w:customStyle="1" w:styleId="HTML14">
    <w:name w:val="Адрес HTML Знак14"/>
    <w:semiHidden/>
    <w:rsid w:val="00087CE6"/>
    <w:rPr>
      <w:i/>
      <w:sz w:val="24"/>
    </w:rPr>
  </w:style>
  <w:style w:type="character" w:customStyle="1" w:styleId="HTML130">
    <w:name w:val="Адрес HTML Знак13"/>
    <w:semiHidden/>
    <w:rsid w:val="00087CE6"/>
    <w:rPr>
      <w:i/>
      <w:sz w:val="24"/>
    </w:rPr>
  </w:style>
  <w:style w:type="character" w:customStyle="1" w:styleId="HTML121">
    <w:name w:val="Адрес HTML Знак12"/>
    <w:rsid w:val="00087CE6"/>
    <w:rPr>
      <w:i/>
      <w:sz w:val="22"/>
    </w:rPr>
  </w:style>
  <w:style w:type="character" w:customStyle="1" w:styleId="1220">
    <w:name w:val="Знак1 Знак Знак22"/>
    <w:locked/>
    <w:rsid w:val="00087CE6"/>
    <w:rPr>
      <w:sz w:val="24"/>
    </w:rPr>
  </w:style>
  <w:style w:type="character" w:customStyle="1" w:styleId="IntenseQuoteChar7">
    <w:name w:val="Intense Quote Char7"/>
    <w:locked/>
    <w:rsid w:val="00087CE6"/>
    <w:rPr>
      <w:rFonts w:ascii="Calibri" w:hAnsi="Calibri"/>
      <w:b/>
      <w:i/>
      <w:color w:val="4F81BD"/>
      <w:sz w:val="24"/>
    </w:rPr>
  </w:style>
  <w:style w:type="character" w:customStyle="1" w:styleId="1250">
    <w:name w:val="Знак1 Знак Знак25"/>
    <w:locked/>
    <w:rsid w:val="00087CE6"/>
    <w:rPr>
      <w:sz w:val="24"/>
    </w:rPr>
  </w:style>
  <w:style w:type="character" w:customStyle="1" w:styleId="1240">
    <w:name w:val="Знак1 Знак Знак24"/>
    <w:locked/>
    <w:rsid w:val="00087CE6"/>
    <w:rPr>
      <w:sz w:val="24"/>
    </w:rPr>
  </w:style>
  <w:style w:type="character" w:customStyle="1" w:styleId="1230">
    <w:name w:val="Знак1 Знак Знак23"/>
    <w:locked/>
    <w:rsid w:val="00087CE6"/>
    <w:rPr>
      <w:sz w:val="24"/>
    </w:rPr>
  </w:style>
  <w:style w:type="character" w:customStyle="1" w:styleId="1201">
    <w:name w:val="Выделенная цитата Знак120"/>
    <w:rsid w:val="00087CE6"/>
    <w:rPr>
      <w:i/>
      <w:color w:val="5B9BD5"/>
      <w:sz w:val="24"/>
    </w:rPr>
  </w:style>
  <w:style w:type="character" w:customStyle="1" w:styleId="1191">
    <w:name w:val="Выделенная цитата Знак119"/>
    <w:rsid w:val="00087CE6"/>
    <w:rPr>
      <w:i/>
      <w:color w:val="5B9BD5"/>
      <w:sz w:val="24"/>
    </w:rPr>
  </w:style>
  <w:style w:type="character" w:customStyle="1" w:styleId="1181">
    <w:name w:val="Выделенная цитата Знак118"/>
    <w:rsid w:val="00087CE6"/>
    <w:rPr>
      <w:i/>
      <w:color w:val="5B9BD5"/>
      <w:sz w:val="24"/>
    </w:rPr>
  </w:style>
  <w:style w:type="character" w:customStyle="1" w:styleId="1171">
    <w:name w:val="Выделенная цитата Знак117"/>
    <w:rsid w:val="00087CE6"/>
    <w:rPr>
      <w:i/>
      <w:color w:val="5B9BD5"/>
      <w:sz w:val="24"/>
    </w:rPr>
  </w:style>
  <w:style w:type="character" w:customStyle="1" w:styleId="1161">
    <w:name w:val="Выделенная цитата Знак116"/>
    <w:rsid w:val="00087CE6"/>
    <w:rPr>
      <w:i/>
      <w:color w:val="5B9BD5"/>
      <w:sz w:val="24"/>
    </w:rPr>
  </w:style>
  <w:style w:type="character" w:customStyle="1" w:styleId="1151">
    <w:name w:val="Выделенная цитата Знак115"/>
    <w:rsid w:val="00087CE6"/>
    <w:rPr>
      <w:i/>
      <w:color w:val="5B9BD5"/>
      <w:sz w:val="24"/>
    </w:rPr>
  </w:style>
  <w:style w:type="character" w:customStyle="1" w:styleId="1141">
    <w:name w:val="Выделенная цитата Знак114"/>
    <w:rsid w:val="00087CE6"/>
    <w:rPr>
      <w:i/>
      <w:color w:val="5B9BD5"/>
      <w:sz w:val="24"/>
    </w:rPr>
  </w:style>
  <w:style w:type="character" w:customStyle="1" w:styleId="1131">
    <w:name w:val="Выделенная цитата Знак113"/>
    <w:rsid w:val="00087CE6"/>
    <w:rPr>
      <w:i/>
      <w:color w:val="5B9BD5"/>
      <w:sz w:val="24"/>
    </w:rPr>
  </w:style>
  <w:style w:type="character" w:customStyle="1" w:styleId="1121">
    <w:name w:val="Выделенная цитата Знак112"/>
    <w:rsid w:val="00087CE6"/>
    <w:rPr>
      <w:i/>
      <w:color w:val="5B9BD5"/>
      <w:sz w:val="24"/>
    </w:rPr>
  </w:style>
  <w:style w:type="character" w:customStyle="1" w:styleId="1113">
    <w:name w:val="Выделенная цитата Знак111"/>
    <w:rsid w:val="00087CE6"/>
    <w:rPr>
      <w:i/>
      <w:color w:val="5B9BD5"/>
      <w:sz w:val="24"/>
    </w:rPr>
  </w:style>
  <w:style w:type="character" w:customStyle="1" w:styleId="1102">
    <w:name w:val="Выделенная цитата Знак110"/>
    <w:rsid w:val="00087CE6"/>
    <w:rPr>
      <w:i/>
      <w:color w:val="5B9BD5"/>
      <w:sz w:val="24"/>
    </w:rPr>
  </w:style>
  <w:style w:type="character" w:customStyle="1" w:styleId="193">
    <w:name w:val="Выделенная цитата Знак19"/>
    <w:rsid w:val="00087CE6"/>
    <w:rPr>
      <w:i/>
      <w:color w:val="5B9BD5"/>
      <w:sz w:val="24"/>
    </w:rPr>
  </w:style>
  <w:style w:type="character" w:customStyle="1" w:styleId="183">
    <w:name w:val="Выделенная цитата Знак18"/>
    <w:rsid w:val="00087CE6"/>
    <w:rPr>
      <w:i/>
      <w:color w:val="5B9BD5"/>
      <w:sz w:val="24"/>
    </w:rPr>
  </w:style>
  <w:style w:type="character" w:customStyle="1" w:styleId="174">
    <w:name w:val="Выделенная цитата Знак17"/>
    <w:rsid w:val="00087CE6"/>
    <w:rPr>
      <w:i/>
      <w:color w:val="5B9BD5"/>
      <w:sz w:val="24"/>
    </w:rPr>
  </w:style>
  <w:style w:type="character" w:customStyle="1" w:styleId="164">
    <w:name w:val="Выделенная цитата Знак16"/>
    <w:rsid w:val="00087CE6"/>
    <w:rPr>
      <w:i/>
      <w:color w:val="5B9BD5"/>
      <w:sz w:val="24"/>
    </w:rPr>
  </w:style>
  <w:style w:type="character" w:customStyle="1" w:styleId="153">
    <w:name w:val="Выделенная цитата Знак15"/>
    <w:rsid w:val="00087CE6"/>
    <w:rPr>
      <w:i/>
      <w:color w:val="5B9BD5"/>
      <w:sz w:val="24"/>
    </w:rPr>
  </w:style>
  <w:style w:type="character" w:customStyle="1" w:styleId="147">
    <w:name w:val="Выделенная цитата Знак14"/>
    <w:rsid w:val="00087CE6"/>
    <w:rPr>
      <w:i/>
      <w:color w:val="5B9BD5"/>
      <w:sz w:val="24"/>
    </w:rPr>
  </w:style>
  <w:style w:type="character" w:customStyle="1" w:styleId="139">
    <w:name w:val="Выделенная цитата Знак13"/>
    <w:rsid w:val="00087CE6"/>
    <w:rPr>
      <w:i/>
      <w:color w:val="5B9BD5"/>
      <w:sz w:val="24"/>
    </w:rPr>
  </w:style>
  <w:style w:type="character" w:customStyle="1" w:styleId="12f">
    <w:name w:val="Выделенная цитата Знак12"/>
    <w:rsid w:val="00087CE6"/>
    <w:rPr>
      <w:i/>
      <w:color w:val="5B9BD5"/>
      <w:sz w:val="24"/>
    </w:rPr>
  </w:style>
  <w:style w:type="character" w:customStyle="1" w:styleId="3113">
    <w:name w:val="Основной текст 3 Знак11"/>
    <w:aliases w:val="Знак5 Знак25"/>
    <w:locked/>
    <w:rsid w:val="00087CE6"/>
    <w:rPr>
      <w:rFonts w:ascii="Times New Roman" w:hAnsi="Times New Roman"/>
      <w:sz w:val="16"/>
      <w:lang w:val="ru-RU" w:eastAsia="ru-RU"/>
    </w:rPr>
  </w:style>
  <w:style w:type="character" w:customStyle="1" w:styleId="HTML11a">
    <w:name w:val="Адрес HTML Знак11"/>
    <w:rsid w:val="00087CE6"/>
    <w:rPr>
      <w:rFonts w:ascii="Times New Roman" w:hAnsi="Times New Roman"/>
      <w:i/>
      <w:sz w:val="24"/>
    </w:rPr>
  </w:style>
  <w:style w:type="character" w:customStyle="1" w:styleId="1ffffffc">
    <w:name w:val="Без интервала Знак1"/>
    <w:link w:val="4d"/>
    <w:locked/>
    <w:rsid w:val="00087CE6"/>
  </w:style>
  <w:style w:type="paragraph" w:customStyle="1" w:styleId="4d">
    <w:name w:val="Без интервала4"/>
    <w:link w:val="1ffffffc"/>
    <w:rsid w:val="00087CE6"/>
    <w:pPr>
      <w:spacing w:after="0" w:line="240" w:lineRule="auto"/>
    </w:pPr>
  </w:style>
  <w:style w:type="character" w:customStyle="1" w:styleId="3114">
    <w:name w:val="Знак3 Знак Знак11"/>
    <w:aliases w:val="Знак3 Знак Знак Знак12"/>
    <w:locked/>
    <w:rsid w:val="00087CE6"/>
    <w:rPr>
      <w:rFonts w:ascii="Arial" w:hAnsi="Arial"/>
      <w:b/>
      <w:i/>
      <w:sz w:val="28"/>
      <w:lang w:val="ru-RU" w:eastAsia="en-US"/>
    </w:rPr>
  </w:style>
  <w:style w:type="character" w:customStyle="1" w:styleId="11f3">
    <w:name w:val="Выделенная цитата Знак11"/>
    <w:rsid w:val="00087CE6"/>
    <w:rPr>
      <w:b/>
      <w:i/>
      <w:color w:val="4F81BD"/>
      <w:sz w:val="24"/>
    </w:rPr>
  </w:style>
  <w:style w:type="character" w:customStyle="1" w:styleId="2115">
    <w:name w:val="Цитата 2 Знак11"/>
    <w:rsid w:val="00087CE6"/>
    <w:rPr>
      <w:i/>
      <w:color w:val="404040"/>
      <w:sz w:val="24"/>
    </w:rPr>
  </w:style>
  <w:style w:type="character" w:customStyle="1" w:styleId="1ffffffd">
    <w:name w:val="Абзац списка Знак1"/>
    <w:locked/>
    <w:rsid w:val="00087CE6"/>
    <w:rPr>
      <w:rFonts w:ascii="Times New Roman" w:hAnsi="Times New Roman"/>
      <w:sz w:val="24"/>
    </w:rPr>
  </w:style>
  <w:style w:type="character" w:customStyle="1" w:styleId="202">
    <w:name w:val="Знак Знак202"/>
    <w:rsid w:val="00087CE6"/>
    <w:rPr>
      <w:rFonts w:ascii="Arial" w:hAnsi="Arial"/>
      <w:sz w:val="22"/>
    </w:rPr>
  </w:style>
  <w:style w:type="paragraph" w:customStyle="1" w:styleId="3ff2">
    <w:name w:val="Знак Знак Знак Знак Знак Знак3"/>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087CE6"/>
    <w:rPr>
      <w:b/>
      <w:sz w:val="27"/>
      <w:lang w:val="ru-RU" w:eastAsia="ru-RU"/>
    </w:rPr>
  </w:style>
  <w:style w:type="character" w:customStyle="1" w:styleId="102">
    <w:name w:val="Знак Знак102"/>
    <w:locked/>
    <w:rsid w:val="00087CE6"/>
    <w:rPr>
      <w:sz w:val="16"/>
      <w:lang w:val="ru-RU" w:eastAsia="ru-RU"/>
    </w:rPr>
  </w:style>
  <w:style w:type="character" w:customStyle="1" w:styleId="6120">
    <w:name w:val="Знак Знак612"/>
    <w:rsid w:val="00087CE6"/>
    <w:rPr>
      <w:rFonts w:ascii="Arial" w:hAnsi="Arial"/>
      <w:b/>
      <w:i/>
      <w:sz w:val="28"/>
      <w:lang w:val="ru-RU" w:eastAsia="en-US"/>
    </w:rPr>
  </w:style>
  <w:style w:type="character" w:customStyle="1" w:styleId="1630">
    <w:name w:val="Знак Знак163"/>
    <w:locked/>
    <w:rsid w:val="00087CE6"/>
    <w:rPr>
      <w:b/>
      <w:caps/>
      <w:sz w:val="24"/>
      <w:lang w:val="ru-RU" w:eastAsia="ru-RU"/>
    </w:rPr>
  </w:style>
  <w:style w:type="character" w:customStyle="1" w:styleId="4e">
    <w:name w:val="Знак Знак Знак4"/>
    <w:rsid w:val="00087CE6"/>
    <w:rPr>
      <w:rFonts w:ascii="Times New Roman" w:hAnsi="Times New Roman"/>
      <w:b/>
      <w:caps/>
      <w:sz w:val="28"/>
    </w:rPr>
  </w:style>
  <w:style w:type="character" w:customStyle="1" w:styleId="2520">
    <w:name w:val="Знак Знак252"/>
    <w:rsid w:val="00087CE6"/>
    <w:rPr>
      <w:rFonts w:ascii="Times New Roman" w:hAnsi="Times New Roman"/>
      <w:b/>
      <w:sz w:val="28"/>
    </w:rPr>
  </w:style>
  <w:style w:type="character" w:customStyle="1" w:styleId="2220">
    <w:name w:val="Знак Знак222"/>
    <w:rsid w:val="00087CE6"/>
    <w:rPr>
      <w:rFonts w:ascii="Times New Roman" w:hAnsi="Times New Roman"/>
      <w:sz w:val="24"/>
    </w:rPr>
  </w:style>
  <w:style w:type="character" w:customStyle="1" w:styleId="1920">
    <w:name w:val="Знак Знак192"/>
    <w:rsid w:val="00087CE6"/>
    <w:rPr>
      <w:rFonts w:ascii="Times New Roman" w:hAnsi="Times New Roman"/>
      <w:sz w:val="16"/>
      <w:lang w:eastAsia="ru-RU"/>
    </w:rPr>
  </w:style>
  <w:style w:type="character" w:customStyle="1" w:styleId="1820">
    <w:name w:val="Знак Знак182"/>
    <w:rsid w:val="00087CE6"/>
    <w:rPr>
      <w:rFonts w:ascii="Courier New" w:hAnsi="Courier New"/>
    </w:rPr>
  </w:style>
  <w:style w:type="character" w:customStyle="1" w:styleId="1520">
    <w:name w:val="Знак Знак152"/>
    <w:rsid w:val="00087CE6"/>
    <w:rPr>
      <w:b/>
      <w:sz w:val="28"/>
    </w:rPr>
  </w:style>
  <w:style w:type="character" w:customStyle="1" w:styleId="4120">
    <w:name w:val="Знак Знак412"/>
    <w:locked/>
    <w:rsid w:val="00087CE6"/>
    <w:rPr>
      <w:rFonts w:ascii="Arial" w:hAnsi="Arial"/>
      <w:b/>
      <w:i/>
      <w:sz w:val="28"/>
      <w:lang w:val="ru-RU" w:eastAsia="en-US"/>
    </w:rPr>
  </w:style>
  <w:style w:type="character" w:customStyle="1" w:styleId="2330">
    <w:name w:val="Знак Знак23 Знак3"/>
    <w:aliases w:val="Знак Знак3 Знак3"/>
    <w:locked/>
    <w:rsid w:val="00087CE6"/>
    <w:rPr>
      <w:rFonts w:ascii="Tahoma" w:hAnsi="Tahoma"/>
      <w:sz w:val="16"/>
    </w:rPr>
  </w:style>
  <w:style w:type="paragraph" w:customStyle="1" w:styleId="4f">
    <w:name w:val="Знак Знак Знак Знак Знак Знак Знак Знак Знак Знак Знак Знак Знак4"/>
    <w:basedOn w:val="a3"/>
    <w:rsid w:val="00087CE6"/>
    <w:pPr>
      <w:spacing w:after="160" w:line="240" w:lineRule="exact"/>
    </w:pPr>
    <w:rPr>
      <w:rFonts w:ascii="Verdana" w:hAnsi="Verdana"/>
      <w:lang w:val="en-US" w:eastAsia="en-US"/>
    </w:rPr>
  </w:style>
  <w:style w:type="paragraph" w:customStyle="1" w:styleId="32a">
    <w:name w:val="Знак32"/>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087CE6"/>
    <w:rPr>
      <w:b/>
      <w:caps/>
      <w:sz w:val="24"/>
      <w:lang w:val="ru-RU" w:eastAsia="ru-RU"/>
    </w:rPr>
  </w:style>
  <w:style w:type="character" w:customStyle="1" w:styleId="2ffff5">
    <w:name w:val="Без интервала Знак2"/>
    <w:locked/>
    <w:rsid w:val="00087CE6"/>
    <w:rPr>
      <w:sz w:val="24"/>
      <w:lang w:eastAsia="en-US"/>
    </w:rPr>
  </w:style>
  <w:style w:type="character" w:customStyle="1" w:styleId="1122">
    <w:name w:val="Знак1 Знак Знак12"/>
    <w:locked/>
    <w:rsid w:val="00087CE6"/>
    <w:rPr>
      <w:rFonts w:ascii="Times New Roman" w:hAnsi="Times New Roman"/>
      <w:sz w:val="24"/>
      <w:lang w:eastAsia="ru-RU"/>
    </w:rPr>
  </w:style>
  <w:style w:type="character" w:customStyle="1" w:styleId="462">
    <w:name w:val="Знак Знак462"/>
    <w:locked/>
    <w:rsid w:val="00087CE6"/>
    <w:rPr>
      <w:b/>
      <w:sz w:val="27"/>
      <w:lang w:val="ru-RU" w:eastAsia="ru-RU"/>
    </w:rPr>
  </w:style>
  <w:style w:type="character" w:customStyle="1" w:styleId="482">
    <w:name w:val="Знак Знак482"/>
    <w:locked/>
    <w:rsid w:val="00087CE6"/>
    <w:rPr>
      <w:b/>
      <w:sz w:val="27"/>
      <w:lang w:val="ru-RU" w:eastAsia="ru-RU"/>
    </w:rPr>
  </w:style>
  <w:style w:type="character" w:customStyle="1" w:styleId="442">
    <w:name w:val="Знак Знак442"/>
    <w:locked/>
    <w:rsid w:val="00087CE6"/>
    <w:rPr>
      <w:sz w:val="24"/>
    </w:rPr>
  </w:style>
  <w:style w:type="character" w:customStyle="1" w:styleId="5120">
    <w:name w:val="Знак Знак512"/>
    <w:locked/>
    <w:rsid w:val="00087CE6"/>
    <w:rPr>
      <w:b/>
      <w:sz w:val="27"/>
      <w:lang w:val="ru-RU" w:eastAsia="ru-RU"/>
    </w:rPr>
  </w:style>
  <w:style w:type="character" w:customStyle="1" w:styleId="432">
    <w:name w:val="Знак Знак432"/>
    <w:locked/>
    <w:rsid w:val="00087CE6"/>
    <w:rPr>
      <w:color w:val="000000"/>
      <w:sz w:val="24"/>
      <w:lang w:eastAsia="ru-RU"/>
    </w:rPr>
  </w:style>
  <w:style w:type="character" w:customStyle="1" w:styleId="4220">
    <w:name w:val="Знак Знак422"/>
    <w:rsid w:val="00087CE6"/>
    <w:rPr>
      <w:rFonts w:ascii="Times New Roman" w:hAnsi="Times New Roman"/>
      <w:sz w:val="16"/>
    </w:rPr>
  </w:style>
  <w:style w:type="character" w:customStyle="1" w:styleId="4920">
    <w:name w:val="Знак Знак492"/>
    <w:rsid w:val="00087CE6"/>
    <w:rPr>
      <w:rFonts w:ascii="Times New Roman" w:hAnsi="Times New Roman"/>
      <w:b/>
      <w:caps/>
      <w:sz w:val="24"/>
      <w:lang w:eastAsia="ru-RU"/>
    </w:rPr>
  </w:style>
  <w:style w:type="character" w:customStyle="1" w:styleId="472">
    <w:name w:val="Знак Знак472"/>
    <w:rsid w:val="00087CE6"/>
    <w:rPr>
      <w:rFonts w:ascii="Times New Roman" w:hAnsi="Times New Roman"/>
      <w:b/>
      <w:sz w:val="27"/>
      <w:lang w:eastAsia="ru-RU"/>
    </w:rPr>
  </w:style>
  <w:style w:type="character" w:customStyle="1" w:styleId="452">
    <w:name w:val="Знак Знак452"/>
    <w:rsid w:val="00087CE6"/>
    <w:rPr>
      <w:rFonts w:ascii="Times New Roman" w:hAnsi="Times New Roman"/>
      <w:b/>
      <w:i/>
      <w:sz w:val="26"/>
      <w:lang w:eastAsia="ru-RU"/>
    </w:rPr>
  </w:style>
  <w:style w:type="character" w:customStyle="1" w:styleId="5020">
    <w:name w:val="Знак Знак502"/>
    <w:locked/>
    <w:rsid w:val="00087CE6"/>
    <w:rPr>
      <w:b/>
      <w:sz w:val="28"/>
      <w:lang w:val="ru-RU" w:eastAsia="ru-RU"/>
    </w:rPr>
  </w:style>
  <w:style w:type="character" w:customStyle="1" w:styleId="522">
    <w:name w:val="Знак Знак522"/>
    <w:rsid w:val="00087CE6"/>
    <w:rPr>
      <w:rFonts w:ascii="Arial" w:hAnsi="Arial"/>
      <w:b/>
      <w:i/>
      <w:sz w:val="28"/>
    </w:rPr>
  </w:style>
  <w:style w:type="character" w:customStyle="1" w:styleId="5121">
    <w:name w:val="Знак5 Знак Знак12"/>
    <w:locked/>
    <w:rsid w:val="00087CE6"/>
    <w:rPr>
      <w:sz w:val="16"/>
      <w:lang w:val="ru-RU" w:eastAsia="ru-RU"/>
    </w:rPr>
  </w:style>
  <w:style w:type="character" w:customStyle="1" w:styleId="624">
    <w:name w:val="Знак6 Знак Знак2"/>
    <w:rsid w:val="00087CE6"/>
    <w:rPr>
      <w:sz w:val="24"/>
      <w:lang w:val="ru-RU" w:eastAsia="ru-RU"/>
    </w:rPr>
  </w:style>
  <w:style w:type="character" w:customStyle="1" w:styleId="UnresolvedMention">
    <w:name w:val="Unresolved Mention"/>
    <w:semiHidden/>
    <w:rsid w:val="00087CE6"/>
    <w:rPr>
      <w:color w:val="605E5C"/>
      <w:shd w:val="clear" w:color="auto" w:fill="E1DFDD"/>
    </w:rPr>
  </w:style>
  <w:style w:type="character" w:customStyle="1" w:styleId="203">
    <w:name w:val="Знак Знак203"/>
    <w:rsid w:val="00087CE6"/>
    <w:rPr>
      <w:rFonts w:ascii="Arial" w:hAnsi="Arial"/>
      <w:sz w:val="22"/>
    </w:rPr>
  </w:style>
  <w:style w:type="paragraph" w:customStyle="1" w:styleId="4f0">
    <w:name w:val="Знак Знак Знак Знак Знак Знак4"/>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087CE6"/>
    <w:rPr>
      <w:sz w:val="16"/>
      <w:lang w:val="ru-RU" w:eastAsia="ru-RU"/>
    </w:rPr>
  </w:style>
  <w:style w:type="character" w:customStyle="1" w:styleId="1430">
    <w:name w:val="Знак Знак143"/>
    <w:locked/>
    <w:rsid w:val="00087CE6"/>
    <w:rPr>
      <w:b/>
      <w:sz w:val="27"/>
      <w:lang w:val="ru-RU" w:eastAsia="ru-RU"/>
    </w:rPr>
  </w:style>
  <w:style w:type="character" w:customStyle="1" w:styleId="103">
    <w:name w:val="Знак Знак103"/>
    <w:locked/>
    <w:rsid w:val="00087CE6"/>
    <w:rPr>
      <w:sz w:val="16"/>
      <w:lang w:val="ru-RU" w:eastAsia="ru-RU"/>
    </w:rPr>
  </w:style>
  <w:style w:type="character" w:customStyle="1" w:styleId="6130">
    <w:name w:val="Знак Знак613"/>
    <w:rsid w:val="00087CE6"/>
    <w:rPr>
      <w:rFonts w:ascii="Arial" w:hAnsi="Arial"/>
      <w:b/>
      <w:i/>
      <w:sz w:val="28"/>
      <w:lang w:val="ru-RU" w:eastAsia="en-US"/>
    </w:rPr>
  </w:style>
  <w:style w:type="character" w:customStyle="1" w:styleId="1640">
    <w:name w:val="Знак Знак164"/>
    <w:locked/>
    <w:rsid w:val="00087CE6"/>
    <w:rPr>
      <w:b/>
      <w:caps/>
      <w:sz w:val="24"/>
      <w:lang w:val="ru-RU" w:eastAsia="ru-RU"/>
    </w:rPr>
  </w:style>
  <w:style w:type="character" w:customStyle="1" w:styleId="5b">
    <w:name w:val="Знак Знак Знак5"/>
    <w:rsid w:val="00087CE6"/>
    <w:rPr>
      <w:rFonts w:ascii="Times New Roman" w:hAnsi="Times New Roman"/>
      <w:b/>
      <w:caps/>
      <w:sz w:val="28"/>
    </w:rPr>
  </w:style>
  <w:style w:type="character" w:customStyle="1" w:styleId="253">
    <w:name w:val="Знак Знак253"/>
    <w:rsid w:val="00087CE6"/>
    <w:rPr>
      <w:rFonts w:ascii="Times New Roman" w:hAnsi="Times New Roman"/>
      <w:b/>
      <w:sz w:val="28"/>
    </w:rPr>
  </w:style>
  <w:style w:type="character" w:customStyle="1" w:styleId="2230">
    <w:name w:val="Знак Знак223"/>
    <w:rsid w:val="00087CE6"/>
    <w:rPr>
      <w:rFonts w:ascii="Times New Roman" w:hAnsi="Times New Roman"/>
      <w:sz w:val="24"/>
    </w:rPr>
  </w:style>
  <w:style w:type="character" w:customStyle="1" w:styleId="1930">
    <w:name w:val="Знак Знак193"/>
    <w:rsid w:val="00087CE6"/>
    <w:rPr>
      <w:rFonts w:ascii="Times New Roman" w:hAnsi="Times New Roman"/>
      <w:sz w:val="16"/>
      <w:lang w:eastAsia="ru-RU"/>
    </w:rPr>
  </w:style>
  <w:style w:type="character" w:customStyle="1" w:styleId="1830">
    <w:name w:val="Знак Знак183"/>
    <w:rsid w:val="00087CE6"/>
    <w:rPr>
      <w:rFonts w:ascii="Courier New" w:hAnsi="Courier New"/>
    </w:rPr>
  </w:style>
  <w:style w:type="character" w:customStyle="1" w:styleId="1730">
    <w:name w:val="Знак Знак173"/>
    <w:rsid w:val="00087CE6"/>
    <w:rPr>
      <w:rFonts w:ascii="Times New Roman" w:hAnsi="Times New Roman"/>
      <w:sz w:val="24"/>
    </w:rPr>
  </w:style>
  <w:style w:type="character" w:customStyle="1" w:styleId="1530">
    <w:name w:val="Знак Знак153"/>
    <w:rsid w:val="00087CE6"/>
    <w:rPr>
      <w:b/>
      <w:sz w:val="28"/>
    </w:rPr>
  </w:style>
  <w:style w:type="character" w:customStyle="1" w:styleId="4130">
    <w:name w:val="Знак Знак413"/>
    <w:locked/>
    <w:rsid w:val="00087CE6"/>
    <w:rPr>
      <w:rFonts w:ascii="Arial" w:hAnsi="Arial"/>
      <w:b/>
      <w:i/>
      <w:sz w:val="28"/>
      <w:lang w:val="ru-RU" w:eastAsia="en-US"/>
    </w:rPr>
  </w:style>
  <w:style w:type="character" w:customStyle="1" w:styleId="2340">
    <w:name w:val="Знак Знак23 Знак4"/>
    <w:aliases w:val="Знак Знак3 Знак4"/>
    <w:locked/>
    <w:rsid w:val="00087CE6"/>
    <w:rPr>
      <w:rFonts w:ascii="Tahoma" w:hAnsi="Tahoma"/>
      <w:sz w:val="16"/>
    </w:rPr>
  </w:style>
  <w:style w:type="paragraph" w:customStyle="1" w:styleId="5c">
    <w:name w:val="Знак Знак Знак Знак Знак Знак Знак Знак Знак Знак Знак Знак Знак5"/>
    <w:basedOn w:val="a3"/>
    <w:rsid w:val="00087CE6"/>
    <w:pPr>
      <w:spacing w:after="160" w:line="240" w:lineRule="exact"/>
    </w:pPr>
    <w:rPr>
      <w:rFonts w:ascii="Verdana" w:hAnsi="Verdana"/>
      <w:lang w:val="en-US" w:eastAsia="en-US"/>
    </w:rPr>
  </w:style>
  <w:style w:type="paragraph" w:customStyle="1" w:styleId="332">
    <w:name w:val="Знак33"/>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087CE6"/>
    <w:rPr>
      <w:b/>
      <w:caps/>
      <w:sz w:val="24"/>
      <w:lang w:val="ru-RU" w:eastAsia="ru-RU"/>
    </w:rPr>
  </w:style>
  <w:style w:type="character" w:customStyle="1" w:styleId="3ff3">
    <w:name w:val="Без интервала Знак3"/>
    <w:locked/>
    <w:rsid w:val="00087CE6"/>
    <w:rPr>
      <w:sz w:val="24"/>
      <w:lang w:eastAsia="en-US"/>
    </w:rPr>
  </w:style>
  <w:style w:type="character" w:customStyle="1" w:styleId="1132">
    <w:name w:val="Знак1 Знак Знак13"/>
    <w:locked/>
    <w:rsid w:val="00087CE6"/>
    <w:rPr>
      <w:rFonts w:ascii="Times New Roman" w:hAnsi="Times New Roman"/>
      <w:sz w:val="24"/>
      <w:lang w:eastAsia="ru-RU"/>
    </w:rPr>
  </w:style>
  <w:style w:type="character" w:customStyle="1" w:styleId="463">
    <w:name w:val="Знак Знак463"/>
    <w:locked/>
    <w:rsid w:val="00087CE6"/>
    <w:rPr>
      <w:b/>
      <w:sz w:val="27"/>
      <w:lang w:val="ru-RU" w:eastAsia="ru-RU"/>
    </w:rPr>
  </w:style>
  <w:style w:type="character" w:customStyle="1" w:styleId="483">
    <w:name w:val="Знак Знак483"/>
    <w:locked/>
    <w:rsid w:val="00087CE6"/>
    <w:rPr>
      <w:b/>
      <w:sz w:val="27"/>
      <w:lang w:val="ru-RU" w:eastAsia="ru-RU"/>
    </w:rPr>
  </w:style>
  <w:style w:type="character" w:customStyle="1" w:styleId="443">
    <w:name w:val="Знак Знак443"/>
    <w:locked/>
    <w:rsid w:val="00087CE6"/>
    <w:rPr>
      <w:sz w:val="24"/>
    </w:rPr>
  </w:style>
  <w:style w:type="character" w:customStyle="1" w:styleId="5130">
    <w:name w:val="Знак Знак513"/>
    <w:locked/>
    <w:rsid w:val="00087CE6"/>
    <w:rPr>
      <w:b/>
      <w:sz w:val="27"/>
      <w:lang w:val="ru-RU" w:eastAsia="ru-RU"/>
    </w:rPr>
  </w:style>
  <w:style w:type="character" w:customStyle="1" w:styleId="433">
    <w:name w:val="Знак Знак433"/>
    <w:locked/>
    <w:rsid w:val="00087CE6"/>
    <w:rPr>
      <w:color w:val="000000"/>
      <w:sz w:val="24"/>
      <w:lang w:eastAsia="ru-RU"/>
    </w:rPr>
  </w:style>
  <w:style w:type="character" w:customStyle="1" w:styleId="423">
    <w:name w:val="Знак Знак423"/>
    <w:rsid w:val="00087CE6"/>
    <w:rPr>
      <w:rFonts w:ascii="Times New Roman" w:hAnsi="Times New Roman"/>
      <w:sz w:val="16"/>
    </w:rPr>
  </w:style>
  <w:style w:type="character" w:customStyle="1" w:styleId="493">
    <w:name w:val="Знак Знак493"/>
    <w:rsid w:val="00087CE6"/>
    <w:rPr>
      <w:rFonts w:ascii="Times New Roman" w:hAnsi="Times New Roman"/>
      <w:b/>
      <w:caps/>
      <w:sz w:val="24"/>
      <w:lang w:eastAsia="ru-RU"/>
    </w:rPr>
  </w:style>
  <w:style w:type="character" w:customStyle="1" w:styleId="473">
    <w:name w:val="Знак Знак473"/>
    <w:rsid w:val="00087CE6"/>
    <w:rPr>
      <w:rFonts w:ascii="Times New Roman" w:hAnsi="Times New Roman"/>
      <w:b/>
      <w:sz w:val="27"/>
      <w:lang w:eastAsia="ru-RU"/>
    </w:rPr>
  </w:style>
  <w:style w:type="character" w:customStyle="1" w:styleId="453">
    <w:name w:val="Знак Знак453"/>
    <w:rsid w:val="00087CE6"/>
    <w:rPr>
      <w:rFonts w:ascii="Times New Roman" w:hAnsi="Times New Roman"/>
      <w:b/>
      <w:i/>
      <w:sz w:val="26"/>
      <w:lang w:eastAsia="ru-RU"/>
    </w:rPr>
  </w:style>
  <w:style w:type="character" w:customStyle="1" w:styleId="503">
    <w:name w:val="Знак Знак503"/>
    <w:locked/>
    <w:rsid w:val="00087CE6"/>
    <w:rPr>
      <w:b/>
      <w:sz w:val="28"/>
      <w:lang w:val="ru-RU" w:eastAsia="ru-RU"/>
    </w:rPr>
  </w:style>
  <w:style w:type="character" w:customStyle="1" w:styleId="523">
    <w:name w:val="Знак Знак523"/>
    <w:rsid w:val="00087CE6"/>
    <w:rPr>
      <w:rFonts w:ascii="Arial" w:hAnsi="Arial"/>
      <w:b/>
      <w:i/>
      <w:sz w:val="28"/>
    </w:rPr>
  </w:style>
  <w:style w:type="character" w:customStyle="1" w:styleId="5131">
    <w:name w:val="Знак5 Знак Знак13"/>
    <w:locked/>
    <w:rsid w:val="00087CE6"/>
    <w:rPr>
      <w:sz w:val="16"/>
      <w:lang w:val="ru-RU" w:eastAsia="ru-RU"/>
    </w:rPr>
  </w:style>
  <w:style w:type="character" w:customStyle="1" w:styleId="632">
    <w:name w:val="Знак6 Знак Знак3"/>
    <w:rsid w:val="00087CE6"/>
    <w:rPr>
      <w:sz w:val="24"/>
      <w:lang w:val="ru-RU" w:eastAsia="ru-RU"/>
    </w:rPr>
  </w:style>
  <w:style w:type="paragraph" w:customStyle="1" w:styleId="5d">
    <w:name w:val="Знак Знак Знак Знак Знак Знак5"/>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087CE6"/>
    <w:rPr>
      <w:sz w:val="16"/>
      <w:lang w:val="ru-RU" w:eastAsia="ru-RU"/>
    </w:rPr>
  </w:style>
  <w:style w:type="character" w:customStyle="1" w:styleId="1440">
    <w:name w:val="Знак Знак144"/>
    <w:locked/>
    <w:rsid w:val="00087CE6"/>
    <w:rPr>
      <w:b/>
      <w:sz w:val="27"/>
      <w:lang w:val="ru-RU" w:eastAsia="ru-RU"/>
    </w:rPr>
  </w:style>
  <w:style w:type="character" w:customStyle="1" w:styleId="104">
    <w:name w:val="Знак Знак104"/>
    <w:locked/>
    <w:rsid w:val="00087CE6"/>
    <w:rPr>
      <w:sz w:val="16"/>
      <w:lang w:val="ru-RU" w:eastAsia="ru-RU"/>
    </w:rPr>
  </w:style>
  <w:style w:type="character" w:customStyle="1" w:styleId="6140">
    <w:name w:val="Знак Знак614"/>
    <w:rsid w:val="00087CE6"/>
    <w:rPr>
      <w:rFonts w:ascii="Arial" w:hAnsi="Arial"/>
      <w:b/>
      <w:i/>
      <w:sz w:val="28"/>
      <w:lang w:val="ru-RU" w:eastAsia="en-US"/>
    </w:rPr>
  </w:style>
  <w:style w:type="character" w:customStyle="1" w:styleId="165">
    <w:name w:val="Знак Знак165"/>
    <w:locked/>
    <w:rsid w:val="00087CE6"/>
    <w:rPr>
      <w:b/>
      <w:caps/>
      <w:sz w:val="24"/>
      <w:lang w:val="ru-RU" w:eastAsia="ru-RU"/>
    </w:rPr>
  </w:style>
  <w:style w:type="character" w:customStyle="1" w:styleId="6d">
    <w:name w:val="Знак Знак Знак6"/>
    <w:rsid w:val="00087CE6"/>
    <w:rPr>
      <w:rFonts w:ascii="Times New Roman" w:hAnsi="Times New Roman"/>
      <w:b/>
      <w:caps/>
      <w:sz w:val="28"/>
    </w:rPr>
  </w:style>
  <w:style w:type="character" w:customStyle="1" w:styleId="254">
    <w:name w:val="Знак Знак254"/>
    <w:rsid w:val="00087CE6"/>
    <w:rPr>
      <w:rFonts w:ascii="Times New Roman" w:hAnsi="Times New Roman"/>
      <w:b/>
      <w:sz w:val="28"/>
    </w:rPr>
  </w:style>
  <w:style w:type="character" w:customStyle="1" w:styleId="2240">
    <w:name w:val="Знак Знак224"/>
    <w:rsid w:val="00087CE6"/>
    <w:rPr>
      <w:rFonts w:ascii="Times New Roman" w:hAnsi="Times New Roman"/>
      <w:sz w:val="24"/>
    </w:rPr>
  </w:style>
  <w:style w:type="character" w:customStyle="1" w:styleId="204">
    <w:name w:val="Знак Знак204"/>
    <w:rsid w:val="00087CE6"/>
    <w:rPr>
      <w:rFonts w:ascii="Arial" w:hAnsi="Arial"/>
      <w:sz w:val="22"/>
    </w:rPr>
  </w:style>
  <w:style w:type="character" w:customStyle="1" w:styleId="194">
    <w:name w:val="Знак Знак194"/>
    <w:rsid w:val="00087CE6"/>
    <w:rPr>
      <w:rFonts w:ascii="Times New Roman" w:hAnsi="Times New Roman"/>
      <w:sz w:val="16"/>
      <w:lang w:eastAsia="ru-RU"/>
    </w:rPr>
  </w:style>
  <w:style w:type="character" w:customStyle="1" w:styleId="184">
    <w:name w:val="Знак Знак184"/>
    <w:rsid w:val="00087CE6"/>
    <w:rPr>
      <w:rFonts w:ascii="Courier New" w:hAnsi="Courier New"/>
    </w:rPr>
  </w:style>
  <w:style w:type="character" w:customStyle="1" w:styleId="1740">
    <w:name w:val="Знак Знак174"/>
    <w:rsid w:val="00087CE6"/>
    <w:rPr>
      <w:rFonts w:ascii="Times New Roman" w:hAnsi="Times New Roman"/>
      <w:sz w:val="24"/>
    </w:rPr>
  </w:style>
  <w:style w:type="character" w:customStyle="1" w:styleId="154">
    <w:name w:val="Знак Знак154"/>
    <w:rsid w:val="00087CE6"/>
    <w:rPr>
      <w:b/>
      <w:sz w:val="28"/>
    </w:rPr>
  </w:style>
  <w:style w:type="character" w:customStyle="1" w:styleId="4140">
    <w:name w:val="Знак Знак414"/>
    <w:locked/>
    <w:rsid w:val="00087CE6"/>
    <w:rPr>
      <w:rFonts w:ascii="Arial" w:hAnsi="Arial"/>
      <w:b/>
      <w:i/>
      <w:sz w:val="28"/>
      <w:lang w:val="ru-RU" w:eastAsia="en-US"/>
    </w:rPr>
  </w:style>
  <w:style w:type="character" w:customStyle="1" w:styleId="235">
    <w:name w:val="Знак Знак23 Знак5"/>
    <w:aliases w:val="Знак Знак3 Знак5"/>
    <w:locked/>
    <w:rsid w:val="00087CE6"/>
    <w:rPr>
      <w:rFonts w:ascii="Tahoma" w:hAnsi="Tahoma"/>
      <w:sz w:val="16"/>
    </w:rPr>
  </w:style>
  <w:style w:type="paragraph" w:customStyle="1" w:styleId="6e">
    <w:name w:val="Знак Знак Знак Знак Знак Знак Знак Знак Знак Знак Знак Знак Знак6"/>
    <w:basedOn w:val="a3"/>
    <w:rsid w:val="00087CE6"/>
    <w:pPr>
      <w:spacing w:after="160" w:line="240" w:lineRule="exact"/>
    </w:pPr>
    <w:rPr>
      <w:rFonts w:ascii="Verdana" w:hAnsi="Verdana"/>
      <w:lang w:val="en-US" w:eastAsia="en-US"/>
    </w:rPr>
  </w:style>
  <w:style w:type="paragraph" w:customStyle="1" w:styleId="344">
    <w:name w:val="Знак34"/>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087CE6"/>
    <w:rPr>
      <w:b/>
      <w:caps/>
      <w:sz w:val="24"/>
      <w:lang w:val="ru-RU" w:eastAsia="ru-RU"/>
    </w:rPr>
  </w:style>
  <w:style w:type="character" w:customStyle="1" w:styleId="4f1">
    <w:name w:val="Без интервала Знак4"/>
    <w:locked/>
    <w:rsid w:val="00087CE6"/>
    <w:rPr>
      <w:sz w:val="24"/>
      <w:lang w:eastAsia="en-US"/>
    </w:rPr>
  </w:style>
  <w:style w:type="character" w:customStyle="1" w:styleId="1142">
    <w:name w:val="Знак1 Знак Знак14"/>
    <w:locked/>
    <w:rsid w:val="00087CE6"/>
    <w:rPr>
      <w:rFonts w:ascii="Times New Roman" w:hAnsi="Times New Roman"/>
      <w:sz w:val="24"/>
      <w:lang w:eastAsia="ru-RU"/>
    </w:rPr>
  </w:style>
  <w:style w:type="character" w:customStyle="1" w:styleId="464">
    <w:name w:val="Знак Знак464"/>
    <w:locked/>
    <w:rsid w:val="00087CE6"/>
    <w:rPr>
      <w:b/>
      <w:sz w:val="27"/>
      <w:lang w:val="ru-RU" w:eastAsia="ru-RU"/>
    </w:rPr>
  </w:style>
  <w:style w:type="character" w:customStyle="1" w:styleId="484">
    <w:name w:val="Знак Знак484"/>
    <w:locked/>
    <w:rsid w:val="00087CE6"/>
    <w:rPr>
      <w:b/>
      <w:sz w:val="27"/>
      <w:lang w:val="ru-RU" w:eastAsia="ru-RU"/>
    </w:rPr>
  </w:style>
  <w:style w:type="character" w:customStyle="1" w:styleId="444">
    <w:name w:val="Знак Знак444"/>
    <w:locked/>
    <w:rsid w:val="00087CE6"/>
    <w:rPr>
      <w:sz w:val="24"/>
    </w:rPr>
  </w:style>
  <w:style w:type="character" w:customStyle="1" w:styleId="5140">
    <w:name w:val="Знак Знак514"/>
    <w:locked/>
    <w:rsid w:val="00087CE6"/>
    <w:rPr>
      <w:b/>
      <w:sz w:val="27"/>
      <w:lang w:val="ru-RU" w:eastAsia="ru-RU"/>
    </w:rPr>
  </w:style>
  <w:style w:type="character" w:customStyle="1" w:styleId="434">
    <w:name w:val="Знак Знак434"/>
    <w:locked/>
    <w:rsid w:val="00087CE6"/>
    <w:rPr>
      <w:color w:val="000000"/>
      <w:sz w:val="24"/>
      <w:lang w:eastAsia="ru-RU"/>
    </w:rPr>
  </w:style>
  <w:style w:type="character" w:customStyle="1" w:styleId="424">
    <w:name w:val="Знак Знак424"/>
    <w:rsid w:val="00087CE6"/>
    <w:rPr>
      <w:rFonts w:ascii="Times New Roman" w:hAnsi="Times New Roman"/>
      <w:sz w:val="16"/>
    </w:rPr>
  </w:style>
  <w:style w:type="character" w:customStyle="1" w:styleId="494">
    <w:name w:val="Знак Знак494"/>
    <w:rsid w:val="00087CE6"/>
    <w:rPr>
      <w:rFonts w:ascii="Times New Roman" w:hAnsi="Times New Roman"/>
      <w:b/>
      <w:caps/>
      <w:sz w:val="24"/>
      <w:lang w:eastAsia="ru-RU"/>
    </w:rPr>
  </w:style>
  <w:style w:type="character" w:customStyle="1" w:styleId="474">
    <w:name w:val="Знак Знак474"/>
    <w:rsid w:val="00087CE6"/>
    <w:rPr>
      <w:rFonts w:ascii="Times New Roman" w:hAnsi="Times New Roman"/>
      <w:b/>
      <w:sz w:val="27"/>
      <w:lang w:eastAsia="ru-RU"/>
    </w:rPr>
  </w:style>
  <w:style w:type="character" w:customStyle="1" w:styleId="454">
    <w:name w:val="Знак Знак454"/>
    <w:rsid w:val="00087CE6"/>
    <w:rPr>
      <w:rFonts w:ascii="Times New Roman" w:hAnsi="Times New Roman"/>
      <w:b/>
      <w:i/>
      <w:sz w:val="26"/>
      <w:lang w:eastAsia="ru-RU"/>
    </w:rPr>
  </w:style>
  <w:style w:type="character" w:customStyle="1" w:styleId="552">
    <w:name w:val="Знак5 Знак Знак5"/>
    <w:locked/>
    <w:rsid w:val="00087CE6"/>
    <w:rPr>
      <w:sz w:val="16"/>
    </w:rPr>
  </w:style>
  <w:style w:type="character" w:customStyle="1" w:styleId="504">
    <w:name w:val="Знак Знак504"/>
    <w:locked/>
    <w:rsid w:val="00087CE6"/>
    <w:rPr>
      <w:b/>
      <w:sz w:val="28"/>
      <w:lang w:val="ru-RU" w:eastAsia="ru-RU"/>
    </w:rPr>
  </w:style>
  <w:style w:type="character" w:customStyle="1" w:styleId="524">
    <w:name w:val="Знак Знак524"/>
    <w:rsid w:val="00087CE6"/>
    <w:rPr>
      <w:rFonts w:ascii="Arial" w:hAnsi="Arial"/>
      <w:b/>
      <w:i/>
      <w:sz w:val="28"/>
    </w:rPr>
  </w:style>
  <w:style w:type="character" w:customStyle="1" w:styleId="5141">
    <w:name w:val="Знак5 Знак Знак14"/>
    <w:locked/>
    <w:rsid w:val="00087CE6"/>
    <w:rPr>
      <w:sz w:val="16"/>
      <w:lang w:val="ru-RU" w:eastAsia="ru-RU"/>
    </w:rPr>
  </w:style>
  <w:style w:type="character" w:customStyle="1" w:styleId="642">
    <w:name w:val="Знак6 Знак Знак4"/>
    <w:rsid w:val="00087CE6"/>
    <w:rPr>
      <w:sz w:val="24"/>
      <w:lang w:val="ru-RU" w:eastAsia="ru-RU"/>
    </w:rPr>
  </w:style>
  <w:style w:type="character" w:customStyle="1" w:styleId="205">
    <w:name w:val="Знак Знак205"/>
    <w:rsid w:val="00087CE6"/>
    <w:rPr>
      <w:rFonts w:ascii="Arial" w:hAnsi="Arial"/>
      <w:sz w:val="22"/>
    </w:rPr>
  </w:style>
  <w:style w:type="character" w:customStyle="1" w:styleId="206">
    <w:name w:val="Знак Знак206"/>
    <w:rsid w:val="00087CE6"/>
    <w:rPr>
      <w:rFonts w:ascii="Arial" w:hAnsi="Arial"/>
      <w:sz w:val="22"/>
    </w:rPr>
  </w:style>
  <w:style w:type="paragraph" w:customStyle="1" w:styleId="6f">
    <w:name w:val="Знак Знак Знак Знак Знак Знак6"/>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087CE6"/>
    <w:rPr>
      <w:sz w:val="16"/>
      <w:lang w:val="ru-RU" w:eastAsia="ru-RU"/>
    </w:rPr>
  </w:style>
  <w:style w:type="character" w:customStyle="1" w:styleId="1450">
    <w:name w:val="Знак Знак145"/>
    <w:locked/>
    <w:rsid w:val="00087CE6"/>
    <w:rPr>
      <w:b/>
      <w:sz w:val="27"/>
      <w:lang w:val="ru-RU" w:eastAsia="ru-RU"/>
    </w:rPr>
  </w:style>
  <w:style w:type="character" w:customStyle="1" w:styleId="105">
    <w:name w:val="Знак Знак105"/>
    <w:locked/>
    <w:rsid w:val="00087CE6"/>
    <w:rPr>
      <w:sz w:val="16"/>
      <w:lang w:val="ru-RU" w:eastAsia="ru-RU"/>
    </w:rPr>
  </w:style>
  <w:style w:type="character" w:customStyle="1" w:styleId="6150">
    <w:name w:val="Знак Знак615"/>
    <w:rsid w:val="00087CE6"/>
    <w:rPr>
      <w:rFonts w:ascii="Arial" w:hAnsi="Arial"/>
      <w:b/>
      <w:i/>
      <w:sz w:val="28"/>
      <w:lang w:val="ru-RU" w:eastAsia="en-US"/>
    </w:rPr>
  </w:style>
  <w:style w:type="character" w:customStyle="1" w:styleId="166">
    <w:name w:val="Знак Знак166"/>
    <w:locked/>
    <w:rsid w:val="00087CE6"/>
    <w:rPr>
      <w:b/>
      <w:caps/>
      <w:sz w:val="24"/>
      <w:lang w:val="ru-RU" w:eastAsia="ru-RU"/>
    </w:rPr>
  </w:style>
  <w:style w:type="character" w:customStyle="1" w:styleId="78">
    <w:name w:val="Знак Знак Знак7"/>
    <w:rsid w:val="00087CE6"/>
    <w:rPr>
      <w:rFonts w:ascii="Times New Roman" w:hAnsi="Times New Roman"/>
      <w:b/>
      <w:caps/>
      <w:sz w:val="28"/>
    </w:rPr>
  </w:style>
  <w:style w:type="character" w:customStyle="1" w:styleId="255">
    <w:name w:val="Знак Знак255"/>
    <w:rsid w:val="00087CE6"/>
    <w:rPr>
      <w:rFonts w:ascii="Times New Roman" w:hAnsi="Times New Roman"/>
      <w:b/>
      <w:sz w:val="28"/>
    </w:rPr>
  </w:style>
  <w:style w:type="character" w:customStyle="1" w:styleId="2250">
    <w:name w:val="Знак Знак225"/>
    <w:rsid w:val="00087CE6"/>
    <w:rPr>
      <w:rFonts w:ascii="Times New Roman" w:hAnsi="Times New Roman"/>
      <w:sz w:val="24"/>
    </w:rPr>
  </w:style>
  <w:style w:type="character" w:customStyle="1" w:styleId="195">
    <w:name w:val="Знак Знак195"/>
    <w:rsid w:val="00087CE6"/>
    <w:rPr>
      <w:rFonts w:ascii="Times New Roman" w:hAnsi="Times New Roman"/>
      <w:sz w:val="16"/>
      <w:lang w:eastAsia="ru-RU"/>
    </w:rPr>
  </w:style>
  <w:style w:type="character" w:customStyle="1" w:styleId="185">
    <w:name w:val="Знак Знак185"/>
    <w:rsid w:val="00087CE6"/>
    <w:rPr>
      <w:rFonts w:ascii="Courier New" w:hAnsi="Courier New"/>
    </w:rPr>
  </w:style>
  <w:style w:type="character" w:customStyle="1" w:styleId="175">
    <w:name w:val="Знак Знак175"/>
    <w:rsid w:val="00087CE6"/>
    <w:rPr>
      <w:rFonts w:ascii="Times New Roman" w:hAnsi="Times New Roman"/>
      <w:sz w:val="24"/>
    </w:rPr>
  </w:style>
  <w:style w:type="character" w:customStyle="1" w:styleId="155">
    <w:name w:val="Знак Знак155"/>
    <w:rsid w:val="00087CE6"/>
    <w:rPr>
      <w:b/>
      <w:sz w:val="28"/>
    </w:rPr>
  </w:style>
  <w:style w:type="character" w:customStyle="1" w:styleId="4150">
    <w:name w:val="Знак Знак415"/>
    <w:locked/>
    <w:rsid w:val="00087CE6"/>
    <w:rPr>
      <w:rFonts w:ascii="Arial" w:hAnsi="Arial"/>
      <w:b/>
      <w:i/>
      <w:sz w:val="28"/>
      <w:lang w:val="ru-RU" w:eastAsia="en-US"/>
    </w:rPr>
  </w:style>
  <w:style w:type="character" w:customStyle="1" w:styleId="236">
    <w:name w:val="Знак Знак23 Знак6"/>
    <w:aliases w:val="Знак Знак3 Знак6"/>
    <w:locked/>
    <w:rsid w:val="00087CE6"/>
    <w:rPr>
      <w:rFonts w:ascii="Tahoma" w:hAnsi="Tahoma"/>
      <w:sz w:val="16"/>
    </w:rPr>
  </w:style>
  <w:style w:type="paragraph" w:customStyle="1" w:styleId="7a">
    <w:name w:val="Знак Знак Знак Знак Знак Знак Знак Знак Знак Знак Знак Знак Знак7"/>
    <w:basedOn w:val="a3"/>
    <w:rsid w:val="00087CE6"/>
    <w:pPr>
      <w:spacing w:after="160" w:line="240" w:lineRule="exact"/>
    </w:pPr>
    <w:rPr>
      <w:rFonts w:ascii="Verdana" w:hAnsi="Verdana"/>
      <w:lang w:val="en-US" w:eastAsia="en-US"/>
    </w:rPr>
  </w:style>
  <w:style w:type="paragraph" w:customStyle="1" w:styleId="354">
    <w:name w:val="Знак35"/>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087CE6"/>
    <w:rPr>
      <w:b/>
      <w:caps/>
      <w:sz w:val="24"/>
      <w:lang w:val="ru-RU" w:eastAsia="ru-RU"/>
    </w:rPr>
  </w:style>
  <w:style w:type="character" w:customStyle="1" w:styleId="5e">
    <w:name w:val="Без интервала Знак5"/>
    <w:locked/>
    <w:rsid w:val="00087CE6"/>
    <w:rPr>
      <w:sz w:val="24"/>
      <w:lang w:eastAsia="en-US"/>
    </w:rPr>
  </w:style>
  <w:style w:type="character" w:customStyle="1" w:styleId="1152">
    <w:name w:val="Знак1 Знак Знак15"/>
    <w:locked/>
    <w:rsid w:val="00087CE6"/>
    <w:rPr>
      <w:rFonts w:ascii="Times New Roman" w:hAnsi="Times New Roman"/>
      <w:sz w:val="24"/>
      <w:lang w:eastAsia="ru-RU"/>
    </w:rPr>
  </w:style>
  <w:style w:type="character" w:customStyle="1" w:styleId="465">
    <w:name w:val="Знак Знак465"/>
    <w:locked/>
    <w:rsid w:val="00087CE6"/>
    <w:rPr>
      <w:b/>
      <w:sz w:val="27"/>
      <w:lang w:val="ru-RU" w:eastAsia="ru-RU"/>
    </w:rPr>
  </w:style>
  <w:style w:type="character" w:customStyle="1" w:styleId="485">
    <w:name w:val="Знак Знак485"/>
    <w:locked/>
    <w:rsid w:val="00087CE6"/>
    <w:rPr>
      <w:b/>
      <w:sz w:val="27"/>
      <w:lang w:val="ru-RU" w:eastAsia="ru-RU"/>
    </w:rPr>
  </w:style>
  <w:style w:type="character" w:customStyle="1" w:styleId="445">
    <w:name w:val="Знак Знак445"/>
    <w:locked/>
    <w:rsid w:val="00087CE6"/>
    <w:rPr>
      <w:sz w:val="24"/>
    </w:rPr>
  </w:style>
  <w:style w:type="character" w:customStyle="1" w:styleId="5150">
    <w:name w:val="Знак Знак515"/>
    <w:locked/>
    <w:rsid w:val="00087CE6"/>
    <w:rPr>
      <w:b/>
      <w:sz w:val="27"/>
      <w:lang w:val="ru-RU" w:eastAsia="ru-RU"/>
    </w:rPr>
  </w:style>
  <w:style w:type="character" w:customStyle="1" w:styleId="435">
    <w:name w:val="Знак Знак435"/>
    <w:locked/>
    <w:rsid w:val="00087CE6"/>
    <w:rPr>
      <w:color w:val="000000"/>
      <w:sz w:val="24"/>
      <w:lang w:eastAsia="ru-RU"/>
    </w:rPr>
  </w:style>
  <w:style w:type="character" w:customStyle="1" w:styleId="425">
    <w:name w:val="Знак Знак425"/>
    <w:rsid w:val="00087CE6"/>
    <w:rPr>
      <w:rFonts w:ascii="Times New Roman" w:hAnsi="Times New Roman"/>
      <w:sz w:val="16"/>
    </w:rPr>
  </w:style>
  <w:style w:type="character" w:customStyle="1" w:styleId="495">
    <w:name w:val="Знак Знак495"/>
    <w:rsid w:val="00087CE6"/>
    <w:rPr>
      <w:rFonts w:ascii="Times New Roman" w:hAnsi="Times New Roman"/>
      <w:b/>
      <w:caps/>
      <w:sz w:val="24"/>
      <w:lang w:eastAsia="ru-RU"/>
    </w:rPr>
  </w:style>
  <w:style w:type="character" w:customStyle="1" w:styleId="475">
    <w:name w:val="Знак Знак475"/>
    <w:rsid w:val="00087CE6"/>
    <w:rPr>
      <w:rFonts w:ascii="Times New Roman" w:hAnsi="Times New Roman"/>
      <w:b/>
      <w:sz w:val="27"/>
      <w:lang w:eastAsia="ru-RU"/>
    </w:rPr>
  </w:style>
  <w:style w:type="character" w:customStyle="1" w:styleId="455">
    <w:name w:val="Знак Знак455"/>
    <w:rsid w:val="00087CE6"/>
    <w:rPr>
      <w:rFonts w:ascii="Times New Roman" w:hAnsi="Times New Roman"/>
      <w:b/>
      <w:i/>
      <w:sz w:val="26"/>
      <w:lang w:eastAsia="ru-RU"/>
    </w:rPr>
  </w:style>
  <w:style w:type="character" w:customStyle="1" w:styleId="562">
    <w:name w:val="Знак5 Знак Знак6"/>
    <w:locked/>
    <w:rsid w:val="00087CE6"/>
    <w:rPr>
      <w:sz w:val="16"/>
    </w:rPr>
  </w:style>
  <w:style w:type="character" w:customStyle="1" w:styleId="505">
    <w:name w:val="Знак Знак505"/>
    <w:locked/>
    <w:rsid w:val="00087CE6"/>
    <w:rPr>
      <w:b/>
      <w:sz w:val="28"/>
      <w:lang w:val="ru-RU" w:eastAsia="ru-RU"/>
    </w:rPr>
  </w:style>
  <w:style w:type="character" w:customStyle="1" w:styleId="525">
    <w:name w:val="Знак Знак525"/>
    <w:rsid w:val="00087CE6"/>
    <w:rPr>
      <w:rFonts w:ascii="Arial" w:hAnsi="Arial"/>
      <w:b/>
      <w:i/>
      <w:sz w:val="28"/>
    </w:rPr>
  </w:style>
  <w:style w:type="character" w:customStyle="1" w:styleId="5151">
    <w:name w:val="Знак5 Знак Знак15"/>
    <w:locked/>
    <w:rsid w:val="00087CE6"/>
    <w:rPr>
      <w:sz w:val="16"/>
      <w:lang w:val="ru-RU" w:eastAsia="ru-RU"/>
    </w:rPr>
  </w:style>
  <w:style w:type="character" w:customStyle="1" w:styleId="652">
    <w:name w:val="Знак6 Знак Знак5"/>
    <w:rsid w:val="00087CE6"/>
    <w:rPr>
      <w:sz w:val="24"/>
      <w:lang w:val="ru-RU" w:eastAsia="ru-RU"/>
    </w:rPr>
  </w:style>
  <w:style w:type="character" w:customStyle="1" w:styleId="207">
    <w:name w:val="Знак Знак207"/>
    <w:rsid w:val="00087CE6"/>
    <w:rPr>
      <w:rFonts w:ascii="Arial" w:hAnsi="Arial"/>
      <w:sz w:val="22"/>
    </w:rPr>
  </w:style>
  <w:style w:type="character" w:customStyle="1" w:styleId="208">
    <w:name w:val="Знак Знак208"/>
    <w:rsid w:val="00087CE6"/>
    <w:rPr>
      <w:rFonts w:ascii="Arial" w:hAnsi="Arial"/>
      <w:sz w:val="22"/>
    </w:rPr>
  </w:style>
  <w:style w:type="character" w:customStyle="1" w:styleId="209">
    <w:name w:val="Знак Знак209"/>
    <w:rsid w:val="00087CE6"/>
    <w:rPr>
      <w:rFonts w:ascii="Arial" w:hAnsi="Arial"/>
      <w:sz w:val="22"/>
    </w:rPr>
  </w:style>
  <w:style w:type="character" w:customStyle="1" w:styleId="616">
    <w:name w:val="Знак Знак616"/>
    <w:rsid w:val="00087CE6"/>
    <w:rPr>
      <w:rFonts w:ascii="Calibri" w:hAnsi="Calibri"/>
      <w:i/>
      <w:sz w:val="24"/>
    </w:rPr>
  </w:style>
  <w:style w:type="paragraph" w:customStyle="1" w:styleId="7b">
    <w:name w:val="Знак Знак Знак Знак Знак Знак7"/>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087CE6"/>
    <w:rPr>
      <w:sz w:val="16"/>
      <w:lang w:val="ru-RU" w:eastAsia="ru-RU"/>
    </w:rPr>
  </w:style>
  <w:style w:type="character" w:customStyle="1" w:styleId="1460">
    <w:name w:val="Знак Знак146"/>
    <w:locked/>
    <w:rsid w:val="00087CE6"/>
    <w:rPr>
      <w:b/>
      <w:sz w:val="27"/>
      <w:lang w:val="ru-RU" w:eastAsia="ru-RU"/>
    </w:rPr>
  </w:style>
  <w:style w:type="character" w:customStyle="1" w:styleId="106">
    <w:name w:val="Знак Знак106"/>
    <w:locked/>
    <w:rsid w:val="00087CE6"/>
    <w:rPr>
      <w:sz w:val="16"/>
      <w:lang w:val="ru-RU" w:eastAsia="ru-RU"/>
    </w:rPr>
  </w:style>
  <w:style w:type="character" w:customStyle="1" w:styleId="167">
    <w:name w:val="Знак Знак167"/>
    <w:locked/>
    <w:rsid w:val="00087CE6"/>
    <w:rPr>
      <w:b/>
      <w:caps/>
      <w:sz w:val="24"/>
      <w:lang w:val="ru-RU" w:eastAsia="ru-RU"/>
    </w:rPr>
  </w:style>
  <w:style w:type="character" w:customStyle="1" w:styleId="84">
    <w:name w:val="Знак Знак Знак8"/>
    <w:rsid w:val="00087CE6"/>
    <w:rPr>
      <w:rFonts w:ascii="Times New Roman" w:hAnsi="Times New Roman"/>
      <w:b/>
      <w:caps/>
      <w:sz w:val="28"/>
    </w:rPr>
  </w:style>
  <w:style w:type="character" w:customStyle="1" w:styleId="256">
    <w:name w:val="Знак Знак256"/>
    <w:rsid w:val="00087CE6"/>
    <w:rPr>
      <w:rFonts w:ascii="Times New Roman" w:hAnsi="Times New Roman"/>
      <w:b/>
      <w:sz w:val="28"/>
    </w:rPr>
  </w:style>
  <w:style w:type="character" w:customStyle="1" w:styleId="2260">
    <w:name w:val="Знак Знак226"/>
    <w:rsid w:val="00087CE6"/>
    <w:rPr>
      <w:rFonts w:ascii="Times New Roman" w:hAnsi="Times New Roman"/>
      <w:sz w:val="24"/>
    </w:rPr>
  </w:style>
  <w:style w:type="character" w:customStyle="1" w:styleId="196">
    <w:name w:val="Знак Знак196"/>
    <w:rsid w:val="00087CE6"/>
    <w:rPr>
      <w:rFonts w:ascii="Times New Roman" w:hAnsi="Times New Roman"/>
      <w:sz w:val="16"/>
      <w:lang w:eastAsia="ru-RU"/>
    </w:rPr>
  </w:style>
  <w:style w:type="character" w:customStyle="1" w:styleId="186">
    <w:name w:val="Знак Знак186"/>
    <w:rsid w:val="00087CE6"/>
    <w:rPr>
      <w:rFonts w:ascii="Courier New" w:hAnsi="Courier New"/>
    </w:rPr>
  </w:style>
  <w:style w:type="character" w:customStyle="1" w:styleId="176">
    <w:name w:val="Знак Знак176"/>
    <w:rsid w:val="00087CE6"/>
    <w:rPr>
      <w:rFonts w:ascii="Times New Roman" w:hAnsi="Times New Roman"/>
      <w:sz w:val="24"/>
    </w:rPr>
  </w:style>
  <w:style w:type="character" w:customStyle="1" w:styleId="156">
    <w:name w:val="Знак Знак156"/>
    <w:rsid w:val="00087CE6"/>
    <w:rPr>
      <w:b/>
      <w:sz w:val="28"/>
    </w:rPr>
  </w:style>
  <w:style w:type="character" w:customStyle="1" w:styleId="4160">
    <w:name w:val="Знак Знак416"/>
    <w:locked/>
    <w:rsid w:val="00087CE6"/>
    <w:rPr>
      <w:rFonts w:ascii="Arial" w:hAnsi="Arial"/>
      <w:b/>
      <w:i/>
      <w:sz w:val="28"/>
      <w:lang w:val="ru-RU" w:eastAsia="en-US"/>
    </w:rPr>
  </w:style>
  <w:style w:type="character" w:customStyle="1" w:styleId="237">
    <w:name w:val="Знак Знак23 Знак7"/>
    <w:aliases w:val="Знак Знак3 Знак7"/>
    <w:locked/>
    <w:rsid w:val="00087CE6"/>
    <w:rPr>
      <w:rFonts w:ascii="Tahoma" w:hAnsi="Tahoma"/>
      <w:sz w:val="16"/>
    </w:rPr>
  </w:style>
  <w:style w:type="paragraph" w:customStyle="1" w:styleId="86">
    <w:name w:val="Знак Знак Знак Знак Знак Знак Знак Знак Знак Знак Знак Знак Знак8"/>
    <w:basedOn w:val="a3"/>
    <w:rsid w:val="00087CE6"/>
    <w:pPr>
      <w:spacing w:after="160" w:line="240" w:lineRule="exact"/>
    </w:pPr>
    <w:rPr>
      <w:rFonts w:ascii="Verdana" w:hAnsi="Verdana"/>
      <w:lang w:val="en-US" w:eastAsia="en-US"/>
    </w:rPr>
  </w:style>
  <w:style w:type="paragraph" w:customStyle="1" w:styleId="362">
    <w:name w:val="Знак36"/>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087CE6"/>
    <w:rPr>
      <w:b/>
      <w:caps/>
      <w:sz w:val="24"/>
      <w:lang w:val="ru-RU" w:eastAsia="ru-RU"/>
    </w:rPr>
  </w:style>
  <w:style w:type="character" w:customStyle="1" w:styleId="6f0">
    <w:name w:val="Без интервала Знак6"/>
    <w:locked/>
    <w:rsid w:val="00087CE6"/>
    <w:rPr>
      <w:rFonts w:ascii="Times New Roman" w:hAnsi="Times New Roman"/>
      <w:sz w:val="22"/>
    </w:rPr>
  </w:style>
  <w:style w:type="character" w:customStyle="1" w:styleId="466">
    <w:name w:val="Знак Знак466"/>
    <w:locked/>
    <w:rsid w:val="00087CE6"/>
    <w:rPr>
      <w:b/>
      <w:sz w:val="27"/>
      <w:lang w:val="ru-RU" w:eastAsia="ru-RU"/>
    </w:rPr>
  </w:style>
  <w:style w:type="character" w:customStyle="1" w:styleId="486">
    <w:name w:val="Знак Знак486"/>
    <w:locked/>
    <w:rsid w:val="00087CE6"/>
    <w:rPr>
      <w:b/>
      <w:sz w:val="27"/>
      <w:lang w:val="ru-RU" w:eastAsia="ru-RU"/>
    </w:rPr>
  </w:style>
  <w:style w:type="character" w:customStyle="1" w:styleId="446">
    <w:name w:val="Знак Знак446"/>
    <w:locked/>
    <w:rsid w:val="00087CE6"/>
    <w:rPr>
      <w:sz w:val="24"/>
    </w:rPr>
  </w:style>
  <w:style w:type="character" w:customStyle="1" w:styleId="5160">
    <w:name w:val="Знак Знак516"/>
    <w:locked/>
    <w:rsid w:val="00087CE6"/>
    <w:rPr>
      <w:b/>
      <w:sz w:val="27"/>
      <w:lang w:val="ru-RU" w:eastAsia="ru-RU"/>
    </w:rPr>
  </w:style>
  <w:style w:type="character" w:customStyle="1" w:styleId="436">
    <w:name w:val="Знак Знак436"/>
    <w:locked/>
    <w:rsid w:val="00087CE6"/>
    <w:rPr>
      <w:color w:val="000000"/>
      <w:sz w:val="24"/>
      <w:lang w:eastAsia="ru-RU"/>
    </w:rPr>
  </w:style>
  <w:style w:type="character" w:customStyle="1" w:styleId="426">
    <w:name w:val="Знак Знак426"/>
    <w:rsid w:val="00087CE6"/>
    <w:rPr>
      <w:rFonts w:ascii="Times New Roman" w:hAnsi="Times New Roman"/>
      <w:sz w:val="16"/>
    </w:rPr>
  </w:style>
  <w:style w:type="character" w:customStyle="1" w:styleId="496">
    <w:name w:val="Знак Знак496"/>
    <w:rsid w:val="00087CE6"/>
    <w:rPr>
      <w:rFonts w:ascii="Times New Roman" w:hAnsi="Times New Roman"/>
      <w:b/>
      <w:caps/>
      <w:sz w:val="24"/>
      <w:lang w:eastAsia="ru-RU"/>
    </w:rPr>
  </w:style>
  <w:style w:type="character" w:customStyle="1" w:styleId="476">
    <w:name w:val="Знак Знак476"/>
    <w:rsid w:val="00087CE6"/>
    <w:rPr>
      <w:rFonts w:ascii="Times New Roman" w:hAnsi="Times New Roman"/>
      <w:b/>
      <w:sz w:val="27"/>
      <w:lang w:eastAsia="ru-RU"/>
    </w:rPr>
  </w:style>
  <w:style w:type="character" w:customStyle="1" w:styleId="456">
    <w:name w:val="Знак Знак456"/>
    <w:rsid w:val="00087CE6"/>
    <w:rPr>
      <w:rFonts w:ascii="Times New Roman" w:hAnsi="Times New Roman"/>
      <w:b/>
      <w:i/>
      <w:sz w:val="26"/>
      <w:lang w:eastAsia="ru-RU"/>
    </w:rPr>
  </w:style>
  <w:style w:type="character" w:customStyle="1" w:styleId="572">
    <w:name w:val="Знак5 Знак Знак7"/>
    <w:locked/>
    <w:rsid w:val="00087CE6"/>
    <w:rPr>
      <w:sz w:val="16"/>
    </w:rPr>
  </w:style>
  <w:style w:type="character" w:customStyle="1" w:styleId="506">
    <w:name w:val="Знак Знак506"/>
    <w:locked/>
    <w:rsid w:val="00087CE6"/>
    <w:rPr>
      <w:b/>
      <w:sz w:val="28"/>
      <w:lang w:val="ru-RU" w:eastAsia="ru-RU"/>
    </w:rPr>
  </w:style>
  <w:style w:type="character" w:customStyle="1" w:styleId="526">
    <w:name w:val="Знак Знак526"/>
    <w:rsid w:val="00087CE6"/>
    <w:rPr>
      <w:rFonts w:ascii="Arial" w:hAnsi="Arial"/>
      <w:b/>
      <w:i/>
      <w:sz w:val="28"/>
    </w:rPr>
  </w:style>
  <w:style w:type="character" w:customStyle="1" w:styleId="662">
    <w:name w:val="Знак6 Знак Знак6"/>
    <w:rsid w:val="00087CE6"/>
    <w:rPr>
      <w:sz w:val="24"/>
      <w:lang w:val="ru-RU" w:eastAsia="ru-RU"/>
    </w:rPr>
  </w:style>
  <w:style w:type="character" w:customStyle="1" w:styleId="403">
    <w:name w:val="Знак Знак40 Знак"/>
    <w:locked/>
    <w:rsid w:val="00087CE6"/>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087CE6"/>
    <w:rPr>
      <w:rFonts w:ascii="Arial" w:hAnsi="Arial"/>
      <w:b/>
      <w:kern w:val="32"/>
      <w:sz w:val="32"/>
      <w:lang w:val="ru-RU" w:eastAsia="ru-RU"/>
    </w:rPr>
  </w:style>
  <w:style w:type="paragraph" w:customStyle="1" w:styleId="paragraph">
    <w:name w:val="paragraph"/>
    <w:basedOn w:val="a3"/>
    <w:rsid w:val="00087CE6"/>
  </w:style>
  <w:style w:type="paragraph" w:customStyle="1" w:styleId="Style88">
    <w:name w:val="Style88"/>
    <w:basedOn w:val="a3"/>
    <w:rsid w:val="00087CE6"/>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087CE6"/>
    <w:rPr>
      <w:color w:val="808080"/>
      <w:shd w:val="clear" w:color="auto" w:fill="E6E6E6"/>
    </w:rPr>
  </w:style>
  <w:style w:type="paragraph" w:customStyle="1" w:styleId="96">
    <w:name w:val="Знак Знак Знак Знак Знак Знак9"/>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087CE6"/>
    <w:rPr>
      <w:sz w:val="16"/>
      <w:lang w:val="ru-RU" w:eastAsia="ru-RU"/>
    </w:rPr>
  </w:style>
  <w:style w:type="character" w:customStyle="1" w:styleId="148">
    <w:name w:val="Знак Знак148"/>
    <w:locked/>
    <w:rsid w:val="00087CE6"/>
    <w:rPr>
      <w:b/>
      <w:sz w:val="27"/>
      <w:lang w:val="ru-RU" w:eastAsia="ru-RU"/>
    </w:rPr>
  </w:style>
  <w:style w:type="character" w:customStyle="1" w:styleId="108">
    <w:name w:val="Знак Знак108"/>
    <w:locked/>
    <w:rsid w:val="00087CE6"/>
    <w:rPr>
      <w:sz w:val="16"/>
      <w:lang w:val="ru-RU" w:eastAsia="ru-RU"/>
    </w:rPr>
  </w:style>
  <w:style w:type="character" w:customStyle="1" w:styleId="6200">
    <w:name w:val="Знак Знак620"/>
    <w:rsid w:val="00087CE6"/>
    <w:rPr>
      <w:rFonts w:ascii="Arial" w:hAnsi="Arial"/>
      <w:b/>
      <w:i/>
      <w:sz w:val="28"/>
      <w:lang w:val="ru-RU" w:eastAsia="en-US"/>
    </w:rPr>
  </w:style>
  <w:style w:type="character" w:customStyle="1" w:styleId="169">
    <w:name w:val="Знак Знак169"/>
    <w:locked/>
    <w:rsid w:val="00087CE6"/>
    <w:rPr>
      <w:b/>
      <w:caps/>
      <w:sz w:val="24"/>
      <w:lang w:val="ru-RU" w:eastAsia="ru-RU"/>
    </w:rPr>
  </w:style>
  <w:style w:type="character" w:customStyle="1" w:styleId="107">
    <w:name w:val="Знак Знак Знак10"/>
    <w:rsid w:val="00087CE6"/>
    <w:rPr>
      <w:rFonts w:ascii="Times New Roman" w:hAnsi="Times New Roman"/>
      <w:b/>
      <w:caps/>
      <w:sz w:val="28"/>
    </w:rPr>
  </w:style>
  <w:style w:type="character" w:customStyle="1" w:styleId="258">
    <w:name w:val="Знак Знак258"/>
    <w:rsid w:val="00087CE6"/>
    <w:rPr>
      <w:rFonts w:ascii="Times New Roman" w:hAnsi="Times New Roman"/>
      <w:b/>
      <w:sz w:val="28"/>
    </w:rPr>
  </w:style>
  <w:style w:type="character" w:customStyle="1" w:styleId="2280">
    <w:name w:val="Знак Знак228"/>
    <w:rsid w:val="00087CE6"/>
    <w:rPr>
      <w:rFonts w:ascii="Times New Roman" w:hAnsi="Times New Roman"/>
      <w:sz w:val="24"/>
    </w:rPr>
  </w:style>
  <w:style w:type="character" w:customStyle="1" w:styleId="2011">
    <w:name w:val="Знак Знак2011"/>
    <w:rsid w:val="00087CE6"/>
    <w:rPr>
      <w:rFonts w:ascii="Arial" w:hAnsi="Arial"/>
      <w:sz w:val="22"/>
    </w:rPr>
  </w:style>
  <w:style w:type="character" w:customStyle="1" w:styleId="198">
    <w:name w:val="Знак Знак198"/>
    <w:rsid w:val="00087CE6"/>
    <w:rPr>
      <w:rFonts w:ascii="Times New Roman" w:hAnsi="Times New Roman"/>
      <w:sz w:val="16"/>
      <w:lang w:eastAsia="ru-RU"/>
    </w:rPr>
  </w:style>
  <w:style w:type="character" w:customStyle="1" w:styleId="188">
    <w:name w:val="Знак Знак188"/>
    <w:rsid w:val="00087CE6"/>
    <w:rPr>
      <w:rFonts w:ascii="Courier New" w:hAnsi="Courier New"/>
    </w:rPr>
  </w:style>
  <w:style w:type="character" w:customStyle="1" w:styleId="178">
    <w:name w:val="Знак Знак178"/>
    <w:rsid w:val="00087CE6"/>
    <w:rPr>
      <w:rFonts w:ascii="Times New Roman" w:hAnsi="Times New Roman"/>
      <w:sz w:val="24"/>
    </w:rPr>
  </w:style>
  <w:style w:type="paragraph" w:customStyle="1" w:styleId="4f2">
    <w:name w:val="Основной текст4"/>
    <w:basedOn w:val="516"/>
    <w:rsid w:val="00087CE6"/>
    <w:pPr>
      <w:spacing w:before="0" w:beforeAutospacing="0" w:after="0" w:afterAutospacing="0" w:line="360" w:lineRule="auto"/>
    </w:pPr>
    <w:rPr>
      <w:szCs w:val="20"/>
    </w:rPr>
  </w:style>
  <w:style w:type="character" w:customStyle="1" w:styleId="158">
    <w:name w:val="Знак Знак158"/>
    <w:rsid w:val="00087CE6"/>
    <w:rPr>
      <w:b/>
      <w:sz w:val="28"/>
    </w:rPr>
  </w:style>
  <w:style w:type="paragraph" w:customStyle="1" w:styleId="3ff4">
    <w:name w:val="Цитата3"/>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087CE6"/>
    <w:rPr>
      <w:rFonts w:ascii="Courier New" w:hAnsi="Courier New"/>
      <w:sz w:val="20"/>
      <w:szCs w:val="20"/>
    </w:rPr>
  </w:style>
  <w:style w:type="paragraph" w:customStyle="1" w:styleId="333">
    <w:name w:val="Основной текст 33"/>
    <w:basedOn w:val="516"/>
    <w:rsid w:val="00087CE6"/>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087CE6"/>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087CE6"/>
    <w:pPr>
      <w:spacing w:line="360" w:lineRule="auto"/>
      <w:ind w:firstLine="709"/>
      <w:jc w:val="both"/>
    </w:pPr>
    <w:rPr>
      <w:sz w:val="28"/>
      <w:szCs w:val="20"/>
    </w:rPr>
  </w:style>
  <w:style w:type="paragraph" w:customStyle="1" w:styleId="2ffff6">
    <w:name w:val="Верхний колонтитул2"/>
    <w:basedOn w:val="a3"/>
    <w:rsid w:val="00087CE6"/>
    <w:pPr>
      <w:tabs>
        <w:tab w:val="center" w:pos="4153"/>
        <w:tab w:val="right" w:pos="8306"/>
      </w:tabs>
    </w:pPr>
    <w:rPr>
      <w:rFonts w:ascii="Arial" w:hAnsi="Arial"/>
      <w:szCs w:val="20"/>
    </w:rPr>
  </w:style>
  <w:style w:type="character" w:customStyle="1" w:styleId="418">
    <w:name w:val="Знак Знак418"/>
    <w:locked/>
    <w:rsid w:val="00087CE6"/>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087CE6"/>
    <w:pPr>
      <w:spacing w:after="160" w:line="240" w:lineRule="exact"/>
    </w:pPr>
    <w:rPr>
      <w:rFonts w:ascii="Verdana" w:hAnsi="Verdana"/>
      <w:lang w:val="en-US" w:eastAsia="en-US"/>
    </w:rPr>
  </w:style>
  <w:style w:type="paragraph" w:customStyle="1" w:styleId="382">
    <w:name w:val="Знак38"/>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087CE6"/>
    <w:rPr>
      <w:b/>
      <w:caps/>
      <w:sz w:val="24"/>
      <w:lang w:val="ru-RU" w:eastAsia="ru-RU"/>
    </w:rPr>
  </w:style>
  <w:style w:type="character" w:customStyle="1" w:styleId="1182">
    <w:name w:val="Знак1 Знак Знак18"/>
    <w:locked/>
    <w:rsid w:val="00087CE6"/>
    <w:rPr>
      <w:rFonts w:ascii="Times New Roman" w:hAnsi="Times New Roman"/>
      <w:sz w:val="24"/>
      <w:lang w:eastAsia="ru-RU"/>
    </w:rPr>
  </w:style>
  <w:style w:type="character" w:customStyle="1" w:styleId="468">
    <w:name w:val="Знак Знак468"/>
    <w:locked/>
    <w:rsid w:val="00087CE6"/>
    <w:rPr>
      <w:b/>
      <w:sz w:val="27"/>
      <w:lang w:val="ru-RU" w:eastAsia="ru-RU"/>
    </w:rPr>
  </w:style>
  <w:style w:type="character" w:customStyle="1" w:styleId="488">
    <w:name w:val="Знак Знак488"/>
    <w:locked/>
    <w:rsid w:val="00087CE6"/>
    <w:rPr>
      <w:b/>
      <w:sz w:val="27"/>
      <w:lang w:val="ru-RU" w:eastAsia="ru-RU"/>
    </w:rPr>
  </w:style>
  <w:style w:type="character" w:customStyle="1" w:styleId="448">
    <w:name w:val="Знак Знак448"/>
    <w:locked/>
    <w:rsid w:val="00087CE6"/>
    <w:rPr>
      <w:sz w:val="24"/>
    </w:rPr>
  </w:style>
  <w:style w:type="character" w:customStyle="1" w:styleId="518">
    <w:name w:val="Знак Знак518"/>
    <w:locked/>
    <w:rsid w:val="00087CE6"/>
    <w:rPr>
      <w:b/>
      <w:sz w:val="27"/>
      <w:lang w:val="ru-RU" w:eastAsia="ru-RU"/>
    </w:rPr>
  </w:style>
  <w:style w:type="character" w:customStyle="1" w:styleId="438">
    <w:name w:val="Знак Знак438"/>
    <w:locked/>
    <w:rsid w:val="00087CE6"/>
    <w:rPr>
      <w:color w:val="000000"/>
      <w:sz w:val="24"/>
      <w:lang w:eastAsia="ru-RU"/>
    </w:rPr>
  </w:style>
  <w:style w:type="character" w:customStyle="1" w:styleId="428">
    <w:name w:val="Знак Знак428"/>
    <w:rsid w:val="00087CE6"/>
    <w:rPr>
      <w:rFonts w:ascii="Times New Roman" w:hAnsi="Times New Roman"/>
      <w:sz w:val="16"/>
    </w:rPr>
  </w:style>
  <w:style w:type="character" w:customStyle="1" w:styleId="498">
    <w:name w:val="Знак Знак498"/>
    <w:rsid w:val="00087CE6"/>
    <w:rPr>
      <w:rFonts w:ascii="Times New Roman" w:hAnsi="Times New Roman"/>
      <w:b/>
      <w:caps/>
      <w:sz w:val="24"/>
      <w:lang w:eastAsia="ru-RU"/>
    </w:rPr>
  </w:style>
  <w:style w:type="paragraph" w:customStyle="1" w:styleId="427">
    <w:name w:val="Заголовок 42"/>
    <w:basedOn w:val="516"/>
    <w:next w:val="516"/>
    <w:rsid w:val="00087CE6"/>
    <w:pPr>
      <w:keepNext/>
      <w:spacing w:before="0" w:beforeAutospacing="0" w:after="0" w:afterAutospacing="0"/>
    </w:pPr>
    <w:rPr>
      <w:szCs w:val="20"/>
    </w:rPr>
  </w:style>
  <w:style w:type="character" w:customStyle="1" w:styleId="478">
    <w:name w:val="Знак Знак478"/>
    <w:rsid w:val="00087CE6"/>
    <w:rPr>
      <w:rFonts w:ascii="Times New Roman" w:hAnsi="Times New Roman"/>
      <w:b/>
      <w:sz w:val="27"/>
      <w:lang w:eastAsia="ru-RU"/>
    </w:rPr>
  </w:style>
  <w:style w:type="character" w:customStyle="1" w:styleId="458">
    <w:name w:val="Знак Знак458"/>
    <w:rsid w:val="00087CE6"/>
    <w:rPr>
      <w:rFonts w:ascii="Times New Roman" w:hAnsi="Times New Roman"/>
      <w:b/>
      <w:i/>
      <w:sz w:val="26"/>
      <w:lang w:eastAsia="ru-RU"/>
    </w:rPr>
  </w:style>
  <w:style w:type="character" w:customStyle="1" w:styleId="592">
    <w:name w:val="Знак5 Знак Знак9"/>
    <w:locked/>
    <w:rsid w:val="00087CE6"/>
    <w:rPr>
      <w:sz w:val="16"/>
    </w:rPr>
  </w:style>
  <w:style w:type="character" w:customStyle="1" w:styleId="508">
    <w:name w:val="Знак Знак508"/>
    <w:locked/>
    <w:rsid w:val="00087CE6"/>
    <w:rPr>
      <w:b/>
      <w:sz w:val="28"/>
      <w:lang w:val="ru-RU" w:eastAsia="ru-RU"/>
    </w:rPr>
  </w:style>
  <w:style w:type="character" w:customStyle="1" w:styleId="528">
    <w:name w:val="Знак Знак528"/>
    <w:rsid w:val="00087CE6"/>
    <w:rPr>
      <w:rFonts w:ascii="Arial" w:hAnsi="Arial"/>
      <w:b/>
      <w:i/>
      <w:sz w:val="28"/>
    </w:rPr>
  </w:style>
  <w:style w:type="character" w:customStyle="1" w:styleId="5180">
    <w:name w:val="Знак5 Знак Знак18"/>
    <w:locked/>
    <w:rsid w:val="00087CE6"/>
    <w:rPr>
      <w:sz w:val="16"/>
      <w:lang w:val="ru-RU" w:eastAsia="ru-RU"/>
    </w:rPr>
  </w:style>
  <w:style w:type="character" w:customStyle="1" w:styleId="682">
    <w:name w:val="Знак6 Знак Знак8"/>
    <w:rsid w:val="00087CE6"/>
    <w:rPr>
      <w:sz w:val="24"/>
      <w:lang w:val="ru-RU" w:eastAsia="ru-RU"/>
    </w:rPr>
  </w:style>
  <w:style w:type="character" w:customStyle="1" w:styleId="5520">
    <w:name w:val="Знак Знак552"/>
    <w:locked/>
    <w:rsid w:val="00087CE6"/>
    <w:rPr>
      <w:sz w:val="24"/>
      <w:lang w:val="ru-RU" w:eastAsia="ru-RU"/>
    </w:rPr>
  </w:style>
  <w:style w:type="character" w:customStyle="1" w:styleId="6520">
    <w:name w:val="Знак Знак652"/>
    <w:locked/>
    <w:rsid w:val="00087CE6"/>
    <w:rPr>
      <w:b/>
      <w:sz w:val="27"/>
      <w:lang w:val="ru-RU" w:eastAsia="ru-RU"/>
    </w:rPr>
  </w:style>
  <w:style w:type="character" w:customStyle="1" w:styleId="6420">
    <w:name w:val="Знак Знак642"/>
    <w:locked/>
    <w:rsid w:val="00087CE6"/>
    <w:rPr>
      <w:b/>
      <w:sz w:val="28"/>
      <w:lang w:val="ru-RU" w:eastAsia="ru-RU"/>
    </w:rPr>
  </w:style>
  <w:style w:type="character" w:customStyle="1" w:styleId="6320">
    <w:name w:val="Знак Знак632"/>
    <w:locked/>
    <w:rsid w:val="00087CE6"/>
    <w:rPr>
      <w:b/>
      <w:i/>
      <w:sz w:val="26"/>
      <w:lang w:val="ru-RU" w:eastAsia="ru-RU"/>
    </w:rPr>
  </w:style>
  <w:style w:type="character" w:customStyle="1" w:styleId="6220">
    <w:name w:val="Знак Знак622"/>
    <w:locked/>
    <w:rsid w:val="00087CE6"/>
    <w:rPr>
      <w:sz w:val="24"/>
      <w:lang w:val="ru-RU" w:eastAsia="ru-RU"/>
    </w:rPr>
  </w:style>
  <w:style w:type="character" w:customStyle="1" w:styleId="619">
    <w:name w:val="Знак Знак619"/>
    <w:locked/>
    <w:rsid w:val="00087CE6"/>
    <w:rPr>
      <w:sz w:val="24"/>
      <w:lang w:val="ru-RU" w:eastAsia="ru-RU"/>
    </w:rPr>
  </w:style>
  <w:style w:type="character" w:customStyle="1" w:styleId="602">
    <w:name w:val="Знак Знак602"/>
    <w:locked/>
    <w:rsid w:val="00087CE6"/>
    <w:rPr>
      <w:i/>
      <w:sz w:val="24"/>
      <w:lang w:val="ru-RU" w:eastAsia="ru-RU"/>
    </w:rPr>
  </w:style>
  <w:style w:type="character" w:customStyle="1" w:styleId="5920">
    <w:name w:val="Знак Знак592"/>
    <w:locked/>
    <w:rsid w:val="00087CE6"/>
    <w:rPr>
      <w:rFonts w:ascii="Arial" w:hAnsi="Arial"/>
      <w:sz w:val="22"/>
      <w:lang w:val="ru-RU" w:eastAsia="ru-RU"/>
    </w:rPr>
  </w:style>
  <w:style w:type="character" w:customStyle="1" w:styleId="582">
    <w:name w:val="Знак Знак582"/>
    <w:locked/>
    <w:rsid w:val="00087CE6"/>
    <w:rPr>
      <w:rFonts w:ascii="Courier New" w:hAnsi="Courier New"/>
      <w:lang w:val="ru-RU" w:eastAsia="ru-RU"/>
    </w:rPr>
  </w:style>
  <w:style w:type="character" w:customStyle="1" w:styleId="5720">
    <w:name w:val="Знак Знак572"/>
    <w:locked/>
    <w:rsid w:val="00087CE6"/>
    <w:rPr>
      <w:lang w:val="ru-RU" w:eastAsia="ru-RU"/>
    </w:rPr>
  </w:style>
  <w:style w:type="character" w:customStyle="1" w:styleId="5620">
    <w:name w:val="Знак Знак562"/>
    <w:locked/>
    <w:rsid w:val="00087CE6"/>
    <w:rPr>
      <w:sz w:val="24"/>
      <w:lang w:val="ru-RU" w:eastAsia="ru-RU"/>
    </w:rPr>
  </w:style>
  <w:style w:type="character" w:customStyle="1" w:styleId="542">
    <w:name w:val="Знак Знак542"/>
    <w:locked/>
    <w:rsid w:val="00087CE6"/>
    <w:rPr>
      <w:sz w:val="24"/>
      <w:lang w:val="en-US" w:eastAsia="ru-RU"/>
    </w:rPr>
  </w:style>
  <w:style w:type="paragraph" w:customStyle="1" w:styleId="238">
    <w:name w:val="Заголовок 23"/>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087CE6"/>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087CE6"/>
    <w:pPr>
      <w:tabs>
        <w:tab w:val="left" w:pos="1440"/>
      </w:tabs>
      <w:suppressAutoHyphens/>
      <w:spacing w:before="240" w:after="60"/>
      <w:ind w:left="1440" w:hanging="1440"/>
      <w:outlineLvl w:val="7"/>
    </w:pPr>
    <w:rPr>
      <w:i/>
      <w:iCs/>
      <w:lang w:eastAsia="zh-CN"/>
    </w:rPr>
  </w:style>
  <w:style w:type="character" w:customStyle="1" w:styleId="672">
    <w:name w:val="Знак Знак672"/>
    <w:rsid w:val="00087CE6"/>
    <w:rPr>
      <w:rFonts w:ascii="Arial" w:hAnsi="Arial"/>
      <w:b/>
      <w:sz w:val="26"/>
    </w:rPr>
  </w:style>
  <w:style w:type="character" w:customStyle="1" w:styleId="6620">
    <w:name w:val="Знак Знак662"/>
    <w:rsid w:val="00087CE6"/>
    <w:rPr>
      <w:b/>
      <w:sz w:val="28"/>
    </w:rPr>
  </w:style>
  <w:style w:type="character" w:customStyle="1" w:styleId="702">
    <w:name w:val="Знак Знак702"/>
    <w:rsid w:val="00087CE6"/>
    <w:rPr>
      <w:rFonts w:ascii="Arial" w:hAnsi="Arial"/>
      <w:b/>
      <w:sz w:val="26"/>
    </w:rPr>
  </w:style>
  <w:style w:type="character" w:customStyle="1" w:styleId="692">
    <w:name w:val="Знак Знак692"/>
    <w:rsid w:val="00087CE6"/>
    <w:rPr>
      <w:b/>
      <w:sz w:val="28"/>
    </w:rPr>
  </w:style>
  <w:style w:type="character" w:customStyle="1" w:styleId="6820">
    <w:name w:val="Знак Знак682"/>
    <w:rsid w:val="00087CE6"/>
    <w:rPr>
      <w:b/>
      <w:i/>
      <w:sz w:val="26"/>
    </w:rPr>
  </w:style>
  <w:style w:type="paragraph" w:customStyle="1" w:styleId="HTML21">
    <w:name w:val="Стандартный HTML2"/>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087CE6"/>
    <w:rPr>
      <w:rFonts w:ascii="Arial" w:hAnsi="Arial"/>
      <w:sz w:val="22"/>
    </w:rPr>
  </w:style>
  <w:style w:type="character" w:customStyle="1" w:styleId="618">
    <w:name w:val="Знак Знак618"/>
    <w:rsid w:val="00087CE6"/>
    <w:rPr>
      <w:rFonts w:ascii="Arial" w:hAnsi="Arial"/>
      <w:b/>
      <w:i/>
      <w:sz w:val="28"/>
      <w:lang w:val="ru-RU" w:eastAsia="en-US"/>
    </w:rPr>
  </w:style>
  <w:style w:type="paragraph" w:customStyle="1" w:styleId="87">
    <w:name w:val="Знак Знак Знак Знак Знак Знак8"/>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087CE6"/>
    <w:rPr>
      <w:sz w:val="16"/>
      <w:lang w:val="ru-RU" w:eastAsia="ru-RU"/>
    </w:rPr>
  </w:style>
  <w:style w:type="paragraph" w:customStyle="1" w:styleId="7c">
    <w:name w:val="Обычный7"/>
    <w:rsid w:val="00087CE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087CE6"/>
    <w:rPr>
      <w:b/>
      <w:sz w:val="27"/>
      <w:lang w:val="ru-RU" w:eastAsia="ru-RU"/>
    </w:rPr>
  </w:style>
  <w:style w:type="character" w:customStyle="1" w:styleId="1070">
    <w:name w:val="Знак Знак107"/>
    <w:locked/>
    <w:rsid w:val="00087CE6"/>
    <w:rPr>
      <w:sz w:val="16"/>
      <w:lang w:val="ru-RU" w:eastAsia="ru-RU"/>
    </w:rPr>
  </w:style>
  <w:style w:type="paragraph" w:customStyle="1" w:styleId="4f3">
    <w:name w:val="Абзац списка4"/>
    <w:basedOn w:val="a3"/>
    <w:rsid w:val="00087CE6"/>
    <w:pPr>
      <w:spacing w:after="200" w:line="276" w:lineRule="auto"/>
      <w:ind w:left="720"/>
    </w:pPr>
    <w:rPr>
      <w:rFonts w:ascii="Calibri" w:hAnsi="Calibri"/>
      <w:sz w:val="22"/>
      <w:szCs w:val="22"/>
      <w:lang w:eastAsia="en-US"/>
    </w:rPr>
  </w:style>
  <w:style w:type="character" w:customStyle="1" w:styleId="168">
    <w:name w:val="Знак Знак168"/>
    <w:locked/>
    <w:rsid w:val="00087CE6"/>
    <w:rPr>
      <w:b/>
      <w:caps/>
      <w:sz w:val="24"/>
      <w:lang w:val="ru-RU" w:eastAsia="ru-RU"/>
    </w:rPr>
  </w:style>
  <w:style w:type="paragraph" w:customStyle="1" w:styleId="242">
    <w:name w:val="Основной текст 24"/>
    <w:basedOn w:val="a3"/>
    <w:rsid w:val="00087CE6"/>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087CE6"/>
    <w:rPr>
      <w:rFonts w:ascii="Times New Roman" w:hAnsi="Times New Roman"/>
      <w:b/>
      <w:caps/>
      <w:sz w:val="28"/>
    </w:rPr>
  </w:style>
  <w:style w:type="character" w:customStyle="1" w:styleId="257">
    <w:name w:val="Знак Знак257"/>
    <w:rsid w:val="00087CE6"/>
    <w:rPr>
      <w:rFonts w:ascii="Times New Roman" w:hAnsi="Times New Roman"/>
      <w:b/>
      <w:sz w:val="28"/>
    </w:rPr>
  </w:style>
  <w:style w:type="character" w:customStyle="1" w:styleId="2270">
    <w:name w:val="Знак Знак227"/>
    <w:rsid w:val="00087CE6"/>
    <w:rPr>
      <w:rFonts w:ascii="Times New Roman" w:hAnsi="Times New Roman"/>
      <w:sz w:val="24"/>
    </w:rPr>
  </w:style>
  <w:style w:type="character" w:customStyle="1" w:styleId="197">
    <w:name w:val="Знак Знак197"/>
    <w:rsid w:val="00087CE6"/>
    <w:rPr>
      <w:rFonts w:ascii="Times New Roman" w:hAnsi="Times New Roman"/>
      <w:sz w:val="16"/>
      <w:lang w:eastAsia="ru-RU"/>
    </w:rPr>
  </w:style>
  <w:style w:type="character" w:customStyle="1" w:styleId="187">
    <w:name w:val="Знак Знак187"/>
    <w:rsid w:val="00087CE6"/>
    <w:rPr>
      <w:rFonts w:ascii="Courier New" w:hAnsi="Courier New"/>
    </w:rPr>
  </w:style>
  <w:style w:type="character" w:customStyle="1" w:styleId="177">
    <w:name w:val="Знак Знак177"/>
    <w:rsid w:val="00087CE6"/>
    <w:rPr>
      <w:rFonts w:ascii="Times New Roman" w:hAnsi="Times New Roman"/>
      <w:sz w:val="24"/>
    </w:rPr>
  </w:style>
  <w:style w:type="paragraph" w:customStyle="1" w:styleId="346">
    <w:name w:val="Заголовок 34"/>
    <w:basedOn w:val="7c"/>
    <w:next w:val="7c"/>
    <w:rsid w:val="00087CE6"/>
    <w:pPr>
      <w:keepNext/>
      <w:widowControl/>
      <w:ind w:left="0" w:firstLine="0"/>
      <w:outlineLvl w:val="2"/>
    </w:pPr>
    <w:rPr>
      <w:sz w:val="24"/>
    </w:rPr>
  </w:style>
  <w:style w:type="paragraph" w:customStyle="1" w:styleId="5f">
    <w:name w:val="Основной текст5"/>
    <w:basedOn w:val="7c"/>
    <w:rsid w:val="00087CE6"/>
    <w:pPr>
      <w:widowControl/>
      <w:spacing w:line="360" w:lineRule="auto"/>
      <w:ind w:left="0" w:firstLine="0"/>
    </w:pPr>
    <w:rPr>
      <w:sz w:val="24"/>
    </w:rPr>
  </w:style>
  <w:style w:type="character" w:customStyle="1" w:styleId="157">
    <w:name w:val="Знак Знак157"/>
    <w:rsid w:val="00087CE6"/>
    <w:rPr>
      <w:b/>
      <w:sz w:val="28"/>
    </w:rPr>
  </w:style>
  <w:style w:type="paragraph" w:customStyle="1" w:styleId="243">
    <w:name w:val="Заголовок 24"/>
    <w:basedOn w:val="a3"/>
    <w:next w:val="a3"/>
    <w:rsid w:val="00087CE6"/>
    <w:pPr>
      <w:keepNext/>
      <w:widowControl w:val="0"/>
      <w:jc w:val="center"/>
    </w:pPr>
    <w:rPr>
      <w:b/>
      <w:sz w:val="26"/>
      <w:szCs w:val="20"/>
    </w:rPr>
  </w:style>
  <w:style w:type="paragraph" w:customStyle="1" w:styleId="88">
    <w:name w:val="Обычный8"/>
    <w:basedOn w:val="a3"/>
    <w:rsid w:val="00087CE6"/>
    <w:pPr>
      <w:spacing w:before="100" w:beforeAutospacing="1" w:after="100" w:afterAutospacing="1"/>
    </w:pPr>
  </w:style>
  <w:style w:type="paragraph" w:customStyle="1" w:styleId="4f4">
    <w:name w:val="Цитата4"/>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087CE6"/>
    <w:rPr>
      <w:rFonts w:ascii="Courier New" w:hAnsi="Courier New"/>
      <w:sz w:val="20"/>
      <w:szCs w:val="20"/>
    </w:rPr>
  </w:style>
  <w:style w:type="paragraph" w:customStyle="1" w:styleId="348">
    <w:name w:val="Основной текст 34"/>
    <w:basedOn w:val="7c"/>
    <w:rsid w:val="00087CE6"/>
    <w:pPr>
      <w:widowControl/>
      <w:tabs>
        <w:tab w:val="left" w:pos="360"/>
      </w:tabs>
      <w:ind w:left="0" w:firstLine="0"/>
      <w:jc w:val="both"/>
    </w:pPr>
    <w:rPr>
      <w:i/>
      <w:sz w:val="26"/>
    </w:rPr>
  </w:style>
  <w:style w:type="paragraph" w:customStyle="1" w:styleId="239">
    <w:name w:val="Основной текст с отступом 23"/>
    <w:basedOn w:val="a3"/>
    <w:rsid w:val="00087CE6"/>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087CE6"/>
    <w:pPr>
      <w:spacing w:line="360" w:lineRule="auto"/>
      <w:ind w:firstLine="709"/>
      <w:jc w:val="both"/>
    </w:pPr>
    <w:rPr>
      <w:sz w:val="28"/>
      <w:szCs w:val="20"/>
    </w:rPr>
  </w:style>
  <w:style w:type="paragraph" w:customStyle="1" w:styleId="3ff6">
    <w:name w:val="Верхний колонтитул3"/>
    <w:basedOn w:val="a3"/>
    <w:rsid w:val="00087CE6"/>
    <w:pPr>
      <w:tabs>
        <w:tab w:val="center" w:pos="4153"/>
        <w:tab w:val="right" w:pos="8306"/>
      </w:tabs>
    </w:pPr>
    <w:rPr>
      <w:rFonts w:ascii="Arial" w:hAnsi="Arial"/>
      <w:szCs w:val="20"/>
    </w:rPr>
  </w:style>
  <w:style w:type="character" w:customStyle="1" w:styleId="3ff7">
    <w:name w:val="Слабое выделение3"/>
    <w:rsid w:val="00087CE6"/>
    <w:rPr>
      <w:i/>
      <w:color w:val="808080"/>
    </w:rPr>
  </w:style>
  <w:style w:type="character" w:customStyle="1" w:styleId="4170">
    <w:name w:val="Знак Знак417"/>
    <w:locked/>
    <w:rsid w:val="00087CE6"/>
    <w:rPr>
      <w:rFonts w:ascii="Arial" w:hAnsi="Arial"/>
      <w:b/>
      <w:i/>
      <w:sz w:val="28"/>
      <w:lang w:val="ru-RU" w:eastAsia="en-US"/>
    </w:rPr>
  </w:style>
  <w:style w:type="character" w:customStyle="1" w:styleId="3ff8">
    <w:name w:val="Основной шрифт абзаца3"/>
    <w:rsid w:val="00087CE6"/>
  </w:style>
  <w:style w:type="paragraph" w:customStyle="1" w:styleId="98">
    <w:name w:val="Знак Знак Знак Знак Знак Знак Знак Знак Знак Знак Знак Знак Знак9"/>
    <w:basedOn w:val="a3"/>
    <w:rsid w:val="00087CE6"/>
    <w:pPr>
      <w:spacing w:after="160" w:line="240" w:lineRule="exact"/>
    </w:pPr>
    <w:rPr>
      <w:rFonts w:ascii="Verdana" w:hAnsi="Verdana"/>
      <w:lang w:val="en-US" w:eastAsia="en-US"/>
    </w:rPr>
  </w:style>
  <w:style w:type="paragraph" w:customStyle="1" w:styleId="372">
    <w:name w:val="Знак37"/>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087CE6"/>
    <w:rPr>
      <w:b/>
      <w:caps/>
      <w:sz w:val="24"/>
      <w:lang w:val="ru-RU" w:eastAsia="ru-RU"/>
    </w:rPr>
  </w:style>
  <w:style w:type="character" w:customStyle="1" w:styleId="1172">
    <w:name w:val="Знак1 Знак Знак17"/>
    <w:locked/>
    <w:rsid w:val="00087CE6"/>
    <w:rPr>
      <w:rFonts w:ascii="Times New Roman" w:hAnsi="Times New Roman"/>
      <w:sz w:val="24"/>
      <w:lang w:eastAsia="ru-RU"/>
    </w:rPr>
  </w:style>
  <w:style w:type="character" w:customStyle="1" w:styleId="467">
    <w:name w:val="Знак Знак467"/>
    <w:locked/>
    <w:rsid w:val="00087CE6"/>
    <w:rPr>
      <w:b/>
      <w:sz w:val="27"/>
      <w:lang w:val="ru-RU" w:eastAsia="ru-RU"/>
    </w:rPr>
  </w:style>
  <w:style w:type="character" w:customStyle="1" w:styleId="487">
    <w:name w:val="Знак Знак487"/>
    <w:locked/>
    <w:rsid w:val="00087CE6"/>
    <w:rPr>
      <w:b/>
      <w:sz w:val="27"/>
      <w:lang w:val="ru-RU" w:eastAsia="ru-RU"/>
    </w:rPr>
  </w:style>
  <w:style w:type="character" w:customStyle="1" w:styleId="447">
    <w:name w:val="Знак Знак447"/>
    <w:locked/>
    <w:rsid w:val="00087CE6"/>
    <w:rPr>
      <w:sz w:val="24"/>
    </w:rPr>
  </w:style>
  <w:style w:type="character" w:customStyle="1" w:styleId="517">
    <w:name w:val="Знак Знак517"/>
    <w:locked/>
    <w:rsid w:val="00087CE6"/>
    <w:rPr>
      <w:b/>
      <w:sz w:val="27"/>
      <w:lang w:val="ru-RU" w:eastAsia="ru-RU"/>
    </w:rPr>
  </w:style>
  <w:style w:type="character" w:customStyle="1" w:styleId="4370">
    <w:name w:val="Знак Знак437"/>
    <w:locked/>
    <w:rsid w:val="00087CE6"/>
    <w:rPr>
      <w:color w:val="000000"/>
      <w:sz w:val="24"/>
      <w:lang w:eastAsia="ru-RU"/>
    </w:rPr>
  </w:style>
  <w:style w:type="character" w:customStyle="1" w:styleId="4270">
    <w:name w:val="Знак Знак427"/>
    <w:rsid w:val="00087CE6"/>
    <w:rPr>
      <w:rFonts w:ascii="Times New Roman" w:hAnsi="Times New Roman"/>
      <w:sz w:val="16"/>
    </w:rPr>
  </w:style>
  <w:style w:type="character" w:customStyle="1" w:styleId="497">
    <w:name w:val="Знак Знак497"/>
    <w:rsid w:val="00087CE6"/>
    <w:rPr>
      <w:rFonts w:ascii="Times New Roman" w:hAnsi="Times New Roman"/>
      <w:b/>
      <w:caps/>
      <w:sz w:val="24"/>
      <w:lang w:eastAsia="ru-RU"/>
    </w:rPr>
  </w:style>
  <w:style w:type="paragraph" w:customStyle="1" w:styleId="449">
    <w:name w:val="Заголовок 44"/>
    <w:basedOn w:val="7c"/>
    <w:next w:val="7c"/>
    <w:rsid w:val="00087CE6"/>
    <w:pPr>
      <w:keepNext/>
      <w:widowControl/>
      <w:ind w:left="0" w:firstLine="0"/>
    </w:pPr>
    <w:rPr>
      <w:sz w:val="24"/>
    </w:rPr>
  </w:style>
  <w:style w:type="character" w:customStyle="1" w:styleId="477">
    <w:name w:val="Знак Знак477"/>
    <w:rsid w:val="00087CE6"/>
    <w:rPr>
      <w:rFonts w:ascii="Times New Roman" w:hAnsi="Times New Roman"/>
      <w:b/>
      <w:sz w:val="27"/>
      <w:lang w:eastAsia="ru-RU"/>
    </w:rPr>
  </w:style>
  <w:style w:type="character" w:customStyle="1" w:styleId="457">
    <w:name w:val="Знак Знак457"/>
    <w:rsid w:val="00087CE6"/>
    <w:rPr>
      <w:rFonts w:ascii="Times New Roman" w:hAnsi="Times New Roman"/>
      <w:b/>
      <w:i/>
      <w:sz w:val="26"/>
      <w:lang w:eastAsia="ru-RU"/>
    </w:rPr>
  </w:style>
  <w:style w:type="paragraph" w:customStyle="1" w:styleId="633">
    <w:name w:val="Заголовок 63"/>
    <w:rsid w:val="00087CE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087CE6"/>
    <w:rPr>
      <w:sz w:val="16"/>
    </w:rPr>
  </w:style>
  <w:style w:type="character" w:customStyle="1" w:styleId="507">
    <w:name w:val="Знак Знак507"/>
    <w:locked/>
    <w:rsid w:val="00087CE6"/>
    <w:rPr>
      <w:b/>
      <w:sz w:val="28"/>
      <w:lang w:val="ru-RU" w:eastAsia="ru-RU"/>
    </w:rPr>
  </w:style>
  <w:style w:type="character" w:customStyle="1" w:styleId="527">
    <w:name w:val="Знак Знак527"/>
    <w:rsid w:val="00087CE6"/>
    <w:rPr>
      <w:rFonts w:ascii="Arial" w:hAnsi="Arial"/>
      <w:b/>
      <w:i/>
      <w:sz w:val="28"/>
    </w:rPr>
  </w:style>
  <w:style w:type="paragraph" w:customStyle="1" w:styleId="2211">
    <w:name w:val="Цитата 221"/>
    <w:basedOn w:val="a3"/>
    <w:next w:val="a3"/>
    <w:rsid w:val="00087CE6"/>
    <w:rPr>
      <w:rFonts w:ascii="Calibri" w:hAnsi="Calibri"/>
      <w:i/>
      <w:iCs/>
      <w:color w:val="000000"/>
    </w:rPr>
  </w:style>
  <w:style w:type="paragraph" w:customStyle="1" w:styleId="21fa">
    <w:name w:val="Выделенная цитата21"/>
    <w:basedOn w:val="a3"/>
    <w:next w:val="a3"/>
    <w:rsid w:val="00087CE6"/>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087CE6"/>
    <w:rPr>
      <w:sz w:val="16"/>
      <w:lang w:val="ru-RU" w:eastAsia="ru-RU"/>
    </w:rPr>
  </w:style>
  <w:style w:type="character" w:customStyle="1" w:styleId="673">
    <w:name w:val="Знак6 Знак Знак7"/>
    <w:rsid w:val="00087CE6"/>
    <w:rPr>
      <w:sz w:val="24"/>
      <w:lang w:val="ru-RU" w:eastAsia="ru-RU"/>
    </w:rPr>
  </w:style>
  <w:style w:type="character" w:customStyle="1" w:styleId="21fb">
    <w:name w:val="Замещающий текст21"/>
    <w:rsid w:val="00087CE6"/>
    <w:rPr>
      <w:color w:val="808080"/>
    </w:rPr>
  </w:style>
  <w:style w:type="paragraph" w:customStyle="1" w:styleId="12f0">
    <w:name w:val="Заголовок 12"/>
    <w:basedOn w:val="a3"/>
    <w:next w:val="a3"/>
    <w:rsid w:val="00087CE6"/>
    <w:pPr>
      <w:suppressAutoHyphens/>
      <w:ind w:firstLine="454"/>
    </w:pPr>
    <w:rPr>
      <w:b/>
      <w:caps/>
      <w:lang w:eastAsia="zh-CN"/>
    </w:rPr>
  </w:style>
  <w:style w:type="character" w:customStyle="1" w:styleId="617">
    <w:name w:val="Знак Знак617"/>
    <w:locked/>
    <w:rsid w:val="00087CE6"/>
    <w:rPr>
      <w:sz w:val="24"/>
      <w:lang w:val="ru-RU" w:eastAsia="ru-RU"/>
    </w:rPr>
  </w:style>
  <w:style w:type="paragraph" w:customStyle="1" w:styleId="259">
    <w:name w:val="Заголовок 25"/>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087CE6"/>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087CE6"/>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087CE6"/>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087CE6"/>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087CE6"/>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087CE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087CE6"/>
    <w:rPr>
      <w:b/>
    </w:rPr>
  </w:style>
  <w:style w:type="paragraph" w:customStyle="1" w:styleId="HTML31">
    <w:name w:val="Стандартный HTML3"/>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087CE6"/>
    <w:rPr>
      <w:sz w:val="24"/>
      <w:lang w:val="ru-RU" w:eastAsia="ru-RU"/>
    </w:rPr>
  </w:style>
  <w:style w:type="paragraph" w:customStyle="1" w:styleId="921">
    <w:name w:val="Знак92"/>
    <w:basedOn w:val="a3"/>
    <w:rsid w:val="00087CE6"/>
    <w:pPr>
      <w:spacing w:after="160" w:line="240" w:lineRule="exact"/>
    </w:pPr>
    <w:rPr>
      <w:rFonts w:ascii="Verdana" w:hAnsi="Verdana"/>
      <w:lang w:val="en-US" w:eastAsia="en-US"/>
    </w:rPr>
  </w:style>
  <w:style w:type="character" w:customStyle="1" w:styleId="4141">
    <w:name w:val="Знак4 Знак Знак14"/>
    <w:locked/>
    <w:rsid w:val="00087CE6"/>
    <w:rPr>
      <w:rFonts w:ascii="Arial" w:hAnsi="Arial"/>
      <w:b/>
      <w:kern w:val="32"/>
      <w:sz w:val="32"/>
      <w:lang w:val="ru-RU" w:eastAsia="ru-RU"/>
    </w:rPr>
  </w:style>
  <w:style w:type="character" w:customStyle="1" w:styleId="2124">
    <w:name w:val="Знак2 Знак Знак12"/>
    <w:locked/>
    <w:rsid w:val="00087CE6"/>
    <w:rPr>
      <w:b/>
      <w:sz w:val="27"/>
      <w:lang w:val="ru-RU" w:eastAsia="ru-RU"/>
    </w:rPr>
  </w:style>
  <w:style w:type="character" w:customStyle="1" w:styleId="23a">
    <w:name w:val="Знак2 Знак Знак3"/>
    <w:locked/>
    <w:rsid w:val="00087CE6"/>
    <w:rPr>
      <w:rFonts w:ascii="Arial" w:hAnsi="Arial"/>
      <w:b/>
      <w:sz w:val="26"/>
      <w:lang w:val="ru-RU" w:eastAsia="ru-RU"/>
    </w:rPr>
  </w:style>
  <w:style w:type="paragraph" w:customStyle="1" w:styleId="5f0">
    <w:name w:val="Абзац списка5"/>
    <w:basedOn w:val="a3"/>
    <w:rsid w:val="00087CE6"/>
    <w:pPr>
      <w:ind w:left="708"/>
    </w:pPr>
    <w:rPr>
      <w:rFonts w:ascii="Calibri" w:hAnsi="Calibri"/>
      <w:szCs w:val="20"/>
    </w:rPr>
  </w:style>
  <w:style w:type="character" w:customStyle="1" w:styleId="4f6">
    <w:name w:val="Слабое выделение4"/>
    <w:rsid w:val="00087CE6"/>
    <w:rPr>
      <w:i/>
      <w:color w:val="808080"/>
    </w:rPr>
  </w:style>
  <w:style w:type="paragraph" w:customStyle="1" w:styleId="23b">
    <w:name w:val="Цитата 23"/>
    <w:basedOn w:val="a3"/>
    <w:next w:val="a3"/>
    <w:rsid w:val="00087CE6"/>
    <w:rPr>
      <w:rFonts w:ascii="Calibri" w:hAnsi="Calibri"/>
      <w:i/>
      <w:iCs/>
      <w:color w:val="000000"/>
    </w:rPr>
  </w:style>
  <w:style w:type="paragraph" w:customStyle="1" w:styleId="3ffa">
    <w:name w:val="Выделенная цитата3"/>
    <w:basedOn w:val="a3"/>
    <w:next w:val="a3"/>
    <w:rsid w:val="00087CE6"/>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087CE6"/>
    <w:rPr>
      <w:b/>
    </w:rPr>
  </w:style>
  <w:style w:type="character" w:customStyle="1" w:styleId="3ffb">
    <w:name w:val="Замещающий текст3"/>
    <w:rsid w:val="00087CE6"/>
    <w:rPr>
      <w:color w:val="808080"/>
    </w:rPr>
  </w:style>
  <w:style w:type="character" w:customStyle="1" w:styleId="1260">
    <w:name w:val="Знак1 Знак Знак26"/>
    <w:locked/>
    <w:rsid w:val="00087CE6"/>
    <w:rPr>
      <w:sz w:val="24"/>
    </w:rPr>
  </w:style>
  <w:style w:type="character" w:customStyle="1" w:styleId="1271">
    <w:name w:val="Знак1 Знак Знак27"/>
    <w:locked/>
    <w:rsid w:val="00087CE6"/>
    <w:rPr>
      <w:sz w:val="24"/>
    </w:rPr>
  </w:style>
  <w:style w:type="character" w:customStyle="1" w:styleId="7d">
    <w:name w:val="Без интервала Знак7"/>
    <w:locked/>
    <w:rsid w:val="00087CE6"/>
    <w:rPr>
      <w:sz w:val="24"/>
      <w:lang w:eastAsia="en-US"/>
    </w:rPr>
  </w:style>
  <w:style w:type="character" w:customStyle="1" w:styleId="393">
    <w:name w:val="Знак Знак393"/>
    <w:rsid w:val="00087CE6"/>
    <w:rPr>
      <w:rFonts w:ascii="Arial" w:hAnsi="Arial"/>
      <w:b/>
      <w:sz w:val="26"/>
    </w:rPr>
  </w:style>
  <w:style w:type="character" w:customStyle="1" w:styleId="383">
    <w:name w:val="Знак Знак383"/>
    <w:rsid w:val="00087CE6"/>
    <w:rPr>
      <w:b/>
      <w:sz w:val="28"/>
    </w:rPr>
  </w:style>
  <w:style w:type="character" w:customStyle="1" w:styleId="373">
    <w:name w:val="Знак Знак373"/>
    <w:rsid w:val="00087CE6"/>
    <w:rPr>
      <w:b/>
      <w:i/>
      <w:sz w:val="26"/>
    </w:rPr>
  </w:style>
  <w:style w:type="character" w:customStyle="1" w:styleId="363">
    <w:name w:val="Знак Знак363"/>
    <w:rsid w:val="00087CE6"/>
    <w:rPr>
      <w:b/>
      <w:sz w:val="22"/>
      <w:lang w:val="ru-RU" w:eastAsia="ru-RU"/>
    </w:rPr>
  </w:style>
  <w:style w:type="character" w:customStyle="1" w:styleId="3530">
    <w:name w:val="Знак Знак353"/>
    <w:rsid w:val="00087CE6"/>
    <w:rPr>
      <w:sz w:val="24"/>
      <w:lang w:val="ru-RU" w:eastAsia="ru-RU"/>
    </w:rPr>
  </w:style>
  <w:style w:type="character" w:customStyle="1" w:styleId="3430">
    <w:name w:val="Знак Знак343"/>
    <w:rsid w:val="00087CE6"/>
    <w:rPr>
      <w:rFonts w:ascii="Calibri" w:hAnsi="Calibri"/>
      <w:i/>
      <w:sz w:val="24"/>
      <w:lang w:eastAsia="en-US"/>
    </w:rPr>
  </w:style>
  <w:style w:type="character" w:customStyle="1" w:styleId="3230">
    <w:name w:val="Знак Знак323"/>
    <w:rsid w:val="00087CE6"/>
    <w:rPr>
      <w:sz w:val="16"/>
    </w:rPr>
  </w:style>
  <w:style w:type="character" w:customStyle="1" w:styleId="3141">
    <w:name w:val="Знак Знак314"/>
    <w:rsid w:val="00087CE6"/>
    <w:rPr>
      <w:sz w:val="24"/>
    </w:rPr>
  </w:style>
  <w:style w:type="paragraph" w:customStyle="1" w:styleId="10a">
    <w:name w:val="Знак Знак Знак Знак Знак Знак10"/>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087CE6"/>
    <w:rPr>
      <w:sz w:val="24"/>
    </w:rPr>
  </w:style>
  <w:style w:type="character" w:customStyle="1" w:styleId="293">
    <w:name w:val="Знак Знак293"/>
    <w:rsid w:val="00087CE6"/>
    <w:rPr>
      <w:sz w:val="24"/>
    </w:rPr>
  </w:style>
  <w:style w:type="character" w:customStyle="1" w:styleId="7130">
    <w:name w:val="Знак Знак713"/>
    <w:rsid w:val="00087CE6"/>
    <w:rPr>
      <w:sz w:val="16"/>
      <w:lang w:val="ru-RU" w:eastAsia="ru-RU"/>
    </w:rPr>
  </w:style>
  <w:style w:type="paragraph" w:customStyle="1" w:styleId="99">
    <w:name w:val="Обычный9"/>
    <w:rsid w:val="00087CE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087CE6"/>
    <w:rPr>
      <w:b/>
      <w:sz w:val="27"/>
      <w:lang w:val="ru-RU" w:eastAsia="ru-RU"/>
    </w:rPr>
  </w:style>
  <w:style w:type="character" w:customStyle="1" w:styleId="283">
    <w:name w:val="Знак Знак283"/>
    <w:rsid w:val="00087CE6"/>
    <w:rPr>
      <w:rFonts w:ascii="Tahoma" w:hAnsi="Tahoma"/>
    </w:rPr>
  </w:style>
  <w:style w:type="character" w:customStyle="1" w:styleId="273">
    <w:name w:val="Знак Знак273"/>
    <w:rsid w:val="00087CE6"/>
    <w:rPr>
      <w:sz w:val="24"/>
    </w:rPr>
  </w:style>
  <w:style w:type="character" w:customStyle="1" w:styleId="1090">
    <w:name w:val="Знак Знак109"/>
    <w:locked/>
    <w:rsid w:val="00087CE6"/>
    <w:rPr>
      <w:sz w:val="16"/>
      <w:lang w:val="ru-RU" w:eastAsia="ru-RU"/>
    </w:rPr>
  </w:style>
  <w:style w:type="character" w:customStyle="1" w:styleId="626">
    <w:name w:val="Знак Знак626"/>
    <w:rsid w:val="00087CE6"/>
    <w:rPr>
      <w:rFonts w:ascii="Arial" w:hAnsi="Arial"/>
      <w:b/>
      <w:i/>
      <w:sz w:val="28"/>
      <w:lang w:val="ru-RU" w:eastAsia="en-US"/>
    </w:rPr>
  </w:style>
  <w:style w:type="character" w:customStyle="1" w:styleId="2130">
    <w:name w:val="Знак Знак213"/>
    <w:locked/>
    <w:rsid w:val="00087CE6"/>
    <w:rPr>
      <w:sz w:val="24"/>
      <w:lang w:val="en-US"/>
    </w:rPr>
  </w:style>
  <w:style w:type="character" w:customStyle="1" w:styleId="1231">
    <w:name w:val="Знак Знак123"/>
    <w:rsid w:val="00087CE6"/>
    <w:rPr>
      <w:sz w:val="16"/>
    </w:rPr>
  </w:style>
  <w:style w:type="character" w:customStyle="1" w:styleId="1350">
    <w:name w:val="Знак Знак135"/>
    <w:rsid w:val="00087CE6"/>
    <w:rPr>
      <w:lang w:val="ru-RU" w:eastAsia="ru-RU"/>
    </w:rPr>
  </w:style>
  <w:style w:type="character" w:customStyle="1" w:styleId="1610">
    <w:name w:val="Знак Знак1610"/>
    <w:locked/>
    <w:rsid w:val="00087CE6"/>
    <w:rPr>
      <w:b/>
      <w:caps/>
      <w:sz w:val="24"/>
      <w:lang w:val="ru-RU" w:eastAsia="ru-RU"/>
    </w:rPr>
  </w:style>
  <w:style w:type="character" w:customStyle="1" w:styleId="1153">
    <w:name w:val="Знак Знак115"/>
    <w:rsid w:val="00087CE6"/>
    <w:rPr>
      <w:sz w:val="24"/>
    </w:rPr>
  </w:style>
  <w:style w:type="paragraph" w:customStyle="1" w:styleId="25a">
    <w:name w:val="Основной текст 25"/>
    <w:basedOn w:val="a3"/>
    <w:rsid w:val="00087CE6"/>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087CE6"/>
    <w:rPr>
      <w:rFonts w:ascii="Times New Roman" w:hAnsi="Times New Roman"/>
      <w:b/>
      <w:caps/>
      <w:sz w:val="28"/>
    </w:rPr>
  </w:style>
  <w:style w:type="character" w:customStyle="1" w:styleId="2590">
    <w:name w:val="Знак Знак259"/>
    <w:rsid w:val="00087CE6"/>
    <w:rPr>
      <w:rFonts w:ascii="Times New Roman" w:hAnsi="Times New Roman"/>
      <w:b/>
      <w:sz w:val="28"/>
    </w:rPr>
  </w:style>
  <w:style w:type="character" w:customStyle="1" w:styleId="2290">
    <w:name w:val="Знак Знак229"/>
    <w:rsid w:val="00087CE6"/>
    <w:rPr>
      <w:rFonts w:ascii="Times New Roman" w:hAnsi="Times New Roman"/>
      <w:sz w:val="24"/>
    </w:rPr>
  </w:style>
  <w:style w:type="character" w:customStyle="1" w:styleId="2016">
    <w:name w:val="Знак Знак2016"/>
    <w:rsid w:val="00087CE6"/>
    <w:rPr>
      <w:rFonts w:ascii="Arial" w:hAnsi="Arial"/>
      <w:sz w:val="22"/>
    </w:rPr>
  </w:style>
  <w:style w:type="character" w:customStyle="1" w:styleId="199">
    <w:name w:val="Знак Знак199"/>
    <w:rsid w:val="00087CE6"/>
    <w:rPr>
      <w:rFonts w:ascii="Times New Roman" w:hAnsi="Times New Roman"/>
      <w:sz w:val="16"/>
      <w:lang w:eastAsia="ru-RU"/>
    </w:rPr>
  </w:style>
  <w:style w:type="character" w:customStyle="1" w:styleId="1811">
    <w:name w:val="Знак Знак1811"/>
    <w:rsid w:val="00087CE6"/>
    <w:rPr>
      <w:rFonts w:ascii="Courier New" w:hAnsi="Courier New"/>
    </w:rPr>
  </w:style>
  <w:style w:type="character" w:customStyle="1" w:styleId="179">
    <w:name w:val="Знак Знак179"/>
    <w:rsid w:val="00087CE6"/>
    <w:rPr>
      <w:rFonts w:ascii="Times New Roman" w:hAnsi="Times New Roman"/>
      <w:sz w:val="24"/>
    </w:rPr>
  </w:style>
  <w:style w:type="character" w:customStyle="1" w:styleId="950">
    <w:name w:val="Знак Знак95"/>
    <w:rsid w:val="00087CE6"/>
    <w:rPr>
      <w:rFonts w:ascii="PragmaticaCTT" w:hAnsi="PragmaticaCTT"/>
      <w:b/>
      <w:sz w:val="24"/>
      <w:lang w:val="ru-RU" w:eastAsia="ru-RU"/>
    </w:rPr>
  </w:style>
  <w:style w:type="character" w:customStyle="1" w:styleId="840">
    <w:name w:val="Знак Знак84"/>
    <w:rsid w:val="00087CE6"/>
    <w:rPr>
      <w:sz w:val="24"/>
    </w:rPr>
  </w:style>
  <w:style w:type="character" w:customStyle="1" w:styleId="5200">
    <w:name w:val="Знак Знак520"/>
    <w:aliases w:val="Знак Знак5101"/>
    <w:rsid w:val="00087CE6"/>
    <w:rPr>
      <w:rFonts w:ascii="Tahoma" w:hAnsi="Tahoma"/>
      <w:sz w:val="16"/>
      <w:lang w:val="ru-RU" w:eastAsia="ru-RU"/>
    </w:rPr>
  </w:style>
  <w:style w:type="paragraph" w:customStyle="1" w:styleId="364">
    <w:name w:val="Заголовок 36"/>
    <w:basedOn w:val="99"/>
    <w:next w:val="99"/>
    <w:rsid w:val="00087CE6"/>
    <w:pPr>
      <w:keepNext/>
      <w:widowControl/>
      <w:ind w:left="0" w:firstLine="0"/>
      <w:outlineLvl w:val="2"/>
    </w:pPr>
    <w:rPr>
      <w:sz w:val="24"/>
    </w:rPr>
  </w:style>
  <w:style w:type="paragraph" w:customStyle="1" w:styleId="6f1">
    <w:name w:val="Основной текст6"/>
    <w:basedOn w:val="99"/>
    <w:rsid w:val="00087CE6"/>
    <w:pPr>
      <w:widowControl/>
      <w:spacing w:line="360" w:lineRule="auto"/>
      <w:ind w:left="0" w:firstLine="0"/>
    </w:pPr>
    <w:rPr>
      <w:sz w:val="24"/>
    </w:rPr>
  </w:style>
  <w:style w:type="character" w:customStyle="1" w:styleId="159">
    <w:name w:val="Знак Знак159"/>
    <w:rsid w:val="00087CE6"/>
    <w:rPr>
      <w:b/>
      <w:sz w:val="28"/>
    </w:rPr>
  </w:style>
  <w:style w:type="character" w:customStyle="1" w:styleId="800">
    <w:name w:val="Знак Знак80"/>
    <w:rsid w:val="00087CE6"/>
    <w:rPr>
      <w:rFonts w:ascii="Times New Roman" w:hAnsi="Times New Roman"/>
      <w:lang w:eastAsia="en-US"/>
    </w:rPr>
  </w:style>
  <w:style w:type="paragraph" w:customStyle="1" w:styleId="264">
    <w:name w:val="Заголовок 26"/>
    <w:basedOn w:val="a3"/>
    <w:next w:val="a3"/>
    <w:rsid w:val="00087CE6"/>
    <w:pPr>
      <w:keepNext/>
      <w:widowControl w:val="0"/>
      <w:jc w:val="center"/>
    </w:pPr>
    <w:rPr>
      <w:b/>
      <w:sz w:val="26"/>
      <w:szCs w:val="20"/>
    </w:rPr>
  </w:style>
  <w:style w:type="paragraph" w:customStyle="1" w:styleId="5f1">
    <w:name w:val="Цитата5"/>
    <w:basedOn w:val="a3"/>
    <w:rsid w:val="00087CE6"/>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087CE6"/>
    <w:rPr>
      <w:i/>
      <w:color w:val="000000"/>
      <w:sz w:val="24"/>
    </w:rPr>
  </w:style>
  <w:style w:type="character" w:customStyle="1" w:styleId="2ffff7">
    <w:name w:val="Выделенная цитата Знак2"/>
    <w:rsid w:val="00087CE6"/>
    <w:rPr>
      <w:b/>
      <w:i/>
      <w:color w:val="4F81BD"/>
      <w:sz w:val="24"/>
    </w:rPr>
  </w:style>
  <w:style w:type="paragraph" w:customStyle="1" w:styleId="5f2">
    <w:name w:val="Текст5"/>
    <w:basedOn w:val="a3"/>
    <w:rsid w:val="00087CE6"/>
    <w:rPr>
      <w:rFonts w:ascii="Courier New" w:hAnsi="Courier New"/>
      <w:sz w:val="20"/>
      <w:szCs w:val="20"/>
    </w:rPr>
  </w:style>
  <w:style w:type="paragraph" w:customStyle="1" w:styleId="356">
    <w:name w:val="Основной текст 35"/>
    <w:basedOn w:val="99"/>
    <w:rsid w:val="00087CE6"/>
    <w:pPr>
      <w:widowControl/>
      <w:tabs>
        <w:tab w:val="left" w:pos="360"/>
      </w:tabs>
      <w:ind w:left="0" w:firstLine="0"/>
      <w:jc w:val="both"/>
    </w:pPr>
    <w:rPr>
      <w:i/>
      <w:sz w:val="26"/>
    </w:rPr>
  </w:style>
  <w:style w:type="paragraph" w:customStyle="1" w:styleId="244">
    <w:name w:val="Основной текст с отступом 24"/>
    <w:basedOn w:val="a3"/>
    <w:rsid w:val="00087CE6"/>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087CE6"/>
    <w:pPr>
      <w:spacing w:line="360" w:lineRule="auto"/>
      <w:ind w:firstLine="709"/>
      <w:jc w:val="both"/>
    </w:pPr>
    <w:rPr>
      <w:sz w:val="28"/>
      <w:szCs w:val="20"/>
    </w:rPr>
  </w:style>
  <w:style w:type="paragraph" w:customStyle="1" w:styleId="4f8">
    <w:name w:val="Верхний колонтитул4"/>
    <w:basedOn w:val="a3"/>
    <w:rsid w:val="00087CE6"/>
    <w:pPr>
      <w:tabs>
        <w:tab w:val="center" w:pos="4153"/>
        <w:tab w:val="right" w:pos="8306"/>
      </w:tabs>
    </w:pPr>
    <w:rPr>
      <w:rFonts w:ascii="Arial" w:hAnsi="Arial"/>
      <w:szCs w:val="20"/>
    </w:rPr>
  </w:style>
  <w:style w:type="character" w:customStyle="1" w:styleId="419">
    <w:name w:val="Знак Знак419"/>
    <w:locked/>
    <w:rsid w:val="00087CE6"/>
    <w:rPr>
      <w:rFonts w:ascii="Arial" w:hAnsi="Arial"/>
      <w:b/>
      <w:i/>
      <w:sz w:val="28"/>
      <w:lang w:val="ru-RU" w:eastAsia="en-US"/>
    </w:rPr>
  </w:style>
  <w:style w:type="character" w:customStyle="1" w:styleId="429">
    <w:name w:val="Знак4 Знак2"/>
    <w:locked/>
    <w:rsid w:val="00087CE6"/>
    <w:rPr>
      <w:sz w:val="24"/>
      <w:lang w:val="ru-RU" w:eastAsia="ru-RU"/>
    </w:rPr>
  </w:style>
  <w:style w:type="character" w:customStyle="1" w:styleId="4f9">
    <w:name w:val="Основной шрифт абзаца4"/>
    <w:rsid w:val="00087CE6"/>
  </w:style>
  <w:style w:type="character" w:customStyle="1" w:styleId="2380">
    <w:name w:val="Знак Знак23 Знак8"/>
    <w:aliases w:val="Знак Знак3 Знак8"/>
    <w:locked/>
    <w:rsid w:val="00087CE6"/>
    <w:rPr>
      <w:rFonts w:ascii="Tahoma" w:hAnsi="Tahoma"/>
      <w:sz w:val="16"/>
    </w:rPr>
  </w:style>
  <w:style w:type="paragraph" w:customStyle="1" w:styleId="13a">
    <w:name w:val="Знак Знак Знак Знак Знак Знак Знак Знак Знак Знак Знак Знак Знак13"/>
    <w:basedOn w:val="a3"/>
    <w:rsid w:val="00087CE6"/>
    <w:pPr>
      <w:spacing w:after="160" w:line="240" w:lineRule="exact"/>
    </w:pPr>
    <w:rPr>
      <w:rFonts w:ascii="Verdana" w:hAnsi="Verdana"/>
      <w:lang w:val="en-US" w:eastAsia="en-US"/>
    </w:rPr>
  </w:style>
  <w:style w:type="paragraph" w:customStyle="1" w:styleId="392">
    <w:name w:val="Знак39"/>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087CE6"/>
    <w:rPr>
      <w:b/>
      <w:caps/>
      <w:sz w:val="24"/>
      <w:lang w:val="ru-RU" w:eastAsia="ru-RU"/>
    </w:rPr>
  </w:style>
  <w:style w:type="character" w:customStyle="1" w:styleId="11100">
    <w:name w:val="Знак1 Знак Знак110"/>
    <w:locked/>
    <w:rsid w:val="00087CE6"/>
    <w:rPr>
      <w:rFonts w:ascii="Times New Roman" w:hAnsi="Times New Roman"/>
      <w:sz w:val="24"/>
      <w:lang w:eastAsia="ru-RU"/>
    </w:rPr>
  </w:style>
  <w:style w:type="character" w:customStyle="1" w:styleId="469">
    <w:name w:val="Знак Знак469"/>
    <w:locked/>
    <w:rsid w:val="00087CE6"/>
    <w:rPr>
      <w:b/>
      <w:sz w:val="27"/>
      <w:lang w:val="ru-RU" w:eastAsia="ru-RU"/>
    </w:rPr>
  </w:style>
  <w:style w:type="character" w:customStyle="1" w:styleId="489">
    <w:name w:val="Знак Знак489"/>
    <w:locked/>
    <w:rsid w:val="00087CE6"/>
    <w:rPr>
      <w:b/>
      <w:sz w:val="27"/>
      <w:lang w:val="ru-RU" w:eastAsia="ru-RU"/>
    </w:rPr>
  </w:style>
  <w:style w:type="character" w:customStyle="1" w:styleId="4490">
    <w:name w:val="Знак Знак449"/>
    <w:locked/>
    <w:rsid w:val="00087CE6"/>
    <w:rPr>
      <w:sz w:val="24"/>
    </w:rPr>
  </w:style>
  <w:style w:type="character" w:customStyle="1" w:styleId="51100">
    <w:name w:val="Знак Знак5110"/>
    <w:locked/>
    <w:rsid w:val="00087CE6"/>
    <w:rPr>
      <w:b/>
      <w:sz w:val="27"/>
      <w:lang w:val="ru-RU" w:eastAsia="ru-RU"/>
    </w:rPr>
  </w:style>
  <w:style w:type="character" w:customStyle="1" w:styleId="439">
    <w:name w:val="Знак Знак439"/>
    <w:locked/>
    <w:rsid w:val="00087CE6"/>
    <w:rPr>
      <w:color w:val="000000"/>
      <w:sz w:val="24"/>
      <w:lang w:eastAsia="ru-RU"/>
    </w:rPr>
  </w:style>
  <w:style w:type="character" w:customStyle="1" w:styleId="4290">
    <w:name w:val="Знак Знак429"/>
    <w:rsid w:val="00087CE6"/>
    <w:rPr>
      <w:rFonts w:ascii="Times New Roman" w:hAnsi="Times New Roman"/>
      <w:sz w:val="16"/>
    </w:rPr>
  </w:style>
  <w:style w:type="character" w:customStyle="1" w:styleId="499">
    <w:name w:val="Знак Знак499"/>
    <w:rsid w:val="00087CE6"/>
    <w:rPr>
      <w:rFonts w:ascii="Times New Roman" w:hAnsi="Times New Roman"/>
      <w:b/>
      <w:caps/>
      <w:sz w:val="24"/>
      <w:lang w:eastAsia="ru-RU"/>
    </w:rPr>
  </w:style>
  <w:style w:type="paragraph" w:customStyle="1" w:styleId="46a">
    <w:name w:val="Заголовок 46"/>
    <w:basedOn w:val="99"/>
    <w:next w:val="99"/>
    <w:rsid w:val="00087CE6"/>
    <w:pPr>
      <w:keepNext/>
      <w:widowControl/>
      <w:ind w:left="0" w:firstLine="0"/>
    </w:pPr>
    <w:rPr>
      <w:sz w:val="24"/>
    </w:rPr>
  </w:style>
  <w:style w:type="character" w:customStyle="1" w:styleId="479">
    <w:name w:val="Знак Знак479"/>
    <w:rsid w:val="00087CE6"/>
    <w:rPr>
      <w:rFonts w:ascii="Times New Roman" w:hAnsi="Times New Roman"/>
      <w:b/>
      <w:sz w:val="27"/>
      <w:lang w:eastAsia="ru-RU"/>
    </w:rPr>
  </w:style>
  <w:style w:type="character" w:customStyle="1" w:styleId="4590">
    <w:name w:val="Знак Знак459"/>
    <w:rsid w:val="00087CE6"/>
    <w:rPr>
      <w:rFonts w:ascii="Times New Roman" w:hAnsi="Times New Roman"/>
      <w:b/>
      <w:i/>
      <w:sz w:val="26"/>
      <w:lang w:eastAsia="ru-RU"/>
    </w:rPr>
  </w:style>
  <w:style w:type="paragraph" w:customStyle="1" w:styleId="653">
    <w:name w:val="Заголовок 65"/>
    <w:rsid w:val="00087CE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087CE6"/>
    <w:rPr>
      <w:sz w:val="16"/>
    </w:rPr>
  </w:style>
  <w:style w:type="character" w:customStyle="1" w:styleId="509">
    <w:name w:val="Знак Знак509"/>
    <w:locked/>
    <w:rsid w:val="00087CE6"/>
    <w:rPr>
      <w:b/>
      <w:sz w:val="28"/>
      <w:lang w:val="ru-RU" w:eastAsia="ru-RU"/>
    </w:rPr>
  </w:style>
  <w:style w:type="character" w:customStyle="1" w:styleId="5290">
    <w:name w:val="Знак Знак529"/>
    <w:rsid w:val="00087CE6"/>
    <w:rPr>
      <w:rFonts w:ascii="Arial" w:hAnsi="Arial"/>
      <w:b/>
      <w:i/>
      <w:sz w:val="28"/>
    </w:rPr>
  </w:style>
  <w:style w:type="character" w:customStyle="1" w:styleId="519">
    <w:name w:val="Знак5 Знак Знак19"/>
    <w:locked/>
    <w:rsid w:val="00087CE6"/>
    <w:rPr>
      <w:sz w:val="16"/>
      <w:lang w:val="ru-RU" w:eastAsia="ru-RU"/>
    </w:rPr>
  </w:style>
  <w:style w:type="character" w:customStyle="1" w:styleId="6101">
    <w:name w:val="Знак6 Знак Знак10"/>
    <w:rsid w:val="00087CE6"/>
    <w:rPr>
      <w:sz w:val="24"/>
      <w:lang w:val="ru-RU" w:eastAsia="ru-RU"/>
    </w:rPr>
  </w:style>
  <w:style w:type="character" w:customStyle="1" w:styleId="553">
    <w:name w:val="Знак Знак553"/>
    <w:locked/>
    <w:rsid w:val="00087CE6"/>
    <w:rPr>
      <w:sz w:val="24"/>
      <w:lang w:val="ru-RU" w:eastAsia="ru-RU"/>
    </w:rPr>
  </w:style>
  <w:style w:type="paragraph" w:customStyle="1" w:styleId="Heading13">
    <w:name w:val="Heading 13"/>
    <w:basedOn w:val="a3"/>
    <w:next w:val="a3"/>
    <w:rsid w:val="00087CE6"/>
    <w:pPr>
      <w:suppressAutoHyphens/>
      <w:ind w:firstLine="454"/>
    </w:pPr>
    <w:rPr>
      <w:b/>
      <w:caps/>
      <w:lang w:eastAsia="zh-CN"/>
    </w:rPr>
  </w:style>
  <w:style w:type="character" w:customStyle="1" w:styleId="6530">
    <w:name w:val="Знак Знак653"/>
    <w:locked/>
    <w:rsid w:val="00087CE6"/>
    <w:rPr>
      <w:b/>
      <w:sz w:val="27"/>
      <w:lang w:val="ru-RU" w:eastAsia="ru-RU"/>
    </w:rPr>
  </w:style>
  <w:style w:type="character" w:customStyle="1" w:styleId="6430">
    <w:name w:val="Знак Знак643"/>
    <w:locked/>
    <w:rsid w:val="00087CE6"/>
    <w:rPr>
      <w:b/>
      <w:sz w:val="28"/>
      <w:lang w:val="ru-RU" w:eastAsia="ru-RU"/>
    </w:rPr>
  </w:style>
  <w:style w:type="character" w:customStyle="1" w:styleId="6330">
    <w:name w:val="Знак Знак633"/>
    <w:locked/>
    <w:rsid w:val="00087CE6"/>
    <w:rPr>
      <w:b/>
      <w:i/>
      <w:sz w:val="26"/>
      <w:lang w:val="ru-RU" w:eastAsia="ru-RU"/>
    </w:rPr>
  </w:style>
  <w:style w:type="character" w:customStyle="1" w:styleId="625">
    <w:name w:val="Знак Знак625"/>
    <w:locked/>
    <w:rsid w:val="00087CE6"/>
    <w:rPr>
      <w:sz w:val="24"/>
      <w:lang w:val="ru-RU" w:eastAsia="ru-RU"/>
    </w:rPr>
  </w:style>
  <w:style w:type="character" w:customStyle="1" w:styleId="61100">
    <w:name w:val="Знак Знак6110"/>
    <w:locked/>
    <w:rsid w:val="00087CE6"/>
    <w:rPr>
      <w:sz w:val="24"/>
      <w:lang w:val="ru-RU" w:eastAsia="ru-RU"/>
    </w:rPr>
  </w:style>
  <w:style w:type="character" w:customStyle="1" w:styleId="603">
    <w:name w:val="Знак Знак603"/>
    <w:locked/>
    <w:rsid w:val="00087CE6"/>
    <w:rPr>
      <w:i/>
      <w:sz w:val="24"/>
      <w:lang w:val="ru-RU" w:eastAsia="ru-RU"/>
    </w:rPr>
  </w:style>
  <w:style w:type="character" w:customStyle="1" w:styleId="593">
    <w:name w:val="Знак Знак593"/>
    <w:locked/>
    <w:rsid w:val="00087CE6"/>
    <w:rPr>
      <w:rFonts w:ascii="Arial" w:hAnsi="Arial"/>
      <w:sz w:val="22"/>
      <w:lang w:val="ru-RU" w:eastAsia="ru-RU"/>
    </w:rPr>
  </w:style>
  <w:style w:type="character" w:customStyle="1" w:styleId="5830">
    <w:name w:val="Знак Знак583"/>
    <w:locked/>
    <w:rsid w:val="00087CE6"/>
    <w:rPr>
      <w:rFonts w:ascii="Courier New" w:hAnsi="Courier New"/>
      <w:lang w:val="ru-RU" w:eastAsia="ru-RU"/>
    </w:rPr>
  </w:style>
  <w:style w:type="character" w:customStyle="1" w:styleId="573">
    <w:name w:val="Знак Знак573"/>
    <w:locked/>
    <w:rsid w:val="00087CE6"/>
    <w:rPr>
      <w:lang w:val="ru-RU" w:eastAsia="ru-RU"/>
    </w:rPr>
  </w:style>
  <w:style w:type="character" w:customStyle="1" w:styleId="563">
    <w:name w:val="Знак Знак563"/>
    <w:locked/>
    <w:rsid w:val="00087CE6"/>
    <w:rPr>
      <w:sz w:val="24"/>
      <w:lang w:val="ru-RU" w:eastAsia="ru-RU"/>
    </w:rPr>
  </w:style>
  <w:style w:type="character" w:customStyle="1" w:styleId="543">
    <w:name w:val="Знак Знак543"/>
    <w:locked/>
    <w:rsid w:val="00087CE6"/>
    <w:rPr>
      <w:sz w:val="24"/>
      <w:lang w:val="en-US" w:eastAsia="ru-RU"/>
    </w:rPr>
  </w:style>
  <w:style w:type="paragraph" w:customStyle="1" w:styleId="Heading52">
    <w:name w:val="Heading 52"/>
    <w:basedOn w:val="a3"/>
    <w:next w:val="a3"/>
    <w:rsid w:val="00087CE6"/>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087CE6"/>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087CE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087CE6"/>
    <w:rPr>
      <w:rFonts w:ascii="Arial" w:hAnsi="Arial"/>
      <w:b/>
      <w:sz w:val="26"/>
    </w:rPr>
  </w:style>
  <w:style w:type="character" w:customStyle="1" w:styleId="663">
    <w:name w:val="Знак Знак663"/>
    <w:rsid w:val="00087CE6"/>
    <w:rPr>
      <w:b/>
      <w:sz w:val="28"/>
    </w:rPr>
  </w:style>
  <w:style w:type="character" w:customStyle="1" w:styleId="703">
    <w:name w:val="Знак Знак703"/>
    <w:rsid w:val="00087CE6"/>
    <w:rPr>
      <w:rFonts w:ascii="Arial" w:hAnsi="Arial"/>
      <w:b/>
      <w:sz w:val="26"/>
    </w:rPr>
  </w:style>
  <w:style w:type="character" w:customStyle="1" w:styleId="693">
    <w:name w:val="Знак Знак693"/>
    <w:rsid w:val="00087CE6"/>
    <w:rPr>
      <w:b/>
      <w:sz w:val="28"/>
    </w:rPr>
  </w:style>
  <w:style w:type="character" w:customStyle="1" w:styleId="683">
    <w:name w:val="Знак Знак683"/>
    <w:rsid w:val="00087CE6"/>
    <w:rPr>
      <w:b/>
      <w:i/>
      <w:sz w:val="26"/>
    </w:rPr>
  </w:style>
  <w:style w:type="paragraph" w:customStyle="1" w:styleId="HTML40">
    <w:name w:val="Стандартный HTML4"/>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087CE6"/>
    <w:pPr>
      <w:keepNext/>
      <w:widowControl/>
    </w:pPr>
    <w:rPr>
      <w:sz w:val="24"/>
    </w:rPr>
  </w:style>
  <w:style w:type="paragraph" w:customStyle="1" w:styleId="Heading221">
    <w:name w:val="Heading 221"/>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087CE6"/>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087CE6"/>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087CE6"/>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087CE6"/>
    <w:rPr>
      <w:smallCaps/>
      <w:color w:val="C0504D"/>
      <w:u w:val="single"/>
    </w:rPr>
  </w:style>
  <w:style w:type="character" w:customStyle="1" w:styleId="11f7">
    <w:name w:val="Сильная ссылка11"/>
    <w:rsid w:val="00087CE6"/>
    <w:rPr>
      <w:b/>
      <w:smallCaps/>
      <w:color w:val="C0504D"/>
      <w:spacing w:val="5"/>
      <w:u w:val="single"/>
    </w:rPr>
  </w:style>
  <w:style w:type="character" w:customStyle="1" w:styleId="11f8">
    <w:name w:val="Название книги11"/>
    <w:rsid w:val="00087CE6"/>
    <w:rPr>
      <w:b/>
      <w:smallCaps/>
      <w:spacing w:val="5"/>
    </w:rPr>
  </w:style>
  <w:style w:type="paragraph" w:customStyle="1" w:styleId="930">
    <w:name w:val="Знак93"/>
    <w:basedOn w:val="a3"/>
    <w:rsid w:val="00087CE6"/>
    <w:pPr>
      <w:spacing w:after="160" w:line="240" w:lineRule="exact"/>
    </w:pPr>
    <w:rPr>
      <w:rFonts w:ascii="Verdana" w:hAnsi="Verdana"/>
      <w:lang w:val="en-US" w:eastAsia="en-US"/>
    </w:rPr>
  </w:style>
  <w:style w:type="character" w:customStyle="1" w:styleId="4151">
    <w:name w:val="Знак4 Знак Знак15"/>
    <w:locked/>
    <w:rsid w:val="00087CE6"/>
    <w:rPr>
      <w:rFonts w:ascii="Arial" w:hAnsi="Arial"/>
      <w:b/>
      <w:kern w:val="32"/>
      <w:sz w:val="32"/>
      <w:lang w:val="ru-RU" w:eastAsia="ru-RU"/>
    </w:rPr>
  </w:style>
  <w:style w:type="character" w:customStyle="1" w:styleId="2131">
    <w:name w:val="Знак2 Знак Знак13"/>
    <w:locked/>
    <w:rsid w:val="00087CE6"/>
    <w:rPr>
      <w:b/>
      <w:sz w:val="27"/>
      <w:lang w:val="ru-RU" w:eastAsia="ru-RU"/>
    </w:rPr>
  </w:style>
  <w:style w:type="character" w:customStyle="1" w:styleId="43a">
    <w:name w:val="Знак4 Знак Знак3"/>
    <w:locked/>
    <w:rsid w:val="00087CE6"/>
    <w:rPr>
      <w:rFonts w:ascii="Arial" w:hAnsi="Arial"/>
      <w:b/>
      <w:kern w:val="32"/>
      <w:sz w:val="32"/>
      <w:lang w:val="ru-RU" w:eastAsia="ru-RU"/>
    </w:rPr>
  </w:style>
  <w:style w:type="character" w:customStyle="1" w:styleId="245">
    <w:name w:val="Знак2 Знак Знак4"/>
    <w:semiHidden/>
    <w:locked/>
    <w:rsid w:val="00087CE6"/>
    <w:rPr>
      <w:rFonts w:ascii="Arial" w:hAnsi="Arial"/>
      <w:b/>
      <w:sz w:val="26"/>
      <w:lang w:val="ru-RU" w:eastAsia="ru-RU"/>
    </w:rPr>
  </w:style>
  <w:style w:type="character" w:customStyle="1" w:styleId="FontStyle270">
    <w:name w:val="Font Style27"/>
    <w:rsid w:val="00087CE6"/>
    <w:rPr>
      <w:rFonts w:ascii="Times New Roman" w:hAnsi="Times New Roman"/>
      <w:sz w:val="26"/>
    </w:rPr>
  </w:style>
  <w:style w:type="character" w:customStyle="1" w:styleId="2100">
    <w:name w:val="Знак Знак210"/>
    <w:locked/>
    <w:rsid w:val="00087CE6"/>
    <w:rPr>
      <w:rFonts w:ascii="Arial" w:hAnsi="Arial"/>
      <w:vanish/>
      <w:sz w:val="16"/>
      <w:lang w:eastAsia="ru-RU"/>
    </w:rPr>
  </w:style>
  <w:style w:type="paragraph" w:customStyle="1" w:styleId="11f9">
    <w:name w:val="Стиль11"/>
    <w:basedOn w:val="a3"/>
    <w:next w:val="114"/>
    <w:rsid w:val="00087CE6"/>
    <w:pPr>
      <w:jc w:val="center"/>
    </w:pPr>
    <w:rPr>
      <w:lang w:val="en-US"/>
    </w:rPr>
  </w:style>
  <w:style w:type="paragraph" w:customStyle="1" w:styleId="6f2">
    <w:name w:val="Абзац списка6"/>
    <w:basedOn w:val="a3"/>
    <w:rsid w:val="00087CE6"/>
    <w:pPr>
      <w:ind w:left="708"/>
    </w:pPr>
    <w:rPr>
      <w:rFonts w:ascii="Calibri" w:hAnsi="Calibri"/>
      <w:sz w:val="22"/>
      <w:szCs w:val="22"/>
      <w:lang w:eastAsia="en-US"/>
    </w:rPr>
  </w:style>
  <w:style w:type="character" w:customStyle="1" w:styleId="5f3">
    <w:name w:val="Слабое выделение5"/>
    <w:rsid w:val="00087CE6"/>
    <w:rPr>
      <w:i/>
      <w:color w:val="808080"/>
    </w:rPr>
  </w:style>
  <w:style w:type="paragraph" w:customStyle="1" w:styleId="5f4">
    <w:name w:val="Без интервала5"/>
    <w:rsid w:val="00087CE6"/>
    <w:pPr>
      <w:spacing w:after="0" w:line="240" w:lineRule="auto"/>
    </w:pPr>
    <w:rPr>
      <w:rFonts w:ascii="Calibri" w:eastAsia="Times New Roman" w:hAnsi="Calibri" w:cs="Times New Roman"/>
      <w:lang w:val="en-US"/>
    </w:rPr>
  </w:style>
  <w:style w:type="paragraph" w:customStyle="1" w:styleId="246">
    <w:name w:val="Цитата 24"/>
    <w:basedOn w:val="a3"/>
    <w:next w:val="a3"/>
    <w:rsid w:val="00087CE6"/>
    <w:rPr>
      <w:rFonts w:ascii="Calibri" w:hAnsi="Calibri"/>
      <w:i/>
      <w:color w:val="000000"/>
      <w:szCs w:val="22"/>
      <w:lang w:eastAsia="en-US"/>
    </w:rPr>
  </w:style>
  <w:style w:type="paragraph" w:customStyle="1" w:styleId="4fa">
    <w:name w:val="Выделенная цитата4"/>
    <w:basedOn w:val="a3"/>
    <w:next w:val="a3"/>
    <w:rsid w:val="00087CE6"/>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087CE6"/>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087CE6"/>
    <w:rPr>
      <w:b/>
      <w:i/>
      <w:color w:val="4F81BD"/>
    </w:rPr>
  </w:style>
  <w:style w:type="character" w:customStyle="1" w:styleId="21fd">
    <w:name w:val="Слабая ссылка21"/>
    <w:rsid w:val="00087CE6"/>
    <w:rPr>
      <w:smallCaps/>
      <w:color w:val="C0504D"/>
      <w:u w:val="single"/>
    </w:rPr>
  </w:style>
  <w:style w:type="character" w:customStyle="1" w:styleId="21fe">
    <w:name w:val="Сильная ссылка21"/>
    <w:rsid w:val="00087CE6"/>
    <w:rPr>
      <w:b/>
      <w:smallCaps/>
      <w:color w:val="C0504D"/>
      <w:spacing w:val="5"/>
      <w:u w:val="single"/>
    </w:rPr>
  </w:style>
  <w:style w:type="character" w:customStyle="1" w:styleId="21ff">
    <w:name w:val="Название книги21"/>
    <w:rsid w:val="00087CE6"/>
    <w:rPr>
      <w:b/>
      <w:smallCaps/>
      <w:spacing w:val="5"/>
    </w:rPr>
  </w:style>
  <w:style w:type="character" w:customStyle="1" w:styleId="4fb">
    <w:name w:val="Замещающий текст4"/>
    <w:rsid w:val="00087CE6"/>
    <w:rPr>
      <w:color w:val="808080"/>
    </w:rPr>
  </w:style>
  <w:style w:type="character" w:customStyle="1" w:styleId="FontStyle89">
    <w:name w:val="Font Style89"/>
    <w:rsid w:val="00087CE6"/>
    <w:rPr>
      <w:rFonts w:ascii="Times New Roman" w:hAnsi="Times New Roman"/>
      <w:i/>
      <w:sz w:val="14"/>
    </w:rPr>
  </w:style>
  <w:style w:type="paragraph" w:customStyle="1" w:styleId="10b">
    <w:name w:val="Стиль10"/>
    <w:basedOn w:val="a3"/>
    <w:next w:val="aff2"/>
    <w:rsid w:val="00087CE6"/>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087CE6"/>
    <w:rPr>
      <w:spacing w:val="-20"/>
      <w:sz w:val="28"/>
      <w:u w:val="single"/>
      <w:lang w:val="ru-RU" w:eastAsia="ru-RU"/>
    </w:rPr>
  </w:style>
  <w:style w:type="paragraph" w:customStyle="1" w:styleId="10c">
    <w:name w:val="Обычный10"/>
    <w:rsid w:val="00087CE6"/>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087CE6"/>
    <w:pPr>
      <w:widowControl w:val="0"/>
    </w:pPr>
    <w:rPr>
      <w:rFonts w:ascii="Courier New" w:hAnsi="Courier New"/>
      <w:sz w:val="20"/>
      <w:szCs w:val="20"/>
    </w:rPr>
  </w:style>
  <w:style w:type="paragraph" w:customStyle="1" w:styleId="7e">
    <w:name w:val="Абзац списка7"/>
    <w:basedOn w:val="a3"/>
    <w:rsid w:val="00087CE6"/>
    <w:pPr>
      <w:ind w:left="720"/>
      <w:contextualSpacing/>
    </w:pPr>
  </w:style>
  <w:style w:type="character" w:customStyle="1" w:styleId="7120">
    <w:name w:val="Знак Знак712"/>
    <w:rsid w:val="00087CE6"/>
    <w:rPr>
      <w:sz w:val="16"/>
      <w:lang w:val="ru-RU" w:eastAsia="ru-RU"/>
    </w:rPr>
  </w:style>
  <w:style w:type="paragraph" w:customStyle="1" w:styleId="12f1">
    <w:name w:val="Знак Знак Знак Знак Знак Знак Знак Знак Знак Знак Знак Знак Знак12"/>
    <w:basedOn w:val="a3"/>
    <w:rsid w:val="00087CE6"/>
    <w:pPr>
      <w:spacing w:after="160" w:line="240" w:lineRule="exact"/>
    </w:pPr>
    <w:rPr>
      <w:rFonts w:ascii="Verdana" w:hAnsi="Verdana"/>
      <w:lang w:val="en-US" w:eastAsia="en-US"/>
    </w:rPr>
  </w:style>
  <w:style w:type="paragraph" w:customStyle="1" w:styleId="7f">
    <w:name w:val="Основной текст7"/>
    <w:basedOn w:val="a3"/>
    <w:rsid w:val="00087CE6"/>
    <w:pPr>
      <w:widowControl w:val="0"/>
      <w:snapToGrid w:val="0"/>
      <w:jc w:val="both"/>
    </w:pPr>
    <w:rPr>
      <w:szCs w:val="20"/>
    </w:rPr>
  </w:style>
  <w:style w:type="paragraph" w:customStyle="1" w:styleId="25b">
    <w:name w:val="Основной текст с отступом 25"/>
    <w:basedOn w:val="a3"/>
    <w:rsid w:val="00087CE6"/>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087CE6"/>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087CE6"/>
    <w:rPr>
      <w:sz w:val="24"/>
    </w:rPr>
  </w:style>
  <w:style w:type="character" w:customStyle="1" w:styleId="6240">
    <w:name w:val="Знак Знак624"/>
    <w:locked/>
    <w:rsid w:val="00087CE6"/>
    <w:rPr>
      <w:b/>
      <w:caps/>
      <w:sz w:val="24"/>
      <w:lang w:val="ru-RU" w:eastAsia="ru-RU"/>
    </w:rPr>
  </w:style>
  <w:style w:type="character" w:customStyle="1" w:styleId="5190">
    <w:name w:val="Знак Знак519"/>
    <w:locked/>
    <w:rsid w:val="00087CE6"/>
    <w:rPr>
      <w:b/>
      <w:sz w:val="27"/>
      <w:lang w:val="ru-RU" w:eastAsia="ru-RU"/>
    </w:rPr>
  </w:style>
  <w:style w:type="paragraph" w:customStyle="1" w:styleId="265">
    <w:name w:val="Основной текст 26"/>
    <w:basedOn w:val="a3"/>
    <w:rsid w:val="00087CE6"/>
    <w:pPr>
      <w:shd w:val="clear" w:color="auto" w:fill="FFFFFF"/>
      <w:spacing w:before="233" w:line="360" w:lineRule="auto"/>
      <w:ind w:left="1701" w:hanging="567"/>
    </w:pPr>
    <w:rPr>
      <w:b/>
      <w:color w:val="000000"/>
      <w:spacing w:val="-5"/>
      <w:sz w:val="28"/>
      <w:szCs w:val="20"/>
    </w:rPr>
  </w:style>
  <w:style w:type="character" w:customStyle="1" w:styleId="bold1">
    <w:name w:val="bold1"/>
    <w:rsid w:val="00087CE6"/>
    <w:rPr>
      <w:rFonts w:ascii="Arial" w:hAnsi="Arial"/>
      <w:b/>
    </w:rPr>
  </w:style>
  <w:style w:type="character" w:customStyle="1" w:styleId="b-serp-itemtextpassage1">
    <w:name w:val="b-serp-item__text_passage1"/>
    <w:rsid w:val="00087CE6"/>
    <w:rPr>
      <w:b/>
    </w:rPr>
  </w:style>
  <w:style w:type="character" w:customStyle="1" w:styleId="afffffffffff6">
    <w:name w:val="текст Знак Знак"/>
    <w:rsid w:val="00087CE6"/>
    <w:rPr>
      <w:sz w:val="24"/>
      <w:lang w:val="ru-RU" w:eastAsia="ru-RU"/>
    </w:rPr>
  </w:style>
  <w:style w:type="paragraph" w:customStyle="1" w:styleId="1ffffffe">
    <w:name w:val="Стиль Заголовок 1 (тем обзор)"/>
    <w:basedOn w:val="11"/>
    <w:link w:val="1fffffff"/>
    <w:rsid w:val="00087CE6"/>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087CE6"/>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087CE6"/>
    <w:pPr>
      <w:spacing w:line="360" w:lineRule="auto"/>
      <w:ind w:firstLine="709"/>
      <w:jc w:val="both"/>
    </w:pPr>
    <w:rPr>
      <w:sz w:val="28"/>
      <w:szCs w:val="20"/>
    </w:rPr>
  </w:style>
  <w:style w:type="paragraph" w:customStyle="1" w:styleId="47a">
    <w:name w:val="Заголовок 47"/>
    <w:basedOn w:val="10c"/>
    <w:next w:val="10c"/>
    <w:rsid w:val="00087CE6"/>
    <w:pPr>
      <w:keepNext/>
      <w:spacing w:line="240" w:lineRule="auto"/>
      <w:ind w:right="0" w:firstLine="0"/>
    </w:pPr>
  </w:style>
  <w:style w:type="paragraph" w:customStyle="1" w:styleId="res-desc1">
    <w:name w:val="res-desc1"/>
    <w:basedOn w:val="a3"/>
    <w:rsid w:val="00087CE6"/>
    <w:pPr>
      <w:spacing w:before="72"/>
    </w:pPr>
    <w:rPr>
      <w:rFonts w:ascii="a_Timer" w:hAnsi="a_Timer" w:cs="a_Timer"/>
      <w:color w:val="000000"/>
    </w:rPr>
  </w:style>
  <w:style w:type="paragraph" w:customStyle="1" w:styleId="-3">
    <w:name w:val="А - об"/>
    <w:basedOn w:val="a3"/>
    <w:rsid w:val="00087CE6"/>
    <w:pPr>
      <w:spacing w:line="360" w:lineRule="auto"/>
      <w:ind w:firstLine="397"/>
    </w:pPr>
    <w:rPr>
      <w:b/>
      <w:sz w:val="20"/>
      <w:szCs w:val="20"/>
    </w:rPr>
  </w:style>
  <w:style w:type="paragraph" w:customStyle="1" w:styleId="366">
    <w:name w:val="Основной текст 36"/>
    <w:basedOn w:val="10c"/>
    <w:rsid w:val="00087CE6"/>
    <w:pPr>
      <w:spacing w:line="240" w:lineRule="auto"/>
      <w:ind w:right="0" w:firstLine="0"/>
      <w:jc w:val="both"/>
    </w:pPr>
    <w:rPr>
      <w:i/>
      <w:sz w:val="26"/>
    </w:rPr>
  </w:style>
  <w:style w:type="character" w:customStyle="1" w:styleId="description1">
    <w:name w:val="description1"/>
    <w:rsid w:val="00087CE6"/>
    <w:rPr>
      <w:color w:val="000000"/>
      <w:sz w:val="17"/>
    </w:rPr>
  </w:style>
  <w:style w:type="paragraph" w:customStyle="1" w:styleId="1fffffff0">
    <w:name w:val="1_темы"/>
    <w:basedOn w:val="a3"/>
    <w:rsid w:val="00087CE6"/>
    <w:pPr>
      <w:ind w:left="567"/>
      <w:jc w:val="both"/>
    </w:pPr>
    <w:rPr>
      <w:b/>
      <w:lang w:eastAsia="fr-FR"/>
    </w:rPr>
  </w:style>
  <w:style w:type="paragraph" w:customStyle="1" w:styleId="374">
    <w:name w:val="Заголовок 37"/>
    <w:basedOn w:val="a3"/>
    <w:next w:val="a3"/>
    <w:rsid w:val="00087CE6"/>
    <w:pPr>
      <w:keepNext/>
      <w:snapToGrid w:val="0"/>
      <w:spacing w:before="240" w:after="60"/>
    </w:pPr>
    <w:rPr>
      <w:rFonts w:ascii="Arial" w:hAnsi="Arial"/>
      <w:szCs w:val="20"/>
    </w:rPr>
  </w:style>
  <w:style w:type="character" w:customStyle="1" w:styleId="940">
    <w:name w:val="Знак Знак94"/>
    <w:rsid w:val="00087CE6"/>
    <w:rPr>
      <w:rFonts w:ascii="Times New Roman" w:hAnsi="Times New Roman"/>
      <w:sz w:val="24"/>
    </w:rPr>
  </w:style>
  <w:style w:type="character" w:customStyle="1" w:styleId="1340">
    <w:name w:val="Знак Знак134"/>
    <w:locked/>
    <w:rsid w:val="00087CE6"/>
    <w:rPr>
      <w:rFonts w:ascii="Arial" w:hAnsi="Arial"/>
      <w:b/>
      <w:kern w:val="32"/>
      <w:sz w:val="32"/>
      <w:lang w:val="ru-RU" w:eastAsia="ru-RU"/>
    </w:rPr>
  </w:style>
  <w:style w:type="character" w:customStyle="1" w:styleId="bibliocaption1">
    <w:name w:val="bibliocaption1"/>
    <w:rsid w:val="00087CE6"/>
    <w:rPr>
      <w:rFonts w:ascii="Verdana" w:hAnsi="Verdana"/>
      <w:b/>
      <w:color w:val="080000"/>
      <w:sz w:val="22"/>
      <w:u w:val="none"/>
    </w:rPr>
  </w:style>
  <w:style w:type="paragraph" w:customStyle="1" w:styleId="afffffffffff7">
    <w:name w:val="ͮ𬠫"/>
    <w:rsid w:val="00087CE6"/>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087CE6"/>
  </w:style>
  <w:style w:type="character" w:customStyle="1" w:styleId="ft1067">
    <w:name w:val="ft1067"/>
    <w:rsid w:val="00087CE6"/>
  </w:style>
  <w:style w:type="character" w:customStyle="1" w:styleId="ft1144">
    <w:name w:val="ft1144"/>
    <w:rsid w:val="00087CE6"/>
  </w:style>
  <w:style w:type="character" w:customStyle="1" w:styleId="ft1207">
    <w:name w:val="ft1207"/>
    <w:rsid w:val="00087CE6"/>
  </w:style>
  <w:style w:type="character" w:customStyle="1" w:styleId="ft1213">
    <w:name w:val="ft1213"/>
    <w:rsid w:val="00087CE6"/>
  </w:style>
  <w:style w:type="character" w:customStyle="1" w:styleId="ft1214">
    <w:name w:val="ft1214"/>
    <w:rsid w:val="00087CE6"/>
  </w:style>
  <w:style w:type="character" w:customStyle="1" w:styleId="ft1289">
    <w:name w:val="ft1289"/>
    <w:rsid w:val="00087CE6"/>
  </w:style>
  <w:style w:type="character" w:customStyle="1" w:styleId="ft1311">
    <w:name w:val="ft1311"/>
    <w:rsid w:val="00087CE6"/>
  </w:style>
  <w:style w:type="character" w:customStyle="1" w:styleId="ft3008">
    <w:name w:val="ft3008"/>
    <w:rsid w:val="00087CE6"/>
  </w:style>
  <w:style w:type="character" w:customStyle="1" w:styleId="ft3181">
    <w:name w:val="ft3181"/>
    <w:rsid w:val="00087CE6"/>
  </w:style>
  <w:style w:type="character" w:customStyle="1" w:styleId="ft722">
    <w:name w:val="ft722"/>
    <w:rsid w:val="00087CE6"/>
  </w:style>
  <w:style w:type="character" w:customStyle="1" w:styleId="ft728">
    <w:name w:val="ft728"/>
    <w:rsid w:val="00087CE6"/>
  </w:style>
  <w:style w:type="character" w:customStyle="1" w:styleId="ft730">
    <w:name w:val="ft730"/>
    <w:rsid w:val="00087CE6"/>
  </w:style>
  <w:style w:type="character" w:customStyle="1" w:styleId="ft72">
    <w:name w:val="ft72"/>
    <w:rsid w:val="00087CE6"/>
  </w:style>
  <w:style w:type="character" w:customStyle="1" w:styleId="ft731">
    <w:name w:val="ft731"/>
    <w:rsid w:val="00087CE6"/>
  </w:style>
  <w:style w:type="character" w:customStyle="1" w:styleId="ft732">
    <w:name w:val="ft732"/>
    <w:rsid w:val="00087CE6"/>
  </w:style>
  <w:style w:type="character" w:customStyle="1" w:styleId="ft735">
    <w:name w:val="ft735"/>
    <w:rsid w:val="00087CE6"/>
  </w:style>
  <w:style w:type="character" w:customStyle="1" w:styleId="ft738">
    <w:name w:val="ft738"/>
    <w:rsid w:val="00087CE6"/>
  </w:style>
  <w:style w:type="character" w:customStyle="1" w:styleId="ft747">
    <w:name w:val="ft747"/>
    <w:rsid w:val="00087CE6"/>
  </w:style>
  <w:style w:type="character" w:customStyle="1" w:styleId="ft758">
    <w:name w:val="ft758"/>
    <w:rsid w:val="00087CE6"/>
  </w:style>
  <w:style w:type="paragraph" w:customStyle="1" w:styleId="Picture">
    <w:name w:val="Picture"/>
    <w:basedOn w:val="a3"/>
    <w:next w:val="a3"/>
    <w:rsid w:val="00087CE6"/>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087CE6"/>
    <w:rPr>
      <w:color w:val="auto"/>
      <w:lang w:val="en-US" w:eastAsia="en-US"/>
    </w:rPr>
  </w:style>
  <w:style w:type="paragraph" w:customStyle="1" w:styleId="1fffffff1">
    <w:name w:val="Çàãîëîâîê 1"/>
    <w:basedOn w:val="Default"/>
    <w:next w:val="Default"/>
    <w:rsid w:val="00087CE6"/>
    <w:rPr>
      <w:color w:val="auto"/>
      <w:lang w:val="en-US" w:eastAsia="en-US"/>
    </w:rPr>
  </w:style>
  <w:style w:type="character" w:customStyle="1" w:styleId="ft2100">
    <w:name w:val="ft2100"/>
    <w:rsid w:val="00087CE6"/>
  </w:style>
  <w:style w:type="character" w:customStyle="1" w:styleId="ft2109">
    <w:name w:val="ft2109"/>
    <w:rsid w:val="00087CE6"/>
  </w:style>
  <w:style w:type="character" w:customStyle="1" w:styleId="ft2121">
    <w:name w:val="ft2121"/>
    <w:rsid w:val="00087CE6"/>
  </w:style>
  <w:style w:type="character" w:customStyle="1" w:styleId="ft2130">
    <w:name w:val="ft2130"/>
    <w:rsid w:val="00087CE6"/>
  </w:style>
  <w:style w:type="character" w:customStyle="1" w:styleId="ft24421">
    <w:name w:val="ft24421"/>
    <w:rsid w:val="00087CE6"/>
    <w:rPr>
      <w:rFonts w:ascii="Times" w:hAnsi="Times"/>
      <w:b/>
      <w:color w:val="000000"/>
      <w:spacing w:val="15"/>
      <w:sz w:val="27"/>
    </w:rPr>
  </w:style>
  <w:style w:type="paragraph" w:customStyle="1" w:styleId="afffffffffff8">
    <w:name w:val="Стиль для методичек"/>
    <w:basedOn w:val="a3"/>
    <w:rsid w:val="00087CE6"/>
    <w:pPr>
      <w:ind w:left="284" w:firstLine="340"/>
      <w:jc w:val="both"/>
    </w:pPr>
    <w:rPr>
      <w:rFonts w:ascii="Calibri" w:hAnsi="Calibri" w:cs="Calibri"/>
      <w:sz w:val="28"/>
      <w:szCs w:val="28"/>
    </w:rPr>
  </w:style>
  <w:style w:type="paragraph" w:customStyle="1" w:styleId="Preformatted">
    <w:name w:val="Preformatted"/>
    <w:basedOn w:val="a3"/>
    <w:rsid w:val="00087CE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087CE6"/>
    <w:rPr>
      <w:rFonts w:ascii="Times New Roman" w:hAnsi="Times New Roman"/>
      <w:i/>
      <w:sz w:val="26"/>
    </w:rPr>
  </w:style>
  <w:style w:type="character" w:customStyle="1" w:styleId="rvts9">
    <w:name w:val="rvts9"/>
    <w:rsid w:val="00087CE6"/>
  </w:style>
  <w:style w:type="character" w:customStyle="1" w:styleId="rvts15">
    <w:name w:val="rvts15"/>
    <w:rsid w:val="00087CE6"/>
  </w:style>
  <w:style w:type="paragraph" w:customStyle="1" w:styleId="2TimesNewW1">
    <w:name w:val="Стиль Заголовок 2 + Times New (W1)"/>
    <w:basedOn w:val="21"/>
    <w:rsid w:val="00087CE6"/>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087CE6"/>
    <w:pPr>
      <w:spacing w:before="100" w:beforeAutospacing="1" w:after="100" w:afterAutospacing="1"/>
    </w:pPr>
  </w:style>
  <w:style w:type="paragraph" w:customStyle="1" w:styleId="1125">
    <w:name w:val="Стиль Заголовок 1 + по ширине Первая строка:  125 см"/>
    <w:basedOn w:val="11"/>
    <w:rsid w:val="00087CE6"/>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087CE6"/>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087CE6"/>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087CE6"/>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087CE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087CE6"/>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087CE6"/>
  </w:style>
  <w:style w:type="character" w:customStyle="1" w:styleId="ft404">
    <w:name w:val="ft404"/>
    <w:rsid w:val="00087CE6"/>
  </w:style>
  <w:style w:type="character" w:customStyle="1" w:styleId="ft2">
    <w:name w:val="ft2"/>
    <w:rsid w:val="00087CE6"/>
  </w:style>
  <w:style w:type="character" w:customStyle="1" w:styleId="ft405">
    <w:name w:val="ft405"/>
    <w:rsid w:val="00087CE6"/>
  </w:style>
  <w:style w:type="character" w:customStyle="1" w:styleId="ft407">
    <w:name w:val="ft407"/>
    <w:rsid w:val="00087CE6"/>
  </w:style>
  <w:style w:type="character" w:customStyle="1" w:styleId="ft411">
    <w:name w:val="ft411"/>
    <w:rsid w:val="00087CE6"/>
  </w:style>
  <w:style w:type="character" w:customStyle="1" w:styleId="ft416">
    <w:name w:val="ft416"/>
    <w:rsid w:val="00087CE6"/>
  </w:style>
  <w:style w:type="character" w:customStyle="1" w:styleId="ft438">
    <w:name w:val="ft438"/>
    <w:rsid w:val="00087CE6"/>
  </w:style>
  <w:style w:type="character" w:customStyle="1" w:styleId="ft461">
    <w:name w:val="ft461"/>
    <w:rsid w:val="00087CE6"/>
  </w:style>
  <w:style w:type="character" w:customStyle="1" w:styleId="ft485">
    <w:name w:val="ft485"/>
    <w:rsid w:val="00087CE6"/>
  </w:style>
  <w:style w:type="character" w:customStyle="1" w:styleId="ft507">
    <w:name w:val="ft507"/>
    <w:rsid w:val="00087CE6"/>
  </w:style>
  <w:style w:type="character" w:customStyle="1" w:styleId="ft464">
    <w:name w:val="ft464"/>
    <w:rsid w:val="00087CE6"/>
  </w:style>
  <w:style w:type="character" w:customStyle="1" w:styleId="ft515">
    <w:name w:val="ft515"/>
    <w:rsid w:val="00087CE6"/>
  </w:style>
  <w:style w:type="character" w:customStyle="1" w:styleId="ft518">
    <w:name w:val="ft518"/>
    <w:rsid w:val="00087CE6"/>
  </w:style>
  <w:style w:type="character" w:customStyle="1" w:styleId="ft521">
    <w:name w:val="ft521"/>
    <w:rsid w:val="00087CE6"/>
  </w:style>
  <w:style w:type="character" w:customStyle="1" w:styleId="ft525">
    <w:name w:val="ft525"/>
    <w:rsid w:val="00087CE6"/>
  </w:style>
  <w:style w:type="character" w:customStyle="1" w:styleId="ft549">
    <w:name w:val="ft549"/>
    <w:rsid w:val="00087CE6"/>
  </w:style>
  <w:style w:type="character" w:customStyle="1" w:styleId="ft554">
    <w:name w:val="ft554"/>
    <w:rsid w:val="00087CE6"/>
  </w:style>
  <w:style w:type="character" w:customStyle="1" w:styleId="ft557">
    <w:name w:val="ft557"/>
    <w:rsid w:val="00087CE6"/>
  </w:style>
  <w:style w:type="character" w:customStyle="1" w:styleId="ft561">
    <w:name w:val="ft561"/>
    <w:rsid w:val="00087CE6"/>
  </w:style>
  <w:style w:type="character" w:customStyle="1" w:styleId="ft565">
    <w:name w:val="ft565"/>
    <w:rsid w:val="00087CE6"/>
  </w:style>
  <w:style w:type="character" w:customStyle="1" w:styleId="ft570">
    <w:name w:val="ft570"/>
    <w:rsid w:val="00087CE6"/>
  </w:style>
  <w:style w:type="character" w:customStyle="1" w:styleId="ft594">
    <w:name w:val="ft594"/>
    <w:rsid w:val="00087CE6"/>
  </w:style>
  <w:style w:type="character" w:customStyle="1" w:styleId="ft600">
    <w:name w:val="ft600"/>
    <w:rsid w:val="00087CE6"/>
  </w:style>
  <w:style w:type="character" w:customStyle="1" w:styleId="ft625">
    <w:name w:val="ft625"/>
    <w:rsid w:val="00087CE6"/>
  </w:style>
  <w:style w:type="character" w:customStyle="1" w:styleId="ft646">
    <w:name w:val="ft646"/>
    <w:rsid w:val="00087CE6"/>
  </w:style>
  <w:style w:type="character" w:customStyle="1" w:styleId="ft648">
    <w:name w:val="ft648"/>
    <w:rsid w:val="00087CE6"/>
  </w:style>
  <w:style w:type="character" w:customStyle="1" w:styleId="ft650">
    <w:name w:val="ft650"/>
    <w:rsid w:val="00087CE6"/>
  </w:style>
  <w:style w:type="character" w:customStyle="1" w:styleId="ft651">
    <w:name w:val="ft651"/>
    <w:rsid w:val="00087CE6"/>
  </w:style>
  <w:style w:type="character" w:customStyle="1" w:styleId="ft654">
    <w:name w:val="ft654"/>
    <w:rsid w:val="00087CE6"/>
  </w:style>
  <w:style w:type="character" w:customStyle="1" w:styleId="ft655">
    <w:name w:val="ft655"/>
    <w:rsid w:val="00087CE6"/>
  </w:style>
  <w:style w:type="character" w:customStyle="1" w:styleId="ft674">
    <w:name w:val="ft674"/>
    <w:rsid w:val="00087CE6"/>
  </w:style>
  <w:style w:type="character" w:customStyle="1" w:styleId="ft698">
    <w:name w:val="ft698"/>
    <w:rsid w:val="00087CE6"/>
  </w:style>
  <w:style w:type="character" w:customStyle="1" w:styleId="ft709">
    <w:name w:val="ft709"/>
    <w:rsid w:val="00087CE6"/>
  </w:style>
  <w:style w:type="character" w:customStyle="1" w:styleId="ft723">
    <w:name w:val="ft723"/>
    <w:rsid w:val="00087CE6"/>
  </w:style>
  <w:style w:type="character" w:customStyle="1" w:styleId="ft746">
    <w:name w:val="ft746"/>
    <w:rsid w:val="00087CE6"/>
  </w:style>
  <w:style w:type="character" w:customStyle="1" w:styleId="ft770">
    <w:name w:val="ft770"/>
    <w:rsid w:val="00087CE6"/>
  </w:style>
  <w:style w:type="character" w:customStyle="1" w:styleId="ft772">
    <w:name w:val="ft772"/>
    <w:rsid w:val="00087CE6"/>
  </w:style>
  <w:style w:type="character" w:customStyle="1" w:styleId="ft774">
    <w:name w:val="ft774"/>
    <w:rsid w:val="00087CE6"/>
  </w:style>
  <w:style w:type="character" w:customStyle="1" w:styleId="ft777">
    <w:name w:val="ft777"/>
    <w:rsid w:val="00087CE6"/>
  </w:style>
  <w:style w:type="character" w:customStyle="1" w:styleId="ft778">
    <w:name w:val="ft778"/>
    <w:rsid w:val="00087CE6"/>
  </w:style>
  <w:style w:type="character" w:customStyle="1" w:styleId="ft780">
    <w:name w:val="ft780"/>
    <w:rsid w:val="00087CE6"/>
  </w:style>
  <w:style w:type="character" w:customStyle="1" w:styleId="ft794">
    <w:name w:val="ft794"/>
    <w:rsid w:val="00087CE6"/>
  </w:style>
  <w:style w:type="character" w:customStyle="1" w:styleId="ft813">
    <w:name w:val="ft813"/>
    <w:rsid w:val="00087CE6"/>
  </w:style>
  <w:style w:type="character" w:customStyle="1" w:styleId="ft845">
    <w:name w:val="ft845"/>
    <w:rsid w:val="00087CE6"/>
  </w:style>
  <w:style w:type="character" w:customStyle="1" w:styleId="ft846">
    <w:name w:val="ft846"/>
    <w:rsid w:val="00087CE6"/>
  </w:style>
  <w:style w:type="character" w:customStyle="1" w:styleId="ft869">
    <w:name w:val="ft869"/>
    <w:rsid w:val="00087CE6"/>
  </w:style>
  <w:style w:type="character" w:customStyle="1" w:styleId="ft345">
    <w:name w:val="ft345"/>
    <w:rsid w:val="00087CE6"/>
  </w:style>
  <w:style w:type="character" w:customStyle="1" w:styleId="ft348">
    <w:name w:val="ft348"/>
    <w:rsid w:val="00087CE6"/>
  </w:style>
  <w:style w:type="character" w:customStyle="1" w:styleId="ft350">
    <w:name w:val="ft350"/>
    <w:rsid w:val="00087CE6"/>
  </w:style>
  <w:style w:type="character" w:customStyle="1" w:styleId="ft351">
    <w:name w:val="ft351"/>
    <w:rsid w:val="00087CE6"/>
  </w:style>
  <w:style w:type="character" w:customStyle="1" w:styleId="ft353">
    <w:name w:val="ft353"/>
    <w:rsid w:val="00087CE6"/>
  </w:style>
  <w:style w:type="character" w:customStyle="1" w:styleId="ft355">
    <w:name w:val="ft355"/>
    <w:rsid w:val="00087CE6"/>
  </w:style>
  <w:style w:type="character" w:customStyle="1" w:styleId="ft372">
    <w:name w:val="ft372"/>
    <w:rsid w:val="00087CE6"/>
  </w:style>
  <w:style w:type="character" w:customStyle="1" w:styleId="ft219">
    <w:name w:val="ft219"/>
    <w:rsid w:val="00087CE6"/>
  </w:style>
  <w:style w:type="character" w:customStyle="1" w:styleId="ft255">
    <w:name w:val="ft255"/>
    <w:rsid w:val="00087CE6"/>
  </w:style>
  <w:style w:type="character" w:customStyle="1" w:styleId="ft264">
    <w:name w:val="ft264"/>
    <w:rsid w:val="00087CE6"/>
  </w:style>
  <w:style w:type="character" w:customStyle="1" w:styleId="ft269">
    <w:name w:val="ft269"/>
    <w:rsid w:val="00087CE6"/>
  </w:style>
  <w:style w:type="character" w:customStyle="1" w:styleId="ft292">
    <w:name w:val="ft292"/>
    <w:rsid w:val="00087CE6"/>
  </w:style>
  <w:style w:type="character" w:customStyle="1" w:styleId="ft300">
    <w:name w:val="ft300"/>
    <w:rsid w:val="00087CE6"/>
  </w:style>
  <w:style w:type="character" w:customStyle="1" w:styleId="ft308">
    <w:name w:val="ft308"/>
    <w:rsid w:val="00087CE6"/>
  </w:style>
  <w:style w:type="character" w:customStyle="1" w:styleId="ft334">
    <w:name w:val="ft334"/>
    <w:rsid w:val="00087CE6"/>
  </w:style>
  <w:style w:type="character" w:customStyle="1" w:styleId="ft346">
    <w:name w:val="ft346"/>
    <w:rsid w:val="00087CE6"/>
  </w:style>
  <w:style w:type="character" w:customStyle="1" w:styleId="ft3">
    <w:name w:val="ft3"/>
    <w:rsid w:val="00087CE6"/>
  </w:style>
  <w:style w:type="character" w:customStyle="1" w:styleId="ft381">
    <w:name w:val="ft381"/>
    <w:rsid w:val="00087CE6"/>
  </w:style>
  <w:style w:type="character" w:customStyle="1" w:styleId="ft391">
    <w:name w:val="ft391"/>
    <w:rsid w:val="00087CE6"/>
  </w:style>
  <w:style w:type="character" w:customStyle="1" w:styleId="ft397">
    <w:name w:val="ft397"/>
    <w:rsid w:val="00087CE6"/>
  </w:style>
  <w:style w:type="character" w:customStyle="1" w:styleId="ft176">
    <w:name w:val="ft176"/>
    <w:rsid w:val="00087CE6"/>
  </w:style>
  <w:style w:type="character" w:customStyle="1" w:styleId="ft410">
    <w:name w:val="ft410"/>
    <w:rsid w:val="00087CE6"/>
  </w:style>
  <w:style w:type="character" w:customStyle="1" w:styleId="ft421">
    <w:name w:val="ft421"/>
    <w:rsid w:val="00087CE6"/>
  </w:style>
  <w:style w:type="character" w:customStyle="1" w:styleId="ft467">
    <w:name w:val="ft467"/>
    <w:rsid w:val="00087CE6"/>
  </w:style>
  <w:style w:type="character" w:customStyle="1" w:styleId="ft479">
    <w:name w:val="ft479"/>
    <w:rsid w:val="00087CE6"/>
  </w:style>
  <w:style w:type="character" w:customStyle="1" w:styleId="ft578">
    <w:name w:val="ft578"/>
    <w:rsid w:val="00087CE6"/>
  </w:style>
  <w:style w:type="character" w:customStyle="1" w:styleId="ft624">
    <w:name w:val="ft624"/>
    <w:rsid w:val="00087CE6"/>
  </w:style>
  <w:style w:type="character" w:customStyle="1" w:styleId="ft631">
    <w:name w:val="ft631"/>
    <w:rsid w:val="00087CE6"/>
  </w:style>
  <w:style w:type="character" w:customStyle="1" w:styleId="ft679">
    <w:name w:val="ft679"/>
    <w:rsid w:val="00087CE6"/>
  </w:style>
  <w:style w:type="character" w:customStyle="1" w:styleId="ft725">
    <w:name w:val="ft725"/>
    <w:rsid w:val="00087CE6"/>
  </w:style>
  <w:style w:type="character" w:customStyle="1" w:styleId="ft769">
    <w:name w:val="ft769"/>
    <w:rsid w:val="00087CE6"/>
  </w:style>
  <w:style w:type="character" w:customStyle="1" w:styleId="ft819">
    <w:name w:val="ft819"/>
    <w:rsid w:val="00087CE6"/>
  </w:style>
  <w:style w:type="character" w:customStyle="1" w:styleId="ft877">
    <w:name w:val="ft877"/>
    <w:rsid w:val="00087CE6"/>
  </w:style>
  <w:style w:type="character" w:customStyle="1" w:styleId="ft275">
    <w:name w:val="ft275"/>
    <w:rsid w:val="00087CE6"/>
  </w:style>
  <w:style w:type="character" w:customStyle="1" w:styleId="ft935">
    <w:name w:val="ft935"/>
    <w:rsid w:val="00087CE6"/>
  </w:style>
  <w:style w:type="character" w:customStyle="1" w:styleId="ft969">
    <w:name w:val="ft969"/>
    <w:rsid w:val="00087CE6"/>
  </w:style>
  <w:style w:type="character" w:customStyle="1" w:styleId="ft1010">
    <w:name w:val="ft1010"/>
    <w:rsid w:val="00087CE6"/>
  </w:style>
  <w:style w:type="character" w:customStyle="1" w:styleId="ft1058">
    <w:name w:val="ft1058"/>
    <w:rsid w:val="00087CE6"/>
  </w:style>
  <w:style w:type="character" w:customStyle="1" w:styleId="ft1101">
    <w:name w:val="ft1101"/>
    <w:rsid w:val="00087CE6"/>
  </w:style>
  <w:style w:type="character" w:customStyle="1" w:styleId="ft1162">
    <w:name w:val="ft1162"/>
    <w:rsid w:val="00087CE6"/>
  </w:style>
  <w:style w:type="character" w:customStyle="1" w:styleId="ft1197">
    <w:name w:val="ft1197"/>
    <w:rsid w:val="00087CE6"/>
  </w:style>
  <w:style w:type="character" w:customStyle="1" w:styleId="ft1248">
    <w:name w:val="ft1248"/>
    <w:rsid w:val="00087CE6"/>
  </w:style>
  <w:style w:type="character" w:customStyle="1" w:styleId="ft1293">
    <w:name w:val="ft1293"/>
    <w:rsid w:val="00087CE6"/>
  </w:style>
  <w:style w:type="character" w:customStyle="1" w:styleId="ft1308">
    <w:name w:val="ft1308"/>
    <w:rsid w:val="00087CE6"/>
  </w:style>
  <w:style w:type="character" w:customStyle="1" w:styleId="ft1366">
    <w:name w:val="ft1366"/>
    <w:rsid w:val="00087CE6"/>
  </w:style>
  <w:style w:type="character" w:customStyle="1" w:styleId="ft1377">
    <w:name w:val="ft1377"/>
    <w:rsid w:val="00087CE6"/>
  </w:style>
  <w:style w:type="character" w:customStyle="1" w:styleId="ft1380">
    <w:name w:val="ft1380"/>
    <w:rsid w:val="00087CE6"/>
  </w:style>
  <w:style w:type="character" w:customStyle="1" w:styleId="ft1389">
    <w:name w:val="ft1389"/>
    <w:rsid w:val="00087CE6"/>
  </w:style>
  <w:style w:type="character" w:customStyle="1" w:styleId="ft1393">
    <w:name w:val="ft1393"/>
    <w:rsid w:val="00087CE6"/>
  </w:style>
  <w:style w:type="character" w:customStyle="1" w:styleId="ft1400">
    <w:name w:val="ft1400"/>
    <w:rsid w:val="00087CE6"/>
  </w:style>
  <w:style w:type="character" w:customStyle="1" w:styleId="ft1407">
    <w:name w:val="ft1407"/>
    <w:rsid w:val="00087CE6"/>
  </w:style>
  <w:style w:type="character" w:customStyle="1" w:styleId="ft1410">
    <w:name w:val="ft1410"/>
    <w:rsid w:val="00087CE6"/>
  </w:style>
  <w:style w:type="character" w:customStyle="1" w:styleId="ft1427">
    <w:name w:val="ft1427"/>
    <w:rsid w:val="00087CE6"/>
  </w:style>
  <w:style w:type="character" w:customStyle="1" w:styleId="ft1478">
    <w:name w:val="ft1478"/>
    <w:rsid w:val="00087CE6"/>
  </w:style>
  <w:style w:type="character" w:customStyle="1" w:styleId="ft1533">
    <w:name w:val="ft1533"/>
    <w:rsid w:val="00087CE6"/>
  </w:style>
  <w:style w:type="character" w:customStyle="1" w:styleId="ft1586">
    <w:name w:val="ft1586"/>
    <w:rsid w:val="00087CE6"/>
  </w:style>
  <w:style w:type="character" w:customStyle="1" w:styleId="ft1627">
    <w:name w:val="ft1627"/>
    <w:rsid w:val="00087CE6"/>
  </w:style>
  <w:style w:type="character" w:customStyle="1" w:styleId="ft1634">
    <w:name w:val="ft1634"/>
    <w:rsid w:val="00087CE6"/>
  </w:style>
  <w:style w:type="character" w:customStyle="1" w:styleId="ft1638">
    <w:name w:val="ft1638"/>
    <w:rsid w:val="00087CE6"/>
  </w:style>
  <w:style w:type="character" w:customStyle="1" w:styleId="ft1643">
    <w:name w:val="ft1643"/>
    <w:rsid w:val="00087CE6"/>
  </w:style>
  <w:style w:type="character" w:customStyle="1" w:styleId="ft1659">
    <w:name w:val="ft1659"/>
    <w:rsid w:val="00087CE6"/>
  </w:style>
  <w:style w:type="character" w:customStyle="1" w:styleId="ft1665">
    <w:name w:val="ft1665"/>
    <w:rsid w:val="00087CE6"/>
  </w:style>
  <w:style w:type="character" w:customStyle="1" w:styleId="ft1711">
    <w:name w:val="ft1711"/>
    <w:rsid w:val="00087CE6"/>
  </w:style>
  <w:style w:type="character" w:customStyle="1" w:styleId="ft1757">
    <w:name w:val="ft1757"/>
    <w:rsid w:val="00087CE6"/>
  </w:style>
  <w:style w:type="character" w:customStyle="1" w:styleId="ft1804">
    <w:name w:val="ft1804"/>
    <w:rsid w:val="00087CE6"/>
  </w:style>
  <w:style w:type="character" w:customStyle="1" w:styleId="ft1855">
    <w:name w:val="ft1855"/>
    <w:rsid w:val="00087CE6"/>
  </w:style>
  <w:style w:type="character" w:customStyle="1" w:styleId="ft1883">
    <w:name w:val="ft1883"/>
    <w:rsid w:val="00087CE6"/>
  </w:style>
  <w:style w:type="character" w:customStyle="1" w:styleId="ft1937">
    <w:name w:val="ft1937"/>
    <w:rsid w:val="00087CE6"/>
  </w:style>
  <w:style w:type="character" w:customStyle="1" w:styleId="ft1983">
    <w:name w:val="ft1983"/>
    <w:rsid w:val="00087CE6"/>
  </w:style>
  <w:style w:type="character" w:customStyle="1" w:styleId="ft2028">
    <w:name w:val="ft2028"/>
    <w:rsid w:val="00087CE6"/>
  </w:style>
  <w:style w:type="character" w:customStyle="1" w:styleId="ft2049">
    <w:name w:val="ft2049"/>
    <w:rsid w:val="00087CE6"/>
  </w:style>
  <w:style w:type="character" w:customStyle="1" w:styleId="ft2096">
    <w:name w:val="ft2096"/>
    <w:rsid w:val="00087CE6"/>
  </w:style>
  <w:style w:type="character" w:customStyle="1" w:styleId="ft2144">
    <w:name w:val="ft2144"/>
    <w:rsid w:val="00087CE6"/>
  </w:style>
  <w:style w:type="character" w:customStyle="1" w:styleId="ft2234">
    <w:name w:val="ft2234"/>
    <w:rsid w:val="00087CE6"/>
  </w:style>
  <w:style w:type="character" w:customStyle="1" w:styleId="ft2289">
    <w:name w:val="ft2289"/>
    <w:rsid w:val="00087CE6"/>
  </w:style>
  <w:style w:type="character" w:customStyle="1" w:styleId="ft1884">
    <w:name w:val="ft1884"/>
    <w:rsid w:val="00087CE6"/>
  </w:style>
  <w:style w:type="character" w:customStyle="1" w:styleId="ft2343">
    <w:name w:val="ft2343"/>
    <w:rsid w:val="00087CE6"/>
  </w:style>
  <w:style w:type="character" w:customStyle="1" w:styleId="ft2392">
    <w:name w:val="ft2392"/>
    <w:rsid w:val="00087CE6"/>
  </w:style>
  <w:style w:type="character" w:customStyle="1" w:styleId="ft2439">
    <w:name w:val="ft2439"/>
    <w:rsid w:val="00087CE6"/>
  </w:style>
  <w:style w:type="character" w:customStyle="1" w:styleId="ft2489">
    <w:name w:val="ft2489"/>
    <w:rsid w:val="00087CE6"/>
  </w:style>
  <w:style w:type="character" w:customStyle="1" w:styleId="ft2500">
    <w:name w:val="ft2500"/>
    <w:rsid w:val="00087CE6"/>
  </w:style>
  <w:style w:type="character" w:customStyle="1" w:styleId="ft2555">
    <w:name w:val="ft2555"/>
    <w:rsid w:val="00087CE6"/>
  </w:style>
  <w:style w:type="character" w:customStyle="1" w:styleId="ft2562">
    <w:name w:val="ft2562"/>
    <w:rsid w:val="00087CE6"/>
  </w:style>
  <w:style w:type="character" w:customStyle="1" w:styleId="ft2569">
    <w:name w:val="ft2569"/>
    <w:rsid w:val="00087CE6"/>
  </w:style>
  <w:style w:type="character" w:customStyle="1" w:styleId="ft2572">
    <w:name w:val="ft2572"/>
    <w:rsid w:val="00087CE6"/>
  </w:style>
  <w:style w:type="character" w:customStyle="1" w:styleId="ft2581">
    <w:name w:val="ft2581"/>
    <w:rsid w:val="00087CE6"/>
  </w:style>
  <w:style w:type="character" w:customStyle="1" w:styleId="ft2590">
    <w:name w:val="ft2590"/>
    <w:rsid w:val="00087CE6"/>
  </w:style>
  <w:style w:type="character" w:customStyle="1" w:styleId="ft2624">
    <w:name w:val="ft2624"/>
    <w:rsid w:val="00087CE6"/>
  </w:style>
  <w:style w:type="character" w:customStyle="1" w:styleId="ft2669">
    <w:name w:val="ft2669"/>
    <w:rsid w:val="00087CE6"/>
  </w:style>
  <w:style w:type="character" w:customStyle="1" w:styleId="ft2679">
    <w:name w:val="ft2679"/>
    <w:rsid w:val="00087CE6"/>
  </w:style>
  <w:style w:type="character" w:customStyle="1" w:styleId="ft2716">
    <w:name w:val="ft2716"/>
    <w:rsid w:val="00087CE6"/>
  </w:style>
  <w:style w:type="character" w:customStyle="1" w:styleId="ft2726">
    <w:name w:val="ft2726"/>
    <w:rsid w:val="00087CE6"/>
  </w:style>
  <w:style w:type="character" w:customStyle="1" w:styleId="ft2773">
    <w:name w:val="ft2773"/>
    <w:rsid w:val="00087CE6"/>
  </w:style>
  <w:style w:type="character" w:customStyle="1" w:styleId="ft2782">
    <w:name w:val="ft2782"/>
    <w:rsid w:val="00087CE6"/>
  </w:style>
  <w:style w:type="character" w:customStyle="1" w:styleId="ft2828">
    <w:name w:val="ft2828"/>
    <w:rsid w:val="00087CE6"/>
  </w:style>
  <w:style w:type="character" w:customStyle="1" w:styleId="ft2877">
    <w:name w:val="ft2877"/>
    <w:rsid w:val="00087CE6"/>
  </w:style>
  <w:style w:type="character" w:customStyle="1" w:styleId="ft2921">
    <w:name w:val="ft2921"/>
    <w:rsid w:val="00087CE6"/>
  </w:style>
  <w:style w:type="character" w:customStyle="1" w:styleId="ft2927">
    <w:name w:val="ft2927"/>
    <w:rsid w:val="00087CE6"/>
  </w:style>
  <w:style w:type="character" w:customStyle="1" w:styleId="ft2935">
    <w:name w:val="ft2935"/>
    <w:rsid w:val="00087CE6"/>
  </w:style>
  <w:style w:type="character" w:customStyle="1" w:styleId="ft2943">
    <w:name w:val="ft2943"/>
    <w:rsid w:val="00087CE6"/>
  </w:style>
  <w:style w:type="character" w:customStyle="1" w:styleId="ft2952">
    <w:name w:val="ft2952"/>
    <w:rsid w:val="00087CE6"/>
  </w:style>
  <w:style w:type="character" w:customStyle="1" w:styleId="ft2954">
    <w:name w:val="ft2954"/>
    <w:rsid w:val="00087CE6"/>
  </w:style>
  <w:style w:type="character" w:customStyle="1" w:styleId="ft2955">
    <w:name w:val="ft2955"/>
    <w:rsid w:val="00087CE6"/>
  </w:style>
  <w:style w:type="character" w:customStyle="1" w:styleId="ft2962">
    <w:name w:val="ft2962"/>
    <w:rsid w:val="00087CE6"/>
  </w:style>
  <w:style w:type="character" w:customStyle="1" w:styleId="ft2968">
    <w:name w:val="ft2968"/>
    <w:rsid w:val="00087CE6"/>
  </w:style>
  <w:style w:type="character" w:customStyle="1" w:styleId="ft2973">
    <w:name w:val="ft2973"/>
    <w:rsid w:val="00087CE6"/>
  </w:style>
  <w:style w:type="character" w:customStyle="1" w:styleId="ft2974">
    <w:name w:val="ft2974"/>
    <w:rsid w:val="00087CE6"/>
  </w:style>
  <w:style w:type="character" w:customStyle="1" w:styleId="ft2976">
    <w:name w:val="ft2976"/>
    <w:rsid w:val="00087CE6"/>
  </w:style>
  <w:style w:type="character" w:customStyle="1" w:styleId="ft2985">
    <w:name w:val="ft2985"/>
    <w:rsid w:val="00087CE6"/>
  </w:style>
  <w:style w:type="character" w:customStyle="1" w:styleId="ft3002">
    <w:name w:val="ft3002"/>
    <w:rsid w:val="00087CE6"/>
  </w:style>
  <w:style w:type="character" w:customStyle="1" w:styleId="ft3037">
    <w:name w:val="ft3037"/>
    <w:rsid w:val="00087CE6"/>
  </w:style>
  <w:style w:type="character" w:customStyle="1" w:styleId="ft3084">
    <w:name w:val="ft3084"/>
    <w:rsid w:val="00087CE6"/>
  </w:style>
  <w:style w:type="character" w:customStyle="1" w:styleId="ft3127">
    <w:name w:val="ft3127"/>
    <w:rsid w:val="00087CE6"/>
  </w:style>
  <w:style w:type="character" w:customStyle="1" w:styleId="ft3156">
    <w:name w:val="ft3156"/>
    <w:rsid w:val="00087CE6"/>
  </w:style>
  <w:style w:type="character" w:customStyle="1" w:styleId="ft3206">
    <w:name w:val="ft3206"/>
    <w:rsid w:val="00087CE6"/>
  </w:style>
  <w:style w:type="character" w:customStyle="1" w:styleId="ft3264">
    <w:name w:val="ft3264"/>
    <w:rsid w:val="00087CE6"/>
  </w:style>
  <w:style w:type="character" w:customStyle="1" w:styleId="ft3315">
    <w:name w:val="ft3315"/>
    <w:rsid w:val="00087CE6"/>
  </w:style>
  <w:style w:type="character" w:customStyle="1" w:styleId="ft3373">
    <w:name w:val="ft3373"/>
    <w:rsid w:val="00087CE6"/>
  </w:style>
  <w:style w:type="character" w:customStyle="1" w:styleId="ft3432">
    <w:name w:val="ft3432"/>
    <w:rsid w:val="00087CE6"/>
  </w:style>
  <w:style w:type="character" w:customStyle="1" w:styleId="ft3489">
    <w:name w:val="ft3489"/>
    <w:rsid w:val="00087CE6"/>
  </w:style>
  <w:style w:type="character" w:customStyle="1" w:styleId="ft3546">
    <w:name w:val="ft3546"/>
    <w:rsid w:val="00087CE6"/>
  </w:style>
  <w:style w:type="character" w:customStyle="1" w:styleId="ft3608">
    <w:name w:val="ft3608"/>
    <w:rsid w:val="00087CE6"/>
  </w:style>
  <w:style w:type="character" w:customStyle="1" w:styleId="ft3651">
    <w:name w:val="ft3651"/>
    <w:rsid w:val="00087CE6"/>
  </w:style>
  <w:style w:type="paragraph" w:customStyle="1" w:styleId="c4c8c7c24">
    <w:name w:val="c4 c8 c7 c24"/>
    <w:basedOn w:val="a3"/>
    <w:rsid w:val="00087CE6"/>
    <w:pPr>
      <w:spacing w:before="90" w:after="90"/>
    </w:pPr>
  </w:style>
  <w:style w:type="character" w:customStyle="1" w:styleId="c5">
    <w:name w:val="c5"/>
    <w:rsid w:val="00087CE6"/>
  </w:style>
  <w:style w:type="character" w:customStyle="1" w:styleId="1143">
    <w:name w:val="Знак Знак114"/>
    <w:locked/>
    <w:rsid w:val="00087CE6"/>
    <w:rPr>
      <w:rFonts w:ascii="Arial" w:hAnsi="Arial"/>
      <w:b/>
      <w:color w:val="000000"/>
      <w:sz w:val="26"/>
      <w:lang w:val="ru-RU" w:eastAsia="ru-RU"/>
    </w:rPr>
  </w:style>
  <w:style w:type="paragraph" w:customStyle="1" w:styleId="1123">
    <w:name w:val="Стиль Заголовок 1 + 12 пт"/>
    <w:basedOn w:val="11"/>
    <w:rsid w:val="00087CE6"/>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087CE6"/>
  </w:style>
  <w:style w:type="character" w:customStyle="1" w:styleId="ft9274">
    <w:name w:val="ft9274"/>
    <w:rsid w:val="00087CE6"/>
  </w:style>
  <w:style w:type="character" w:customStyle="1" w:styleId="ft9282">
    <w:name w:val="ft9282"/>
    <w:rsid w:val="00087CE6"/>
  </w:style>
  <w:style w:type="character" w:customStyle="1" w:styleId="ft9284">
    <w:name w:val="ft9284"/>
    <w:rsid w:val="00087CE6"/>
  </w:style>
  <w:style w:type="character" w:customStyle="1" w:styleId="ft9287">
    <w:name w:val="ft9287"/>
    <w:rsid w:val="00087CE6"/>
  </w:style>
  <w:style w:type="character" w:customStyle="1" w:styleId="ft9293">
    <w:name w:val="ft9293"/>
    <w:rsid w:val="00087CE6"/>
  </w:style>
  <w:style w:type="character" w:customStyle="1" w:styleId="ft9299">
    <w:name w:val="ft9299"/>
    <w:rsid w:val="00087CE6"/>
  </w:style>
  <w:style w:type="character" w:customStyle="1" w:styleId="ft9306">
    <w:name w:val="ft9306"/>
    <w:rsid w:val="00087CE6"/>
  </w:style>
  <w:style w:type="character" w:customStyle="1" w:styleId="ft8849">
    <w:name w:val="ft8849"/>
    <w:rsid w:val="00087CE6"/>
  </w:style>
  <w:style w:type="character" w:customStyle="1" w:styleId="ft9312">
    <w:name w:val="ft9312"/>
    <w:rsid w:val="00087CE6"/>
  </w:style>
  <w:style w:type="character" w:customStyle="1" w:styleId="ft9316">
    <w:name w:val="ft9316"/>
    <w:rsid w:val="00087CE6"/>
  </w:style>
  <w:style w:type="character" w:customStyle="1" w:styleId="ft9324">
    <w:name w:val="ft9324"/>
    <w:rsid w:val="00087CE6"/>
  </w:style>
  <w:style w:type="character" w:customStyle="1" w:styleId="ft9330">
    <w:name w:val="ft9330"/>
    <w:rsid w:val="00087CE6"/>
  </w:style>
  <w:style w:type="character" w:customStyle="1" w:styleId="1810">
    <w:name w:val="Знак Знак1810"/>
    <w:rsid w:val="00087CE6"/>
    <w:rPr>
      <w:rFonts w:eastAsia="SimSun"/>
      <w:b/>
      <w:caps/>
      <w:sz w:val="24"/>
      <w:lang w:val="ru-RU" w:eastAsia="ru-RU"/>
    </w:rPr>
  </w:style>
  <w:style w:type="character" w:customStyle="1" w:styleId="WW8Num36z0">
    <w:name w:val="WW8Num36z0"/>
    <w:rsid w:val="00087CE6"/>
    <w:rPr>
      <w:rFonts w:ascii="Wingdings" w:hAnsi="Wingdings"/>
    </w:rPr>
  </w:style>
  <w:style w:type="character" w:customStyle="1" w:styleId="WW8Num39z0">
    <w:name w:val="WW8Num39z0"/>
    <w:rsid w:val="00087CE6"/>
    <w:rPr>
      <w:rFonts w:ascii="Wingdings" w:hAnsi="Wingdings"/>
    </w:rPr>
  </w:style>
  <w:style w:type="character" w:customStyle="1" w:styleId="WW8Num42z0">
    <w:name w:val="WW8Num42z0"/>
    <w:rsid w:val="00087CE6"/>
    <w:rPr>
      <w:rFonts w:ascii="Wingdings" w:hAnsi="Wingdings"/>
    </w:rPr>
  </w:style>
  <w:style w:type="character" w:customStyle="1" w:styleId="WW8Num44z0">
    <w:name w:val="WW8Num44z0"/>
    <w:rsid w:val="00087CE6"/>
    <w:rPr>
      <w:rFonts w:ascii="Wingdings" w:hAnsi="Wingdings"/>
    </w:rPr>
  </w:style>
  <w:style w:type="character" w:customStyle="1" w:styleId="WW8Num44z1">
    <w:name w:val="WW8Num44z1"/>
    <w:rsid w:val="00087CE6"/>
    <w:rPr>
      <w:rFonts w:ascii="Courier New" w:hAnsi="Courier New"/>
    </w:rPr>
  </w:style>
  <w:style w:type="character" w:customStyle="1" w:styleId="WW8Num44z3">
    <w:name w:val="WW8Num44z3"/>
    <w:rsid w:val="00087CE6"/>
    <w:rPr>
      <w:rFonts w:ascii="Symbol" w:hAnsi="Symbol"/>
    </w:rPr>
  </w:style>
  <w:style w:type="character" w:customStyle="1" w:styleId="WW8Num47z0">
    <w:name w:val="WW8Num47z0"/>
    <w:rsid w:val="00087CE6"/>
    <w:rPr>
      <w:rFonts w:ascii="Wingdings" w:hAnsi="Wingdings"/>
    </w:rPr>
  </w:style>
  <w:style w:type="character" w:customStyle="1" w:styleId="WW8Num47z1">
    <w:name w:val="WW8Num47z1"/>
    <w:rsid w:val="00087CE6"/>
    <w:rPr>
      <w:rFonts w:ascii="Courier New" w:hAnsi="Courier New"/>
    </w:rPr>
  </w:style>
  <w:style w:type="character" w:customStyle="1" w:styleId="WW8Num47z3">
    <w:name w:val="WW8Num47z3"/>
    <w:rsid w:val="00087CE6"/>
    <w:rPr>
      <w:rFonts w:ascii="Symbol" w:hAnsi="Symbol"/>
    </w:rPr>
  </w:style>
  <w:style w:type="character" w:customStyle="1" w:styleId="WW8Num50z0">
    <w:name w:val="WW8Num50z0"/>
    <w:rsid w:val="00087CE6"/>
    <w:rPr>
      <w:rFonts w:ascii="Wingdings" w:hAnsi="Wingdings"/>
    </w:rPr>
  </w:style>
  <w:style w:type="character" w:customStyle="1" w:styleId="WW8Num51z0">
    <w:name w:val="WW8Num51z0"/>
    <w:rsid w:val="00087CE6"/>
    <w:rPr>
      <w:rFonts w:ascii="Wingdings" w:hAnsi="Wingdings"/>
    </w:rPr>
  </w:style>
  <w:style w:type="character" w:customStyle="1" w:styleId="WW8Num52z0">
    <w:name w:val="WW8Num52z0"/>
    <w:rsid w:val="00087CE6"/>
    <w:rPr>
      <w:rFonts w:ascii="Symbol" w:hAnsi="Symbol"/>
    </w:rPr>
  </w:style>
  <w:style w:type="character" w:customStyle="1" w:styleId="WW8Num53z0">
    <w:name w:val="WW8Num53z0"/>
    <w:rsid w:val="00087CE6"/>
    <w:rPr>
      <w:rFonts w:ascii="Wingdings" w:hAnsi="Wingdings"/>
    </w:rPr>
  </w:style>
  <w:style w:type="character" w:customStyle="1" w:styleId="WW8Num53z1">
    <w:name w:val="WW8Num53z1"/>
    <w:rsid w:val="00087CE6"/>
    <w:rPr>
      <w:rFonts w:ascii="Courier New" w:hAnsi="Courier New"/>
    </w:rPr>
  </w:style>
  <w:style w:type="character" w:customStyle="1" w:styleId="WW8Num53z3">
    <w:name w:val="WW8Num53z3"/>
    <w:rsid w:val="00087CE6"/>
    <w:rPr>
      <w:rFonts w:ascii="Symbol" w:hAnsi="Symbol"/>
    </w:rPr>
  </w:style>
  <w:style w:type="character" w:customStyle="1" w:styleId="WW8Num55z0">
    <w:name w:val="WW8Num55z0"/>
    <w:rsid w:val="00087CE6"/>
    <w:rPr>
      <w:rFonts w:ascii="Symbol" w:hAnsi="Symbol"/>
    </w:rPr>
  </w:style>
  <w:style w:type="character" w:customStyle="1" w:styleId="WW8Num56z0">
    <w:name w:val="WW8Num56z0"/>
    <w:rsid w:val="00087CE6"/>
    <w:rPr>
      <w:rFonts w:ascii="Symbol" w:hAnsi="Symbol"/>
    </w:rPr>
  </w:style>
  <w:style w:type="character" w:customStyle="1" w:styleId="WW8Num59z0">
    <w:name w:val="WW8Num59z0"/>
    <w:rsid w:val="00087CE6"/>
    <w:rPr>
      <w:rFonts w:ascii="Symbol" w:hAnsi="Symbol"/>
    </w:rPr>
  </w:style>
  <w:style w:type="character" w:customStyle="1" w:styleId="WW8Num63z0">
    <w:name w:val="WW8Num63z0"/>
    <w:rsid w:val="00087CE6"/>
    <w:rPr>
      <w:rFonts w:ascii="Symbol" w:hAnsi="Symbol"/>
    </w:rPr>
  </w:style>
  <w:style w:type="character" w:customStyle="1" w:styleId="WW8Num66z0">
    <w:name w:val="WW8Num66z0"/>
    <w:rsid w:val="00087CE6"/>
    <w:rPr>
      <w:rFonts w:ascii="Symbol" w:hAnsi="Symbol"/>
    </w:rPr>
  </w:style>
  <w:style w:type="character" w:customStyle="1" w:styleId="WW8Num69z1">
    <w:name w:val="WW8Num69z1"/>
    <w:rsid w:val="00087CE6"/>
    <w:rPr>
      <w:rFonts w:ascii="Wingdings" w:hAnsi="Wingdings"/>
    </w:rPr>
  </w:style>
  <w:style w:type="character" w:customStyle="1" w:styleId="WW8Num72z0">
    <w:name w:val="WW8Num72z0"/>
    <w:rsid w:val="00087CE6"/>
    <w:rPr>
      <w:rFonts w:ascii="Symbol" w:hAnsi="Symbol"/>
    </w:rPr>
  </w:style>
  <w:style w:type="character" w:customStyle="1" w:styleId="WW8Num72z1">
    <w:name w:val="WW8Num72z1"/>
    <w:rsid w:val="00087CE6"/>
    <w:rPr>
      <w:rFonts w:ascii="Courier New" w:hAnsi="Courier New"/>
    </w:rPr>
  </w:style>
  <w:style w:type="character" w:customStyle="1" w:styleId="WW8Num72z2">
    <w:name w:val="WW8Num72z2"/>
    <w:rsid w:val="00087CE6"/>
    <w:rPr>
      <w:rFonts w:ascii="Wingdings" w:hAnsi="Wingdings"/>
    </w:rPr>
  </w:style>
  <w:style w:type="character" w:customStyle="1" w:styleId="WW8Num74z0">
    <w:name w:val="WW8Num74z0"/>
    <w:rsid w:val="00087CE6"/>
    <w:rPr>
      <w:rFonts w:ascii="Symbol" w:hAnsi="Symbol"/>
    </w:rPr>
  </w:style>
  <w:style w:type="character" w:customStyle="1" w:styleId="WW8Num75z0">
    <w:name w:val="WW8Num75z0"/>
    <w:rsid w:val="00087CE6"/>
    <w:rPr>
      <w:rFonts w:ascii="Wingdings" w:hAnsi="Wingdings"/>
    </w:rPr>
  </w:style>
  <w:style w:type="character" w:customStyle="1" w:styleId="WW8Num75z1">
    <w:name w:val="WW8Num75z1"/>
    <w:rsid w:val="00087CE6"/>
    <w:rPr>
      <w:rFonts w:ascii="Courier New" w:hAnsi="Courier New"/>
    </w:rPr>
  </w:style>
  <w:style w:type="character" w:customStyle="1" w:styleId="WW8Num75z3">
    <w:name w:val="WW8Num75z3"/>
    <w:rsid w:val="00087CE6"/>
    <w:rPr>
      <w:rFonts w:ascii="Symbol" w:hAnsi="Symbol"/>
    </w:rPr>
  </w:style>
  <w:style w:type="character" w:customStyle="1" w:styleId="WW8Num77z0">
    <w:name w:val="WW8Num77z0"/>
    <w:rsid w:val="00087CE6"/>
    <w:rPr>
      <w:rFonts w:ascii="Symbol" w:hAnsi="Symbol"/>
    </w:rPr>
  </w:style>
  <w:style w:type="character" w:customStyle="1" w:styleId="WW8Num78z0">
    <w:name w:val="WW8Num78z0"/>
    <w:rsid w:val="00087CE6"/>
    <w:rPr>
      <w:rFonts w:ascii="Wingdings" w:hAnsi="Wingdings"/>
    </w:rPr>
  </w:style>
  <w:style w:type="character" w:customStyle="1" w:styleId="WW8Num78z1">
    <w:name w:val="WW8Num78z1"/>
    <w:rsid w:val="00087CE6"/>
    <w:rPr>
      <w:rFonts w:ascii="Courier New" w:hAnsi="Courier New"/>
    </w:rPr>
  </w:style>
  <w:style w:type="character" w:customStyle="1" w:styleId="WW8Num78z3">
    <w:name w:val="WW8Num78z3"/>
    <w:rsid w:val="00087CE6"/>
    <w:rPr>
      <w:rFonts w:ascii="Symbol" w:hAnsi="Symbol"/>
    </w:rPr>
  </w:style>
  <w:style w:type="character" w:customStyle="1" w:styleId="WW8Num79z0">
    <w:name w:val="WW8Num79z0"/>
    <w:rsid w:val="00087CE6"/>
    <w:rPr>
      <w:rFonts w:ascii="Symbol" w:hAnsi="Symbol"/>
    </w:rPr>
  </w:style>
  <w:style w:type="character" w:customStyle="1" w:styleId="WW8Num86z0">
    <w:name w:val="WW8Num86z0"/>
    <w:rsid w:val="00087CE6"/>
    <w:rPr>
      <w:rFonts w:ascii="Wingdings" w:hAnsi="Wingdings"/>
    </w:rPr>
  </w:style>
  <w:style w:type="character" w:customStyle="1" w:styleId="WW8Num86z1">
    <w:name w:val="WW8Num86z1"/>
    <w:rsid w:val="00087CE6"/>
    <w:rPr>
      <w:rFonts w:ascii="Courier New" w:hAnsi="Courier New"/>
    </w:rPr>
  </w:style>
  <w:style w:type="character" w:customStyle="1" w:styleId="WW8Num86z3">
    <w:name w:val="WW8Num86z3"/>
    <w:rsid w:val="00087CE6"/>
    <w:rPr>
      <w:rFonts w:ascii="Symbol" w:hAnsi="Symbol"/>
    </w:rPr>
  </w:style>
  <w:style w:type="character" w:customStyle="1" w:styleId="WW8Num87z0">
    <w:name w:val="WW8Num87z0"/>
    <w:rsid w:val="00087CE6"/>
    <w:rPr>
      <w:rFonts w:ascii="Symbol" w:hAnsi="Symbol"/>
    </w:rPr>
  </w:style>
  <w:style w:type="character" w:customStyle="1" w:styleId="WW8Num89z0">
    <w:name w:val="WW8Num89z0"/>
    <w:rsid w:val="00087CE6"/>
    <w:rPr>
      <w:rFonts w:ascii="Symbol" w:hAnsi="Symbol"/>
    </w:rPr>
  </w:style>
  <w:style w:type="character" w:customStyle="1" w:styleId="WW8Num90z0">
    <w:name w:val="WW8Num90z0"/>
    <w:rsid w:val="00087CE6"/>
    <w:rPr>
      <w:rFonts w:ascii="Symbol" w:hAnsi="Symbol"/>
    </w:rPr>
  </w:style>
  <w:style w:type="character" w:customStyle="1" w:styleId="WW8Num92z0">
    <w:name w:val="WW8Num92z0"/>
    <w:rsid w:val="00087CE6"/>
    <w:rPr>
      <w:rFonts w:ascii="Symbol" w:hAnsi="Symbol"/>
    </w:rPr>
  </w:style>
  <w:style w:type="character" w:customStyle="1" w:styleId="WW8Num93z0">
    <w:name w:val="WW8Num93z0"/>
    <w:rsid w:val="00087CE6"/>
    <w:rPr>
      <w:rFonts w:ascii="Wingdings" w:hAnsi="Wingdings"/>
    </w:rPr>
  </w:style>
  <w:style w:type="character" w:customStyle="1" w:styleId="WW8Num93z1">
    <w:name w:val="WW8Num93z1"/>
    <w:rsid w:val="00087CE6"/>
    <w:rPr>
      <w:rFonts w:ascii="Courier New" w:hAnsi="Courier New"/>
    </w:rPr>
  </w:style>
  <w:style w:type="character" w:customStyle="1" w:styleId="WW8Num93z3">
    <w:name w:val="WW8Num93z3"/>
    <w:rsid w:val="00087CE6"/>
    <w:rPr>
      <w:rFonts w:ascii="Symbol" w:hAnsi="Symbol"/>
    </w:rPr>
  </w:style>
  <w:style w:type="character" w:customStyle="1" w:styleId="WW8Num94z0">
    <w:name w:val="WW8Num94z0"/>
    <w:rsid w:val="00087CE6"/>
    <w:rPr>
      <w:rFonts w:ascii="Symbol" w:hAnsi="Symbol"/>
    </w:rPr>
  </w:style>
  <w:style w:type="character" w:customStyle="1" w:styleId="WW8Num97z0">
    <w:name w:val="WW8Num97z0"/>
    <w:rsid w:val="00087CE6"/>
    <w:rPr>
      <w:rFonts w:ascii="Symbol" w:hAnsi="Symbol"/>
    </w:rPr>
  </w:style>
  <w:style w:type="character" w:customStyle="1" w:styleId="WW8Num99z0">
    <w:name w:val="WW8Num99z0"/>
    <w:rsid w:val="00087CE6"/>
    <w:rPr>
      <w:rFonts w:ascii="Symbol" w:hAnsi="Symbol"/>
    </w:rPr>
  </w:style>
  <w:style w:type="character" w:customStyle="1" w:styleId="WW8Num101z0">
    <w:name w:val="WW8Num101z0"/>
    <w:rsid w:val="00087CE6"/>
    <w:rPr>
      <w:rFonts w:ascii="Symbol" w:hAnsi="Symbol"/>
    </w:rPr>
  </w:style>
  <w:style w:type="character" w:customStyle="1" w:styleId="WW8Num104z0">
    <w:name w:val="WW8Num104z0"/>
    <w:rsid w:val="00087CE6"/>
    <w:rPr>
      <w:rFonts w:ascii="Symbol" w:hAnsi="Symbol"/>
    </w:rPr>
  </w:style>
  <w:style w:type="character" w:customStyle="1" w:styleId="WW8Num107z0">
    <w:name w:val="WW8Num107z0"/>
    <w:rsid w:val="00087CE6"/>
    <w:rPr>
      <w:rFonts w:ascii="Symbol" w:hAnsi="Symbol"/>
    </w:rPr>
  </w:style>
  <w:style w:type="character" w:customStyle="1" w:styleId="WW8Num109z0">
    <w:name w:val="WW8Num109z0"/>
    <w:rsid w:val="00087CE6"/>
    <w:rPr>
      <w:rFonts w:ascii="Symbol" w:hAnsi="Symbol"/>
    </w:rPr>
  </w:style>
  <w:style w:type="character" w:customStyle="1" w:styleId="WW8Num112z1">
    <w:name w:val="WW8Num112z1"/>
    <w:rsid w:val="00087CE6"/>
    <w:rPr>
      <w:color w:val="000000"/>
    </w:rPr>
  </w:style>
  <w:style w:type="character" w:customStyle="1" w:styleId="WW8Num114z0">
    <w:name w:val="WW8Num114z0"/>
    <w:rsid w:val="00087CE6"/>
    <w:rPr>
      <w:rFonts w:ascii="Symbol" w:hAnsi="Symbol"/>
    </w:rPr>
  </w:style>
  <w:style w:type="character" w:customStyle="1" w:styleId="WW8Num117z0">
    <w:name w:val="WW8Num117z0"/>
    <w:rsid w:val="00087CE6"/>
    <w:rPr>
      <w:rFonts w:ascii="Symbol" w:hAnsi="Symbol"/>
    </w:rPr>
  </w:style>
  <w:style w:type="character" w:customStyle="1" w:styleId="WW8Num118z0">
    <w:name w:val="WW8Num118z0"/>
    <w:rsid w:val="00087CE6"/>
    <w:rPr>
      <w:rFonts w:ascii="Wingdings" w:hAnsi="Wingdings"/>
    </w:rPr>
  </w:style>
  <w:style w:type="character" w:customStyle="1" w:styleId="WW8Num118z1">
    <w:name w:val="WW8Num118z1"/>
    <w:rsid w:val="00087CE6"/>
    <w:rPr>
      <w:rFonts w:ascii="Courier New" w:hAnsi="Courier New"/>
    </w:rPr>
  </w:style>
  <w:style w:type="character" w:customStyle="1" w:styleId="WW8Num118z3">
    <w:name w:val="WW8Num118z3"/>
    <w:rsid w:val="00087CE6"/>
    <w:rPr>
      <w:rFonts w:ascii="Symbol" w:hAnsi="Symbol"/>
    </w:rPr>
  </w:style>
  <w:style w:type="character" w:customStyle="1" w:styleId="WW8Num120z0">
    <w:name w:val="WW8Num120z0"/>
    <w:rsid w:val="00087CE6"/>
    <w:rPr>
      <w:rFonts w:ascii="Symbol" w:hAnsi="Symbol"/>
    </w:rPr>
  </w:style>
  <w:style w:type="character" w:customStyle="1" w:styleId="WW8Num121z0">
    <w:name w:val="WW8Num121z0"/>
    <w:rsid w:val="00087CE6"/>
    <w:rPr>
      <w:rFonts w:ascii="Symbol" w:hAnsi="Symbol"/>
    </w:rPr>
  </w:style>
  <w:style w:type="character" w:customStyle="1" w:styleId="WW8Num124z0">
    <w:name w:val="WW8Num124z0"/>
    <w:rsid w:val="00087CE6"/>
    <w:rPr>
      <w:rFonts w:ascii="Symbol" w:hAnsi="Symbol"/>
    </w:rPr>
  </w:style>
  <w:style w:type="character" w:customStyle="1" w:styleId="WW8Num125z0">
    <w:name w:val="WW8Num125z0"/>
    <w:rsid w:val="00087CE6"/>
    <w:rPr>
      <w:rFonts w:ascii="Wingdings" w:hAnsi="Wingdings"/>
    </w:rPr>
  </w:style>
  <w:style w:type="character" w:customStyle="1" w:styleId="WW8Num125z1">
    <w:name w:val="WW8Num125z1"/>
    <w:rsid w:val="00087CE6"/>
    <w:rPr>
      <w:rFonts w:ascii="Courier New" w:hAnsi="Courier New"/>
    </w:rPr>
  </w:style>
  <w:style w:type="character" w:customStyle="1" w:styleId="WW8Num125z3">
    <w:name w:val="WW8Num125z3"/>
    <w:rsid w:val="00087CE6"/>
    <w:rPr>
      <w:rFonts w:ascii="Symbol" w:hAnsi="Symbol"/>
    </w:rPr>
  </w:style>
  <w:style w:type="character" w:customStyle="1" w:styleId="WW8Num126z0">
    <w:name w:val="WW8Num126z0"/>
    <w:rsid w:val="00087CE6"/>
    <w:rPr>
      <w:rFonts w:ascii="Symbol" w:hAnsi="Symbol"/>
    </w:rPr>
  </w:style>
  <w:style w:type="character" w:customStyle="1" w:styleId="WW8Num127z0">
    <w:name w:val="WW8Num127z0"/>
    <w:rsid w:val="00087CE6"/>
    <w:rPr>
      <w:rFonts w:ascii="Symbol" w:hAnsi="Symbol"/>
    </w:rPr>
  </w:style>
  <w:style w:type="character" w:customStyle="1" w:styleId="WW8Num130z0">
    <w:name w:val="WW8Num130z0"/>
    <w:rsid w:val="00087CE6"/>
    <w:rPr>
      <w:rFonts w:ascii="Symbol" w:hAnsi="Symbol"/>
    </w:rPr>
  </w:style>
  <w:style w:type="character" w:customStyle="1" w:styleId="WW8Num131z0">
    <w:name w:val="WW8Num131z0"/>
    <w:rsid w:val="00087CE6"/>
    <w:rPr>
      <w:rFonts w:ascii="Symbol" w:hAnsi="Symbol"/>
    </w:rPr>
  </w:style>
  <w:style w:type="character" w:customStyle="1" w:styleId="WW8Num132z0">
    <w:name w:val="WW8Num132z0"/>
    <w:rsid w:val="00087CE6"/>
    <w:rPr>
      <w:rFonts w:ascii="Symbol" w:hAnsi="Symbol"/>
    </w:rPr>
  </w:style>
  <w:style w:type="character" w:customStyle="1" w:styleId="WW8Num134z0">
    <w:name w:val="WW8Num134z0"/>
    <w:rsid w:val="00087CE6"/>
    <w:rPr>
      <w:rFonts w:ascii="Wingdings" w:hAnsi="Wingdings"/>
    </w:rPr>
  </w:style>
  <w:style w:type="character" w:customStyle="1" w:styleId="WW8Num136z0">
    <w:name w:val="WW8Num136z0"/>
    <w:rsid w:val="00087CE6"/>
    <w:rPr>
      <w:rFonts w:ascii="Symbol" w:hAnsi="Symbol"/>
    </w:rPr>
  </w:style>
  <w:style w:type="character" w:customStyle="1" w:styleId="WW8Num139z0">
    <w:name w:val="WW8Num139z0"/>
    <w:rsid w:val="00087CE6"/>
    <w:rPr>
      <w:rFonts w:ascii="Symbol" w:hAnsi="Symbol"/>
    </w:rPr>
  </w:style>
  <w:style w:type="character" w:customStyle="1" w:styleId="WW8Num143z0">
    <w:name w:val="WW8Num143z0"/>
    <w:rsid w:val="00087CE6"/>
    <w:rPr>
      <w:rFonts w:ascii="Symbol" w:hAnsi="Symbol"/>
    </w:rPr>
  </w:style>
  <w:style w:type="character" w:customStyle="1" w:styleId="WW8Num144z0">
    <w:name w:val="WW8Num144z0"/>
    <w:rsid w:val="00087CE6"/>
    <w:rPr>
      <w:rFonts w:ascii="Symbol" w:hAnsi="Symbol"/>
    </w:rPr>
  </w:style>
  <w:style w:type="character" w:customStyle="1" w:styleId="WW8Num145z0">
    <w:name w:val="WW8Num145z0"/>
    <w:rsid w:val="00087CE6"/>
    <w:rPr>
      <w:rFonts w:ascii="Symbol" w:hAnsi="Symbol"/>
    </w:rPr>
  </w:style>
  <w:style w:type="character" w:customStyle="1" w:styleId="WW8Num146z0">
    <w:name w:val="WW8Num146z0"/>
    <w:rsid w:val="00087CE6"/>
    <w:rPr>
      <w:rFonts w:ascii="Symbol" w:hAnsi="Symbol"/>
    </w:rPr>
  </w:style>
  <w:style w:type="character" w:customStyle="1" w:styleId="WW8Num147z0">
    <w:name w:val="WW8Num147z0"/>
    <w:rsid w:val="00087CE6"/>
    <w:rPr>
      <w:rFonts w:ascii="Wingdings" w:hAnsi="Wingdings"/>
    </w:rPr>
  </w:style>
  <w:style w:type="character" w:customStyle="1" w:styleId="WW8Num147z1">
    <w:name w:val="WW8Num147z1"/>
    <w:rsid w:val="00087CE6"/>
    <w:rPr>
      <w:rFonts w:ascii="Courier New" w:hAnsi="Courier New"/>
    </w:rPr>
  </w:style>
  <w:style w:type="character" w:customStyle="1" w:styleId="WW8Num147z3">
    <w:name w:val="WW8Num147z3"/>
    <w:rsid w:val="00087CE6"/>
    <w:rPr>
      <w:rFonts w:ascii="Symbol" w:hAnsi="Symbol"/>
    </w:rPr>
  </w:style>
  <w:style w:type="character" w:customStyle="1" w:styleId="WW8Num150z0">
    <w:name w:val="WW8Num150z0"/>
    <w:rsid w:val="00087CE6"/>
    <w:rPr>
      <w:rFonts w:ascii="Symbol" w:hAnsi="Symbol"/>
    </w:rPr>
  </w:style>
  <w:style w:type="character" w:customStyle="1" w:styleId="WW8Num157z0">
    <w:name w:val="WW8Num157z0"/>
    <w:rsid w:val="00087CE6"/>
    <w:rPr>
      <w:rFonts w:ascii="Symbol" w:hAnsi="Symbol"/>
    </w:rPr>
  </w:style>
  <w:style w:type="character" w:customStyle="1" w:styleId="WW8Num159z0">
    <w:name w:val="WW8Num159z0"/>
    <w:rsid w:val="00087CE6"/>
    <w:rPr>
      <w:rFonts w:ascii="Symbol" w:hAnsi="Symbol"/>
    </w:rPr>
  </w:style>
  <w:style w:type="character" w:customStyle="1" w:styleId="WW8Num160z0">
    <w:name w:val="WW8Num160z0"/>
    <w:rsid w:val="00087CE6"/>
    <w:rPr>
      <w:rFonts w:ascii="Symbol" w:hAnsi="Symbol"/>
    </w:rPr>
  </w:style>
  <w:style w:type="character" w:customStyle="1" w:styleId="WW8Num162z0">
    <w:name w:val="WW8Num162z0"/>
    <w:rsid w:val="00087CE6"/>
    <w:rPr>
      <w:rFonts w:ascii="Symbol" w:hAnsi="Symbol"/>
    </w:rPr>
  </w:style>
  <w:style w:type="character" w:customStyle="1" w:styleId="WW8Num163z0">
    <w:name w:val="WW8Num163z0"/>
    <w:rsid w:val="00087CE6"/>
    <w:rPr>
      <w:rFonts w:ascii="Symbol" w:hAnsi="Symbol"/>
    </w:rPr>
  </w:style>
  <w:style w:type="character" w:customStyle="1" w:styleId="WW8Num164z0">
    <w:name w:val="WW8Num164z0"/>
    <w:rsid w:val="00087CE6"/>
    <w:rPr>
      <w:rFonts w:ascii="Wingdings" w:hAnsi="Wingdings"/>
    </w:rPr>
  </w:style>
  <w:style w:type="character" w:customStyle="1" w:styleId="WW8Num164z1">
    <w:name w:val="WW8Num164z1"/>
    <w:rsid w:val="00087CE6"/>
    <w:rPr>
      <w:rFonts w:ascii="Courier New" w:hAnsi="Courier New"/>
    </w:rPr>
  </w:style>
  <w:style w:type="character" w:customStyle="1" w:styleId="WW8Num164z3">
    <w:name w:val="WW8Num164z3"/>
    <w:rsid w:val="00087CE6"/>
    <w:rPr>
      <w:rFonts w:ascii="Symbol" w:hAnsi="Symbol"/>
    </w:rPr>
  </w:style>
  <w:style w:type="character" w:customStyle="1" w:styleId="WW8Num168z0">
    <w:name w:val="WW8Num168z0"/>
    <w:rsid w:val="00087CE6"/>
    <w:rPr>
      <w:rFonts w:ascii="Symbol" w:hAnsi="Symbol"/>
    </w:rPr>
  </w:style>
  <w:style w:type="character" w:customStyle="1" w:styleId="WW8Num169z0">
    <w:name w:val="WW8Num169z0"/>
    <w:rsid w:val="00087CE6"/>
    <w:rPr>
      <w:rFonts w:ascii="Symbol" w:hAnsi="Symbol"/>
    </w:rPr>
  </w:style>
  <w:style w:type="character" w:customStyle="1" w:styleId="WW8Num170z0">
    <w:name w:val="WW8Num170z0"/>
    <w:rsid w:val="00087CE6"/>
    <w:rPr>
      <w:rFonts w:ascii="Symbol" w:hAnsi="Symbol"/>
    </w:rPr>
  </w:style>
  <w:style w:type="character" w:customStyle="1" w:styleId="WW8Num174z0">
    <w:name w:val="WW8Num174z0"/>
    <w:rsid w:val="00087CE6"/>
    <w:rPr>
      <w:rFonts w:ascii="Symbol" w:hAnsi="Symbol"/>
    </w:rPr>
  </w:style>
  <w:style w:type="character" w:customStyle="1" w:styleId="WW8Num177z0">
    <w:name w:val="WW8Num177z0"/>
    <w:rsid w:val="00087CE6"/>
    <w:rPr>
      <w:rFonts w:ascii="Symbol" w:hAnsi="Symbol"/>
    </w:rPr>
  </w:style>
  <w:style w:type="character" w:customStyle="1" w:styleId="WW8Num178z0">
    <w:name w:val="WW8Num178z0"/>
    <w:rsid w:val="00087CE6"/>
    <w:rPr>
      <w:rFonts w:ascii="Symbol" w:hAnsi="Symbol"/>
    </w:rPr>
  </w:style>
  <w:style w:type="character" w:customStyle="1" w:styleId="WW8Num182z0">
    <w:name w:val="WW8Num182z0"/>
    <w:rsid w:val="00087CE6"/>
    <w:rPr>
      <w:rFonts w:ascii="Symbol" w:hAnsi="Symbol"/>
    </w:rPr>
  </w:style>
  <w:style w:type="character" w:customStyle="1" w:styleId="WW8Num37z0">
    <w:name w:val="WW8Num37z0"/>
    <w:rsid w:val="00087CE6"/>
    <w:rPr>
      <w:rFonts w:ascii="Wingdings" w:hAnsi="Wingdings"/>
    </w:rPr>
  </w:style>
  <w:style w:type="character" w:customStyle="1" w:styleId="WW8Num38z0">
    <w:name w:val="WW8Num38z0"/>
    <w:rsid w:val="00087CE6"/>
    <w:rPr>
      <w:rFonts w:ascii="Wingdings" w:hAnsi="Wingdings"/>
    </w:rPr>
  </w:style>
  <w:style w:type="character" w:customStyle="1" w:styleId="WW8Num40z0">
    <w:name w:val="WW8Num40z0"/>
    <w:rsid w:val="00087CE6"/>
    <w:rPr>
      <w:rFonts w:ascii="Wingdings" w:hAnsi="Wingdings"/>
    </w:rPr>
  </w:style>
  <w:style w:type="character" w:customStyle="1" w:styleId="WW8Num41z0">
    <w:name w:val="WW8Num41z0"/>
    <w:rsid w:val="00087CE6"/>
    <w:rPr>
      <w:rFonts w:ascii="Wingdings" w:hAnsi="Wingdings"/>
    </w:rPr>
  </w:style>
  <w:style w:type="character" w:customStyle="1" w:styleId="WW8Num43z0">
    <w:name w:val="WW8Num43z0"/>
    <w:rsid w:val="00087CE6"/>
    <w:rPr>
      <w:rFonts w:ascii="Wingdings" w:hAnsi="Wingdings"/>
    </w:rPr>
  </w:style>
  <w:style w:type="character" w:customStyle="1" w:styleId="WW8Num20z1">
    <w:name w:val="WW8Num20z1"/>
    <w:rsid w:val="00087CE6"/>
    <w:rPr>
      <w:rFonts w:ascii="Courier New" w:hAnsi="Courier New"/>
    </w:rPr>
  </w:style>
  <w:style w:type="character" w:customStyle="1" w:styleId="WW8Num20z3">
    <w:name w:val="WW8Num20z3"/>
    <w:rsid w:val="00087CE6"/>
    <w:rPr>
      <w:rFonts w:ascii="Symbol" w:hAnsi="Symbol"/>
    </w:rPr>
  </w:style>
  <w:style w:type="character" w:customStyle="1" w:styleId="WW8Num26z3">
    <w:name w:val="WW8Num26z3"/>
    <w:rsid w:val="00087CE6"/>
    <w:rPr>
      <w:rFonts w:ascii="Symbol" w:hAnsi="Symbol"/>
    </w:rPr>
  </w:style>
  <w:style w:type="character" w:customStyle="1" w:styleId="WW8Num33z0">
    <w:name w:val="WW8Num33z0"/>
    <w:rsid w:val="00087CE6"/>
    <w:rPr>
      <w:rFonts w:ascii="Wingdings" w:hAnsi="Wingdings"/>
    </w:rPr>
  </w:style>
  <w:style w:type="character" w:customStyle="1" w:styleId="WW8Num33z3">
    <w:name w:val="WW8Num33z3"/>
    <w:rsid w:val="00087CE6"/>
    <w:rPr>
      <w:rFonts w:ascii="Symbol" w:hAnsi="Symbol"/>
    </w:rPr>
  </w:style>
  <w:style w:type="character" w:customStyle="1" w:styleId="WW8Num33z4">
    <w:name w:val="WW8Num33z4"/>
    <w:rsid w:val="00087CE6"/>
    <w:rPr>
      <w:rFonts w:ascii="Courier New" w:hAnsi="Courier New"/>
    </w:rPr>
  </w:style>
  <w:style w:type="character" w:customStyle="1" w:styleId="WW8Num34z0">
    <w:name w:val="WW8Num34z0"/>
    <w:rsid w:val="00087CE6"/>
    <w:rPr>
      <w:rFonts w:ascii="Wingdings" w:hAnsi="Wingdings"/>
    </w:rPr>
  </w:style>
  <w:style w:type="character" w:customStyle="1" w:styleId="WW8Num34z1">
    <w:name w:val="WW8Num34z1"/>
    <w:rsid w:val="00087CE6"/>
    <w:rPr>
      <w:rFonts w:ascii="Courier New" w:hAnsi="Courier New"/>
    </w:rPr>
  </w:style>
  <w:style w:type="character" w:customStyle="1" w:styleId="WW8Num34z3">
    <w:name w:val="WW8Num34z3"/>
    <w:rsid w:val="00087CE6"/>
    <w:rPr>
      <w:rFonts w:ascii="Symbol" w:hAnsi="Symbol"/>
    </w:rPr>
  </w:style>
  <w:style w:type="character" w:customStyle="1" w:styleId="WW8Num35z0">
    <w:name w:val="WW8Num35z0"/>
    <w:rsid w:val="00087CE6"/>
    <w:rPr>
      <w:rFonts w:ascii="Wingdings" w:hAnsi="Wingdings"/>
    </w:rPr>
  </w:style>
  <w:style w:type="character" w:customStyle="1" w:styleId="WW8Num35z1">
    <w:name w:val="WW8Num35z1"/>
    <w:rsid w:val="00087CE6"/>
    <w:rPr>
      <w:rFonts w:ascii="Courier New" w:hAnsi="Courier New"/>
    </w:rPr>
  </w:style>
  <w:style w:type="character" w:customStyle="1" w:styleId="WW8Num35z3">
    <w:name w:val="WW8Num35z3"/>
    <w:rsid w:val="00087CE6"/>
    <w:rPr>
      <w:rFonts w:ascii="Symbol" w:hAnsi="Symbol"/>
    </w:rPr>
  </w:style>
  <w:style w:type="character" w:customStyle="1" w:styleId="WW8Num36z1">
    <w:name w:val="WW8Num36z1"/>
    <w:rsid w:val="00087CE6"/>
    <w:rPr>
      <w:rFonts w:ascii="Courier New" w:hAnsi="Courier New"/>
    </w:rPr>
  </w:style>
  <w:style w:type="character" w:customStyle="1" w:styleId="WW8Num36z3">
    <w:name w:val="WW8Num36z3"/>
    <w:rsid w:val="00087CE6"/>
    <w:rPr>
      <w:rFonts w:ascii="Symbol" w:hAnsi="Symbol"/>
    </w:rPr>
  </w:style>
  <w:style w:type="character" w:customStyle="1" w:styleId="WW8Num37z1">
    <w:name w:val="WW8Num37z1"/>
    <w:rsid w:val="00087CE6"/>
    <w:rPr>
      <w:rFonts w:ascii="Courier New" w:hAnsi="Courier New"/>
    </w:rPr>
  </w:style>
  <w:style w:type="character" w:customStyle="1" w:styleId="WW8Num37z3">
    <w:name w:val="WW8Num37z3"/>
    <w:rsid w:val="00087CE6"/>
    <w:rPr>
      <w:rFonts w:ascii="Symbol" w:hAnsi="Symbol"/>
    </w:rPr>
  </w:style>
  <w:style w:type="character" w:customStyle="1" w:styleId="WW8Num39z1">
    <w:name w:val="WW8Num39z1"/>
    <w:rsid w:val="00087CE6"/>
    <w:rPr>
      <w:rFonts w:ascii="Times New Roman" w:hAnsi="Times New Roman"/>
    </w:rPr>
  </w:style>
  <w:style w:type="character" w:customStyle="1" w:styleId="WW8Num39z3">
    <w:name w:val="WW8Num39z3"/>
    <w:rsid w:val="00087CE6"/>
    <w:rPr>
      <w:rFonts w:ascii="Symbol" w:hAnsi="Symbol"/>
    </w:rPr>
  </w:style>
  <w:style w:type="character" w:customStyle="1" w:styleId="WW8Num39z4">
    <w:name w:val="WW8Num39z4"/>
    <w:rsid w:val="00087CE6"/>
    <w:rPr>
      <w:rFonts w:ascii="Courier New" w:hAnsi="Courier New"/>
    </w:rPr>
  </w:style>
  <w:style w:type="character" w:customStyle="1" w:styleId="WW8Num42z1">
    <w:name w:val="WW8Num42z1"/>
    <w:rsid w:val="00087CE6"/>
    <w:rPr>
      <w:rFonts w:ascii="Courier New" w:hAnsi="Courier New"/>
    </w:rPr>
  </w:style>
  <w:style w:type="character" w:customStyle="1" w:styleId="WW8Num42z3">
    <w:name w:val="WW8Num42z3"/>
    <w:rsid w:val="00087CE6"/>
    <w:rPr>
      <w:rFonts w:ascii="Symbol" w:hAnsi="Symbol"/>
    </w:rPr>
  </w:style>
  <w:style w:type="character" w:customStyle="1" w:styleId="WW8Num45z0">
    <w:name w:val="WW8Num45z0"/>
    <w:rsid w:val="00087CE6"/>
    <w:rPr>
      <w:rFonts w:ascii="Wingdings" w:hAnsi="Wingdings"/>
    </w:rPr>
  </w:style>
  <w:style w:type="character" w:customStyle="1" w:styleId="WW8Num45z1">
    <w:name w:val="WW8Num45z1"/>
    <w:rsid w:val="00087CE6"/>
    <w:rPr>
      <w:rFonts w:ascii="Courier New" w:hAnsi="Courier New"/>
    </w:rPr>
  </w:style>
  <w:style w:type="character" w:customStyle="1" w:styleId="WW8Num45z3">
    <w:name w:val="WW8Num45z3"/>
    <w:rsid w:val="00087CE6"/>
    <w:rPr>
      <w:rFonts w:ascii="Symbol" w:hAnsi="Symbol"/>
    </w:rPr>
  </w:style>
  <w:style w:type="character" w:customStyle="1" w:styleId="WW8Num46z0">
    <w:name w:val="WW8Num46z0"/>
    <w:rsid w:val="00087CE6"/>
    <w:rPr>
      <w:rFonts w:ascii="Wingdings" w:hAnsi="Wingdings"/>
    </w:rPr>
  </w:style>
  <w:style w:type="character" w:customStyle="1" w:styleId="WW8Num46z1">
    <w:name w:val="WW8Num46z1"/>
    <w:rsid w:val="00087CE6"/>
    <w:rPr>
      <w:rFonts w:ascii="Courier New" w:hAnsi="Courier New"/>
    </w:rPr>
  </w:style>
  <w:style w:type="character" w:customStyle="1" w:styleId="WW8Num46z3">
    <w:name w:val="WW8Num46z3"/>
    <w:rsid w:val="00087CE6"/>
    <w:rPr>
      <w:rFonts w:ascii="Symbol" w:hAnsi="Symbol"/>
    </w:rPr>
  </w:style>
  <w:style w:type="character" w:customStyle="1" w:styleId="WW8Num48z0">
    <w:name w:val="WW8Num48z0"/>
    <w:rsid w:val="00087CE6"/>
    <w:rPr>
      <w:rFonts w:ascii="Wingdings" w:hAnsi="Wingdings"/>
    </w:rPr>
  </w:style>
  <w:style w:type="character" w:customStyle="1" w:styleId="WW8Num48z1">
    <w:name w:val="WW8Num48z1"/>
    <w:rsid w:val="00087CE6"/>
    <w:rPr>
      <w:rFonts w:ascii="Courier New" w:hAnsi="Courier New"/>
    </w:rPr>
  </w:style>
  <w:style w:type="character" w:customStyle="1" w:styleId="WW8Num48z3">
    <w:name w:val="WW8Num48z3"/>
    <w:rsid w:val="00087CE6"/>
    <w:rPr>
      <w:rFonts w:ascii="Symbol" w:hAnsi="Symbol"/>
    </w:rPr>
  </w:style>
  <w:style w:type="character" w:customStyle="1" w:styleId="WW8Num49z0">
    <w:name w:val="WW8Num49z0"/>
    <w:rsid w:val="00087CE6"/>
    <w:rPr>
      <w:rFonts w:ascii="Wingdings" w:hAnsi="Wingdings"/>
    </w:rPr>
  </w:style>
  <w:style w:type="character" w:customStyle="1" w:styleId="WW8Num49z1">
    <w:name w:val="WW8Num49z1"/>
    <w:rsid w:val="00087CE6"/>
    <w:rPr>
      <w:rFonts w:ascii="Courier New" w:hAnsi="Courier New"/>
    </w:rPr>
  </w:style>
  <w:style w:type="character" w:customStyle="1" w:styleId="WW8Num49z3">
    <w:name w:val="WW8Num49z3"/>
    <w:rsid w:val="00087CE6"/>
    <w:rPr>
      <w:rFonts w:ascii="Symbol" w:hAnsi="Symbol"/>
    </w:rPr>
  </w:style>
  <w:style w:type="character" w:customStyle="1" w:styleId="WW8Num50z1">
    <w:name w:val="WW8Num50z1"/>
    <w:rsid w:val="00087CE6"/>
    <w:rPr>
      <w:rFonts w:ascii="Courier New" w:hAnsi="Courier New"/>
    </w:rPr>
  </w:style>
  <w:style w:type="character" w:customStyle="1" w:styleId="WW8Num50z3">
    <w:name w:val="WW8Num50z3"/>
    <w:rsid w:val="00087CE6"/>
    <w:rPr>
      <w:rFonts w:ascii="Symbol" w:hAnsi="Symbol"/>
    </w:rPr>
  </w:style>
  <w:style w:type="character" w:customStyle="1" w:styleId="WW8Num51z1">
    <w:name w:val="WW8Num51z1"/>
    <w:rsid w:val="00087CE6"/>
    <w:rPr>
      <w:rFonts w:ascii="Courier New" w:hAnsi="Courier New"/>
    </w:rPr>
  </w:style>
  <w:style w:type="character" w:customStyle="1" w:styleId="WW8Num51z3">
    <w:name w:val="WW8Num51z3"/>
    <w:rsid w:val="00087CE6"/>
    <w:rPr>
      <w:rFonts w:ascii="Symbol" w:hAnsi="Symbol"/>
    </w:rPr>
  </w:style>
  <w:style w:type="character" w:customStyle="1" w:styleId="WW-">
    <w:name w:val="WW-Основной шрифт абзаца"/>
    <w:rsid w:val="00087CE6"/>
  </w:style>
  <w:style w:type="character" w:customStyle="1" w:styleId="FontStyle1600">
    <w:name w:val="Font Style160"/>
    <w:rsid w:val="00087CE6"/>
    <w:rPr>
      <w:rFonts w:ascii="Bookman Old Style" w:hAnsi="Bookman Old Style"/>
      <w:sz w:val="18"/>
    </w:rPr>
  </w:style>
  <w:style w:type="character" w:customStyle="1" w:styleId="FontStyle116">
    <w:name w:val="Font Style116"/>
    <w:rsid w:val="00087CE6"/>
    <w:rPr>
      <w:rFonts w:ascii="Bookman Old Style" w:hAnsi="Bookman Old Style"/>
      <w:sz w:val="18"/>
    </w:rPr>
  </w:style>
  <w:style w:type="character" w:customStyle="1" w:styleId="FontStyle131">
    <w:name w:val="Font Style131"/>
    <w:rsid w:val="00087CE6"/>
    <w:rPr>
      <w:rFonts w:ascii="Arial" w:hAnsi="Arial"/>
      <w:b/>
      <w:sz w:val="16"/>
    </w:rPr>
  </w:style>
  <w:style w:type="character" w:customStyle="1" w:styleId="FontStyle221">
    <w:name w:val="Font Style221"/>
    <w:rsid w:val="00087CE6"/>
    <w:rPr>
      <w:rFonts w:ascii="Times New Roman" w:hAnsi="Times New Roman"/>
      <w:sz w:val="20"/>
    </w:rPr>
  </w:style>
  <w:style w:type="paragraph" w:customStyle="1" w:styleId="3ffc">
    <w:name w:val="Заголовок оглавления3"/>
    <w:basedOn w:val="11"/>
    <w:next w:val="a3"/>
    <w:rsid w:val="00087CE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087CE6"/>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087CE6"/>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087CE6"/>
    <w:pPr>
      <w:spacing w:before="100" w:beforeAutospacing="1" w:after="100" w:afterAutospacing="1"/>
    </w:pPr>
  </w:style>
  <w:style w:type="character" w:customStyle="1" w:styleId="31f">
    <w:name w:val="Основной текст + Полужирный31"/>
    <w:rsid w:val="00087CE6"/>
    <w:rPr>
      <w:rFonts w:ascii="Microsoft Sans Serif" w:hAnsi="Microsoft Sans Serif"/>
      <w:b/>
      <w:spacing w:val="10"/>
      <w:sz w:val="26"/>
    </w:rPr>
  </w:style>
  <w:style w:type="character" w:customStyle="1" w:styleId="303">
    <w:name w:val="Основной текст + Полужирный30"/>
    <w:rsid w:val="00087CE6"/>
    <w:rPr>
      <w:rFonts w:ascii="Microsoft Sans Serif" w:hAnsi="Microsoft Sans Serif"/>
      <w:b/>
      <w:spacing w:val="10"/>
      <w:sz w:val="26"/>
    </w:rPr>
  </w:style>
  <w:style w:type="character" w:customStyle="1" w:styleId="294">
    <w:name w:val="Основной текст + Полужирный29"/>
    <w:rsid w:val="00087CE6"/>
    <w:rPr>
      <w:rFonts w:ascii="Microsoft Sans Serif" w:hAnsi="Microsoft Sans Serif"/>
      <w:b/>
      <w:spacing w:val="10"/>
      <w:sz w:val="26"/>
    </w:rPr>
  </w:style>
  <w:style w:type="character" w:customStyle="1" w:styleId="282">
    <w:name w:val="Основной текст + Полужирный28"/>
    <w:rsid w:val="00087CE6"/>
    <w:rPr>
      <w:rFonts w:ascii="Microsoft Sans Serif" w:hAnsi="Microsoft Sans Serif"/>
      <w:b/>
      <w:spacing w:val="10"/>
      <w:sz w:val="26"/>
    </w:rPr>
  </w:style>
  <w:style w:type="character" w:customStyle="1" w:styleId="274">
    <w:name w:val="Основной текст + Полужирный27"/>
    <w:rsid w:val="00087CE6"/>
    <w:rPr>
      <w:rFonts w:ascii="Microsoft Sans Serif" w:hAnsi="Microsoft Sans Serif"/>
      <w:b/>
      <w:spacing w:val="10"/>
      <w:sz w:val="26"/>
    </w:rPr>
  </w:style>
  <w:style w:type="character" w:customStyle="1" w:styleId="12pt21">
    <w:name w:val="Основной текст + 12 pt21"/>
    <w:aliases w:val="Курсив31,Интервал 1 pt37"/>
    <w:rsid w:val="00087CE6"/>
    <w:rPr>
      <w:rFonts w:ascii="Microsoft Sans Serif" w:hAnsi="Microsoft Sans Serif"/>
      <w:i/>
      <w:spacing w:val="30"/>
      <w:sz w:val="24"/>
    </w:rPr>
  </w:style>
  <w:style w:type="character" w:customStyle="1" w:styleId="12pt20">
    <w:name w:val="Основной текст + 12 pt20"/>
    <w:aliases w:val="Курсив30,Интервал 1 pt36"/>
    <w:rsid w:val="00087CE6"/>
    <w:rPr>
      <w:rFonts w:ascii="Microsoft Sans Serif" w:hAnsi="Microsoft Sans Serif"/>
      <w:i/>
      <w:spacing w:val="30"/>
      <w:sz w:val="24"/>
    </w:rPr>
  </w:style>
  <w:style w:type="character" w:customStyle="1" w:styleId="12pt19">
    <w:name w:val="Основной текст + 12 pt19"/>
    <w:aliases w:val="Курсив29,Интервал 1 pt35"/>
    <w:rsid w:val="00087CE6"/>
    <w:rPr>
      <w:rFonts w:ascii="Microsoft Sans Serif" w:hAnsi="Microsoft Sans Serif"/>
      <w:i/>
      <w:spacing w:val="30"/>
      <w:sz w:val="24"/>
    </w:rPr>
  </w:style>
  <w:style w:type="character" w:customStyle="1" w:styleId="6f4">
    <w:name w:val="Заголовок №6_"/>
    <w:link w:val="6f5"/>
    <w:locked/>
    <w:rsid w:val="00087CE6"/>
    <w:rPr>
      <w:rFonts w:ascii="Microsoft Sans Serif" w:hAnsi="Microsoft Sans Serif"/>
      <w:b/>
      <w:spacing w:val="10"/>
      <w:sz w:val="26"/>
      <w:shd w:val="clear" w:color="auto" w:fill="FFFFFF"/>
    </w:rPr>
  </w:style>
  <w:style w:type="paragraph" w:customStyle="1" w:styleId="6f5">
    <w:name w:val="Заголовок №6"/>
    <w:basedOn w:val="a3"/>
    <w:link w:val="6f4"/>
    <w:rsid w:val="00087CE6"/>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087CE6"/>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087CE6"/>
    <w:rPr>
      <w:rFonts w:ascii="Microsoft Sans Serif" w:hAnsi="Microsoft Sans Serif"/>
      <w:i/>
      <w:spacing w:val="30"/>
      <w:sz w:val="24"/>
    </w:rPr>
  </w:style>
  <w:style w:type="character" w:customStyle="1" w:styleId="12pt17">
    <w:name w:val="Основной текст + 12 pt17"/>
    <w:aliases w:val="Курсив27,Интервал 1 pt33"/>
    <w:rsid w:val="00087CE6"/>
    <w:rPr>
      <w:rFonts w:ascii="Microsoft Sans Serif" w:hAnsi="Microsoft Sans Serif"/>
      <w:i/>
      <w:spacing w:val="30"/>
      <w:sz w:val="24"/>
    </w:rPr>
  </w:style>
  <w:style w:type="character" w:customStyle="1" w:styleId="266">
    <w:name w:val="Основной текст + Полужирный26"/>
    <w:rsid w:val="00087CE6"/>
    <w:rPr>
      <w:rFonts w:ascii="Microsoft Sans Serif" w:hAnsi="Microsoft Sans Serif"/>
      <w:b/>
      <w:spacing w:val="10"/>
      <w:sz w:val="26"/>
    </w:rPr>
  </w:style>
  <w:style w:type="character" w:customStyle="1" w:styleId="25c">
    <w:name w:val="Основной текст + Полужирный25"/>
    <w:rsid w:val="00087CE6"/>
    <w:rPr>
      <w:rFonts w:ascii="Microsoft Sans Serif" w:hAnsi="Microsoft Sans Serif"/>
      <w:b/>
      <w:spacing w:val="10"/>
      <w:sz w:val="26"/>
    </w:rPr>
  </w:style>
  <w:style w:type="character" w:customStyle="1" w:styleId="247">
    <w:name w:val="Основной текст + Полужирный24"/>
    <w:rsid w:val="00087CE6"/>
    <w:rPr>
      <w:rFonts w:ascii="Microsoft Sans Serif" w:hAnsi="Microsoft Sans Serif"/>
      <w:b/>
      <w:spacing w:val="10"/>
      <w:sz w:val="26"/>
    </w:rPr>
  </w:style>
  <w:style w:type="character" w:customStyle="1" w:styleId="12pt16">
    <w:name w:val="Основной текст + 12 pt16"/>
    <w:aliases w:val="Курсив26,Интервал 1 pt32"/>
    <w:rsid w:val="00087CE6"/>
    <w:rPr>
      <w:rFonts w:ascii="Microsoft Sans Serif" w:hAnsi="Microsoft Sans Serif"/>
      <w:i/>
      <w:spacing w:val="30"/>
      <w:sz w:val="24"/>
    </w:rPr>
  </w:style>
  <w:style w:type="character" w:customStyle="1" w:styleId="23c">
    <w:name w:val="Основной текст + Полужирный23"/>
    <w:rsid w:val="00087CE6"/>
    <w:rPr>
      <w:rFonts w:ascii="Microsoft Sans Serif" w:hAnsi="Microsoft Sans Serif"/>
      <w:b/>
      <w:spacing w:val="10"/>
      <w:sz w:val="26"/>
    </w:rPr>
  </w:style>
  <w:style w:type="character" w:customStyle="1" w:styleId="22f0">
    <w:name w:val="Основной текст + Полужирный22"/>
    <w:rsid w:val="00087CE6"/>
    <w:rPr>
      <w:rFonts w:ascii="Microsoft Sans Serif" w:hAnsi="Microsoft Sans Serif"/>
      <w:b/>
      <w:spacing w:val="10"/>
      <w:sz w:val="26"/>
    </w:rPr>
  </w:style>
  <w:style w:type="character" w:customStyle="1" w:styleId="21ff0">
    <w:name w:val="Основной текст + Полужирный21"/>
    <w:rsid w:val="00087CE6"/>
    <w:rPr>
      <w:rFonts w:ascii="Microsoft Sans Serif" w:hAnsi="Microsoft Sans Serif"/>
      <w:b/>
      <w:spacing w:val="10"/>
      <w:sz w:val="26"/>
    </w:rPr>
  </w:style>
  <w:style w:type="character" w:customStyle="1" w:styleId="20a">
    <w:name w:val="Основной текст + Полужирный20"/>
    <w:rsid w:val="00087CE6"/>
    <w:rPr>
      <w:rFonts w:ascii="Microsoft Sans Serif" w:hAnsi="Microsoft Sans Serif"/>
      <w:b/>
      <w:spacing w:val="10"/>
      <w:sz w:val="26"/>
    </w:rPr>
  </w:style>
  <w:style w:type="character" w:customStyle="1" w:styleId="4pt">
    <w:name w:val="Основной текст + Интервал 4 pt"/>
    <w:rsid w:val="00087CE6"/>
    <w:rPr>
      <w:rFonts w:ascii="Microsoft Sans Serif" w:hAnsi="Microsoft Sans Serif"/>
      <w:spacing w:val="80"/>
      <w:sz w:val="26"/>
    </w:rPr>
  </w:style>
  <w:style w:type="character" w:customStyle="1" w:styleId="19a">
    <w:name w:val="Основной текст + Полужирный19"/>
    <w:rsid w:val="00087CE6"/>
    <w:rPr>
      <w:rFonts w:ascii="Microsoft Sans Serif" w:hAnsi="Microsoft Sans Serif"/>
      <w:b/>
      <w:spacing w:val="10"/>
      <w:sz w:val="26"/>
    </w:rPr>
  </w:style>
  <w:style w:type="character" w:customStyle="1" w:styleId="189">
    <w:name w:val="Основной текст + Полужирный18"/>
    <w:rsid w:val="00087CE6"/>
    <w:rPr>
      <w:rFonts w:ascii="Microsoft Sans Serif" w:hAnsi="Microsoft Sans Serif"/>
      <w:b/>
      <w:spacing w:val="10"/>
      <w:sz w:val="26"/>
    </w:rPr>
  </w:style>
  <w:style w:type="character" w:customStyle="1" w:styleId="17a">
    <w:name w:val="Основной текст + Полужирный17"/>
    <w:rsid w:val="00087CE6"/>
    <w:rPr>
      <w:rFonts w:ascii="Microsoft Sans Serif" w:hAnsi="Microsoft Sans Serif"/>
      <w:b/>
      <w:spacing w:val="10"/>
      <w:sz w:val="26"/>
    </w:rPr>
  </w:style>
  <w:style w:type="character" w:customStyle="1" w:styleId="12pt14">
    <w:name w:val="Основной текст + 12 pt14"/>
    <w:aliases w:val="Курсив24,Интервал 1 pt30"/>
    <w:rsid w:val="00087CE6"/>
    <w:rPr>
      <w:rFonts w:ascii="Microsoft Sans Serif" w:hAnsi="Microsoft Sans Serif"/>
      <w:i/>
      <w:spacing w:val="30"/>
      <w:sz w:val="24"/>
    </w:rPr>
  </w:style>
  <w:style w:type="character" w:customStyle="1" w:styleId="16a">
    <w:name w:val="Основной текст + Полужирный16"/>
    <w:rsid w:val="00087CE6"/>
    <w:rPr>
      <w:rFonts w:ascii="Microsoft Sans Serif" w:hAnsi="Microsoft Sans Serif"/>
      <w:b/>
      <w:spacing w:val="10"/>
      <w:sz w:val="26"/>
    </w:rPr>
  </w:style>
  <w:style w:type="character" w:customStyle="1" w:styleId="17b">
    <w:name w:val="Основной текст (17)_"/>
    <w:link w:val="17c"/>
    <w:locked/>
    <w:rsid w:val="00087CE6"/>
    <w:rPr>
      <w:i/>
      <w:spacing w:val="20"/>
      <w:sz w:val="26"/>
      <w:shd w:val="clear" w:color="auto" w:fill="FFFFFF"/>
      <w:lang w:val="en-US"/>
    </w:rPr>
  </w:style>
  <w:style w:type="paragraph" w:customStyle="1" w:styleId="17c">
    <w:name w:val="Основной текст (17)"/>
    <w:basedOn w:val="a3"/>
    <w:link w:val="17b"/>
    <w:rsid w:val="00087CE6"/>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087CE6"/>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087CE6"/>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087CE6"/>
    <w:rPr>
      <w:rFonts w:ascii="Microsoft Sans Serif" w:hAnsi="Microsoft Sans Serif"/>
      <w:i/>
      <w:spacing w:val="30"/>
      <w:sz w:val="24"/>
    </w:rPr>
  </w:style>
  <w:style w:type="character" w:customStyle="1" w:styleId="12pt12">
    <w:name w:val="Основной текст + 12 pt12"/>
    <w:aliases w:val="Курсив21,Интервал 1 pt27"/>
    <w:rsid w:val="00087CE6"/>
    <w:rPr>
      <w:rFonts w:ascii="Microsoft Sans Serif" w:hAnsi="Microsoft Sans Serif"/>
      <w:i/>
      <w:spacing w:val="30"/>
      <w:sz w:val="24"/>
    </w:rPr>
  </w:style>
  <w:style w:type="character" w:customStyle="1" w:styleId="15a">
    <w:name w:val="Основной текст + Полужирный15"/>
    <w:rsid w:val="00087CE6"/>
    <w:rPr>
      <w:rFonts w:ascii="Microsoft Sans Serif" w:hAnsi="Microsoft Sans Serif"/>
      <w:b/>
      <w:spacing w:val="10"/>
      <w:sz w:val="26"/>
    </w:rPr>
  </w:style>
  <w:style w:type="character" w:customStyle="1" w:styleId="2ffffa">
    <w:name w:val="Основной текст + Полужирный2"/>
    <w:rsid w:val="00087CE6"/>
    <w:rPr>
      <w:rFonts w:ascii="Microsoft Sans Serif" w:hAnsi="Microsoft Sans Serif"/>
      <w:b/>
      <w:spacing w:val="10"/>
      <w:sz w:val="26"/>
    </w:rPr>
  </w:style>
  <w:style w:type="character" w:customStyle="1" w:styleId="12pt5">
    <w:name w:val="Основной текст + 12 pt5"/>
    <w:aliases w:val="Курсив5,Интервал 1 pt5"/>
    <w:rsid w:val="00087CE6"/>
    <w:rPr>
      <w:rFonts w:ascii="Microsoft Sans Serif" w:hAnsi="Microsoft Sans Serif"/>
      <w:i/>
      <w:spacing w:val="30"/>
      <w:sz w:val="24"/>
    </w:rPr>
  </w:style>
  <w:style w:type="character" w:customStyle="1" w:styleId="afffffffffffa">
    <w:name w:val="Подпись к картинке_"/>
    <w:link w:val="afffffffffffb"/>
    <w:locked/>
    <w:rsid w:val="00087CE6"/>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087CE6"/>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087CE6"/>
    <w:rPr>
      <w:rFonts w:ascii="Microsoft Sans Serif" w:hAnsi="Microsoft Sans Serif"/>
      <w:i/>
      <w:spacing w:val="30"/>
      <w:sz w:val="24"/>
    </w:rPr>
  </w:style>
  <w:style w:type="character" w:customStyle="1" w:styleId="afffffffffffc">
    <w:name w:val="Колонтитул_"/>
    <w:link w:val="afffffffffffd"/>
    <w:locked/>
    <w:rsid w:val="00087CE6"/>
    <w:rPr>
      <w:shd w:val="clear" w:color="auto" w:fill="FFFFFF"/>
    </w:rPr>
  </w:style>
  <w:style w:type="paragraph" w:customStyle="1" w:styleId="afffffffffffd">
    <w:name w:val="Колонтитул"/>
    <w:basedOn w:val="a3"/>
    <w:link w:val="afffffffffffc"/>
    <w:rsid w:val="00087CE6"/>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087CE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087CE6"/>
    <w:rPr>
      <w:rFonts w:ascii="Microsoft Sans Serif" w:hAnsi="Microsoft Sans Serif"/>
      <w:i/>
      <w:spacing w:val="30"/>
      <w:sz w:val="24"/>
    </w:rPr>
  </w:style>
  <w:style w:type="character" w:customStyle="1" w:styleId="12pt1">
    <w:name w:val="Основной текст + 12 pt1"/>
    <w:aliases w:val="Курсив1,Интервал 1 pt1"/>
    <w:rsid w:val="00087CE6"/>
    <w:rPr>
      <w:rFonts w:ascii="Microsoft Sans Serif" w:hAnsi="Microsoft Sans Serif"/>
      <w:i/>
      <w:spacing w:val="30"/>
      <w:sz w:val="24"/>
    </w:rPr>
  </w:style>
  <w:style w:type="paragraph" w:customStyle="1" w:styleId="msonospacing0">
    <w:name w:val="msonospacing"/>
    <w:basedOn w:val="a3"/>
    <w:rsid w:val="00087CE6"/>
    <w:pPr>
      <w:spacing w:before="100" w:beforeAutospacing="1" w:after="100" w:afterAutospacing="1"/>
    </w:pPr>
  </w:style>
  <w:style w:type="paragraph" w:customStyle="1" w:styleId="afffffffffffe">
    <w:name w:val="Стиль Обычный (веб)"/>
    <w:basedOn w:val="afff3"/>
    <w:rsid w:val="00087CE6"/>
    <w:pPr>
      <w:spacing w:before="0" w:after="0" w:line="233" w:lineRule="auto"/>
      <w:jc w:val="both"/>
    </w:pPr>
    <w:rPr>
      <w:sz w:val="20"/>
      <w:szCs w:val="20"/>
      <w:lang w:bidi="ar-SA"/>
    </w:rPr>
  </w:style>
  <w:style w:type="character" w:customStyle="1" w:styleId="2ffffb">
    <w:name w:val="Основной текст (2) + Полужирный"/>
    <w:rsid w:val="00087CE6"/>
    <w:rPr>
      <w:rFonts w:ascii="Times New Roman" w:hAnsi="Times New Roman"/>
      <w:b/>
      <w:sz w:val="19"/>
      <w:shd w:val="clear" w:color="auto" w:fill="FFFFFF"/>
    </w:rPr>
  </w:style>
  <w:style w:type="paragraph" w:customStyle="1" w:styleId="pic">
    <w:name w:val="pic"/>
    <w:basedOn w:val="a3"/>
    <w:rsid w:val="00087CE6"/>
    <w:pPr>
      <w:ind w:firstLine="480"/>
    </w:pPr>
  </w:style>
  <w:style w:type="paragraph" w:customStyle="1" w:styleId="wysiwyg-text-align-center">
    <w:name w:val="wysiwyg-text-align-center"/>
    <w:basedOn w:val="a3"/>
    <w:rsid w:val="00087CE6"/>
    <w:pPr>
      <w:spacing w:before="100" w:beforeAutospacing="1" w:after="100" w:afterAutospacing="1"/>
    </w:pPr>
  </w:style>
  <w:style w:type="paragraph" w:customStyle="1" w:styleId="wysiwyg-text-align-right">
    <w:name w:val="wysiwyg-text-align-right"/>
    <w:basedOn w:val="a3"/>
    <w:rsid w:val="00087CE6"/>
    <w:pPr>
      <w:spacing w:before="100" w:beforeAutospacing="1" w:after="100" w:afterAutospacing="1"/>
    </w:pPr>
  </w:style>
  <w:style w:type="character" w:customStyle="1" w:styleId="keyword2">
    <w:name w:val="keyword2"/>
    <w:rsid w:val="00087CE6"/>
  </w:style>
  <w:style w:type="character" w:customStyle="1" w:styleId="c8">
    <w:name w:val="c8"/>
    <w:rsid w:val="00087CE6"/>
  </w:style>
  <w:style w:type="character" w:customStyle="1" w:styleId="FontStyle805">
    <w:name w:val="Font Style805"/>
    <w:rsid w:val="00087CE6"/>
    <w:rPr>
      <w:rFonts w:ascii="Arial Narrow" w:hAnsi="Arial Narrow"/>
      <w:i/>
      <w:sz w:val="12"/>
    </w:rPr>
  </w:style>
  <w:style w:type="character" w:customStyle="1" w:styleId="FontStyle97">
    <w:name w:val="Font Style97"/>
    <w:rsid w:val="00087CE6"/>
    <w:rPr>
      <w:rFonts w:ascii="Times New Roman" w:hAnsi="Times New Roman"/>
      <w:sz w:val="24"/>
    </w:rPr>
  </w:style>
  <w:style w:type="character" w:customStyle="1" w:styleId="FontStyle764">
    <w:name w:val="Font Style764"/>
    <w:rsid w:val="00087CE6"/>
    <w:rPr>
      <w:rFonts w:ascii="Times New Roman" w:hAnsi="Times New Roman"/>
      <w:b/>
      <w:i/>
      <w:sz w:val="20"/>
    </w:rPr>
  </w:style>
  <w:style w:type="paragraph" w:customStyle="1" w:styleId="11fa">
    <w:name w:val="Загол11"/>
    <w:basedOn w:val="10e"/>
    <w:rsid w:val="00087CE6"/>
    <w:rPr>
      <w:sz w:val="22"/>
      <w:szCs w:val="22"/>
    </w:rPr>
  </w:style>
  <w:style w:type="paragraph" w:customStyle="1" w:styleId="10e">
    <w:name w:val="Загол10"/>
    <w:basedOn w:val="9a"/>
    <w:rsid w:val="00087CE6"/>
    <w:rPr>
      <w:caps/>
      <w:color w:val="auto"/>
      <w:sz w:val="20"/>
      <w:szCs w:val="20"/>
    </w:rPr>
  </w:style>
  <w:style w:type="paragraph" w:customStyle="1" w:styleId="9a">
    <w:name w:val="Загол9"/>
    <w:rsid w:val="00087CE6"/>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087CE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087CE6"/>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087CE6"/>
    <w:pPr>
      <w:keepNext/>
      <w:widowControl w:val="0"/>
      <w:jc w:val="center"/>
    </w:pPr>
    <w:rPr>
      <w:b/>
      <w:sz w:val="26"/>
      <w:szCs w:val="20"/>
    </w:rPr>
  </w:style>
  <w:style w:type="paragraph" w:customStyle="1" w:styleId="22f1">
    <w:name w:val="Текст22"/>
    <w:basedOn w:val="a3"/>
    <w:rsid w:val="00087CE6"/>
    <w:rPr>
      <w:rFonts w:ascii="Courier New" w:hAnsi="Courier New"/>
      <w:sz w:val="20"/>
      <w:szCs w:val="20"/>
    </w:rPr>
  </w:style>
  <w:style w:type="paragraph" w:customStyle="1" w:styleId="11fb">
    <w:name w:val="Верхний колонтитул11"/>
    <w:basedOn w:val="a3"/>
    <w:rsid w:val="00087CE6"/>
    <w:pPr>
      <w:tabs>
        <w:tab w:val="center" w:pos="4153"/>
        <w:tab w:val="right" w:pos="8306"/>
      </w:tabs>
    </w:pPr>
    <w:rPr>
      <w:rFonts w:ascii="Arial" w:hAnsi="Arial"/>
      <w:szCs w:val="20"/>
    </w:rPr>
  </w:style>
  <w:style w:type="paragraph" w:customStyle="1" w:styleId="3115">
    <w:name w:val="Заголовок 311"/>
    <w:basedOn w:val="13b"/>
    <w:next w:val="13b"/>
    <w:rsid w:val="00087CE6"/>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087CE6"/>
    <w:pPr>
      <w:keepNext/>
      <w:widowControl/>
      <w:spacing w:line="240" w:lineRule="auto"/>
      <w:ind w:firstLine="0"/>
      <w:jc w:val="left"/>
    </w:pPr>
    <w:rPr>
      <w:sz w:val="24"/>
    </w:rPr>
  </w:style>
  <w:style w:type="paragraph" w:customStyle="1" w:styleId="11fc">
    <w:name w:val="Без интервала11"/>
    <w:rsid w:val="00087CE6"/>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087CE6"/>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087CE6"/>
    <w:pPr>
      <w:widowControl/>
      <w:spacing w:line="240" w:lineRule="auto"/>
      <w:ind w:firstLine="0"/>
    </w:pPr>
    <w:rPr>
      <w:i/>
      <w:sz w:val="26"/>
    </w:rPr>
  </w:style>
  <w:style w:type="paragraph" w:customStyle="1" w:styleId="21ff1">
    <w:name w:val="Цитата21"/>
    <w:basedOn w:val="a3"/>
    <w:rsid w:val="00087CE6"/>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087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087CE6"/>
  </w:style>
  <w:style w:type="character" w:customStyle="1" w:styleId="11fe">
    <w:name w:val="Слабое выделение11"/>
    <w:rsid w:val="00087CE6"/>
    <w:rPr>
      <w:i/>
      <w:color w:val="808080"/>
    </w:rPr>
  </w:style>
  <w:style w:type="character" w:customStyle="1" w:styleId="11ff">
    <w:name w:val="Сильное выделение11"/>
    <w:rsid w:val="00087CE6"/>
    <w:rPr>
      <w:b/>
    </w:rPr>
  </w:style>
  <w:style w:type="character" w:customStyle="1" w:styleId="3520">
    <w:name w:val="Знак Знак352"/>
    <w:locked/>
    <w:rsid w:val="00087CE6"/>
    <w:rPr>
      <w:sz w:val="24"/>
      <w:lang w:val="ru-RU" w:eastAsia="ru-RU"/>
    </w:rPr>
  </w:style>
  <w:style w:type="character" w:customStyle="1" w:styleId="1320">
    <w:name w:val="Знак Знак132"/>
    <w:locked/>
    <w:rsid w:val="00087CE6"/>
    <w:rPr>
      <w:lang w:val="ru-RU" w:eastAsia="ar-SA" w:bidi="ar-SA"/>
    </w:rPr>
  </w:style>
  <w:style w:type="character" w:customStyle="1" w:styleId="1221">
    <w:name w:val="Знак Знак122"/>
    <w:locked/>
    <w:rsid w:val="00087CE6"/>
    <w:rPr>
      <w:sz w:val="28"/>
      <w:lang w:val="ru-RU" w:eastAsia="ru-RU"/>
    </w:rPr>
  </w:style>
  <w:style w:type="character" w:customStyle="1" w:styleId="1124">
    <w:name w:val="Знак Знак112"/>
    <w:locked/>
    <w:rsid w:val="00087CE6"/>
    <w:rPr>
      <w:sz w:val="28"/>
      <w:lang w:val="ru-RU" w:eastAsia="ru-RU"/>
    </w:rPr>
  </w:style>
  <w:style w:type="character" w:customStyle="1" w:styleId="922">
    <w:name w:val="Знак Знак92"/>
    <w:locked/>
    <w:rsid w:val="00087CE6"/>
    <w:rPr>
      <w:rFonts w:ascii="Tahoma" w:hAnsi="Tahoma"/>
      <w:lang w:val="ru-RU" w:eastAsia="ru-RU"/>
    </w:rPr>
  </w:style>
  <w:style w:type="character" w:customStyle="1" w:styleId="4020">
    <w:name w:val="Знак Знак402"/>
    <w:locked/>
    <w:rsid w:val="00087CE6"/>
    <w:rPr>
      <w:rFonts w:ascii="Arial" w:hAnsi="Arial"/>
      <w:b/>
      <w:i/>
      <w:sz w:val="28"/>
      <w:lang w:val="ru-RU" w:eastAsia="zh-CN"/>
    </w:rPr>
  </w:style>
  <w:style w:type="character" w:customStyle="1" w:styleId="3920">
    <w:name w:val="Знак Знак392"/>
    <w:locked/>
    <w:rsid w:val="00087CE6"/>
    <w:rPr>
      <w:b/>
      <w:sz w:val="27"/>
      <w:lang w:val="ru-RU" w:eastAsia="zh-CN"/>
    </w:rPr>
  </w:style>
  <w:style w:type="character" w:customStyle="1" w:styleId="3820">
    <w:name w:val="Знак Знак382"/>
    <w:locked/>
    <w:rsid w:val="00087CE6"/>
    <w:rPr>
      <w:b/>
      <w:sz w:val="28"/>
      <w:lang w:val="ru-RU" w:eastAsia="ru-RU"/>
    </w:rPr>
  </w:style>
  <w:style w:type="character" w:customStyle="1" w:styleId="3720">
    <w:name w:val="Знак Знак372"/>
    <w:locked/>
    <w:rsid w:val="00087CE6"/>
    <w:rPr>
      <w:b/>
      <w:i/>
      <w:sz w:val="26"/>
      <w:lang w:val="ru-RU" w:eastAsia="zh-CN"/>
    </w:rPr>
  </w:style>
  <w:style w:type="character" w:customStyle="1" w:styleId="3620">
    <w:name w:val="Знак Знак362"/>
    <w:locked/>
    <w:rsid w:val="00087CE6"/>
    <w:rPr>
      <w:sz w:val="24"/>
      <w:lang w:val="ru-RU" w:eastAsia="ru-RU"/>
    </w:rPr>
  </w:style>
  <w:style w:type="character" w:customStyle="1" w:styleId="3121">
    <w:name w:val="Знак Знак312"/>
    <w:locked/>
    <w:rsid w:val="00087CE6"/>
    <w:rPr>
      <w:rFonts w:ascii="Courier New" w:hAnsi="Courier New"/>
      <w:lang w:val="ru-RU" w:eastAsia="ru-RU"/>
    </w:rPr>
  </w:style>
  <w:style w:type="character" w:customStyle="1" w:styleId="3420">
    <w:name w:val="Знак Знак342"/>
    <w:locked/>
    <w:rsid w:val="00087CE6"/>
    <w:rPr>
      <w:rFonts w:ascii="Calibri" w:hAnsi="Calibri"/>
      <w:i/>
      <w:sz w:val="24"/>
      <w:lang w:val="ru-RU" w:eastAsia="zh-CN"/>
    </w:rPr>
  </w:style>
  <w:style w:type="character" w:customStyle="1" w:styleId="3220">
    <w:name w:val="Знак Знак322"/>
    <w:locked/>
    <w:rsid w:val="00087CE6"/>
    <w:rPr>
      <w:rFonts w:ascii="Arial" w:hAnsi="Arial"/>
      <w:sz w:val="22"/>
      <w:lang w:val="ru-RU" w:eastAsia="ru-RU"/>
    </w:rPr>
  </w:style>
  <w:style w:type="character" w:customStyle="1" w:styleId="2920">
    <w:name w:val="Знак Знак292"/>
    <w:locked/>
    <w:rsid w:val="00087CE6"/>
    <w:rPr>
      <w:sz w:val="24"/>
      <w:lang w:val="ru-RU" w:eastAsia="zh-CN"/>
    </w:rPr>
  </w:style>
  <w:style w:type="character" w:customStyle="1" w:styleId="2820">
    <w:name w:val="Знак Знак282"/>
    <w:locked/>
    <w:rsid w:val="00087CE6"/>
    <w:rPr>
      <w:sz w:val="24"/>
      <w:lang w:val="ru-RU" w:eastAsia="ru-RU"/>
    </w:rPr>
  </w:style>
  <w:style w:type="character" w:customStyle="1" w:styleId="2720">
    <w:name w:val="Знак Знак272"/>
    <w:locked/>
    <w:rsid w:val="00087CE6"/>
    <w:rPr>
      <w:sz w:val="16"/>
      <w:lang w:val="ru-RU" w:eastAsia="ru-RU"/>
    </w:rPr>
  </w:style>
  <w:style w:type="character" w:customStyle="1" w:styleId="2126">
    <w:name w:val="Знак Знак212"/>
    <w:locked/>
    <w:rsid w:val="00087CE6"/>
    <w:rPr>
      <w:rFonts w:ascii="Tahoma" w:hAnsi="Tahoma"/>
      <w:lang w:val="ru-RU" w:eastAsia="ru-RU"/>
    </w:rPr>
  </w:style>
  <w:style w:type="character" w:customStyle="1" w:styleId="2620">
    <w:name w:val="Знак Знак262"/>
    <w:rsid w:val="00087CE6"/>
    <w:rPr>
      <w:rFonts w:ascii="Cambria" w:hAnsi="Cambria"/>
      <w:b/>
      <w:sz w:val="26"/>
    </w:rPr>
  </w:style>
  <w:style w:type="character" w:customStyle="1" w:styleId="2420">
    <w:name w:val="Знак Знак242"/>
    <w:rsid w:val="00087CE6"/>
    <w:rPr>
      <w:rFonts w:ascii="Times New Roman" w:hAnsi="Times New Roman"/>
      <w:b/>
      <w:i/>
      <w:sz w:val="26"/>
    </w:rPr>
  </w:style>
  <w:style w:type="character" w:customStyle="1" w:styleId="2320">
    <w:name w:val="Знак Знак232"/>
    <w:rsid w:val="00087CE6"/>
    <w:rPr>
      <w:rFonts w:ascii="Times New Roman" w:hAnsi="Times New Roman"/>
      <w:b/>
      <w:sz w:val="22"/>
    </w:rPr>
  </w:style>
  <w:style w:type="character" w:customStyle="1" w:styleId="3130">
    <w:name w:val="Знак Знак313"/>
    <w:locked/>
    <w:rsid w:val="00087CE6"/>
    <w:rPr>
      <w:rFonts w:ascii="PragmaticaCTT" w:hAnsi="PragmaticaCTT"/>
      <w:b/>
      <w:sz w:val="24"/>
      <w:lang w:val="ru-RU" w:eastAsia="ru-RU"/>
    </w:rPr>
  </w:style>
  <w:style w:type="character" w:customStyle="1" w:styleId="2015">
    <w:name w:val="Знак Знак2015"/>
    <w:rsid w:val="00087CE6"/>
    <w:rPr>
      <w:rFonts w:ascii="Arial" w:hAnsi="Arial"/>
      <w:sz w:val="22"/>
    </w:rPr>
  </w:style>
  <w:style w:type="character" w:customStyle="1" w:styleId="font55">
    <w:name w:val="font55"/>
    <w:rsid w:val="00087CE6"/>
  </w:style>
  <w:style w:type="character" w:customStyle="1" w:styleId="WW8Num24z4">
    <w:name w:val="WW8Num24z4"/>
    <w:rsid w:val="00087CE6"/>
  </w:style>
  <w:style w:type="character" w:customStyle="1" w:styleId="WW8Num24z5">
    <w:name w:val="WW8Num24z5"/>
    <w:rsid w:val="00087CE6"/>
  </w:style>
  <w:style w:type="character" w:customStyle="1" w:styleId="WW8Num24z6">
    <w:name w:val="WW8Num24z6"/>
    <w:rsid w:val="00087CE6"/>
  </w:style>
  <w:style w:type="character" w:customStyle="1" w:styleId="WW8Num24z7">
    <w:name w:val="WW8Num24z7"/>
    <w:rsid w:val="00087CE6"/>
  </w:style>
  <w:style w:type="character" w:customStyle="1" w:styleId="WW8Num24z8">
    <w:name w:val="WW8Num24z8"/>
    <w:rsid w:val="00087CE6"/>
  </w:style>
  <w:style w:type="character" w:customStyle="1" w:styleId="WW8Num25z4">
    <w:name w:val="WW8Num25z4"/>
    <w:rsid w:val="00087CE6"/>
  </w:style>
  <w:style w:type="character" w:customStyle="1" w:styleId="WW8Num25z5">
    <w:name w:val="WW8Num25z5"/>
    <w:rsid w:val="00087CE6"/>
  </w:style>
  <w:style w:type="character" w:customStyle="1" w:styleId="WW8Num25z6">
    <w:name w:val="WW8Num25z6"/>
    <w:rsid w:val="00087CE6"/>
  </w:style>
  <w:style w:type="character" w:customStyle="1" w:styleId="WW8Num25z7">
    <w:name w:val="WW8Num25z7"/>
    <w:rsid w:val="00087CE6"/>
  </w:style>
  <w:style w:type="character" w:customStyle="1" w:styleId="WW8Num25z8">
    <w:name w:val="WW8Num25z8"/>
    <w:rsid w:val="00087CE6"/>
  </w:style>
  <w:style w:type="character" w:customStyle="1" w:styleId="WW8Num30z2">
    <w:name w:val="WW8Num30z2"/>
    <w:rsid w:val="00087CE6"/>
  </w:style>
  <w:style w:type="character" w:customStyle="1" w:styleId="WW8Num30z4">
    <w:name w:val="WW8Num30z4"/>
    <w:rsid w:val="00087CE6"/>
  </w:style>
  <w:style w:type="character" w:customStyle="1" w:styleId="WW8Num30z5">
    <w:name w:val="WW8Num30z5"/>
    <w:rsid w:val="00087CE6"/>
  </w:style>
  <w:style w:type="character" w:customStyle="1" w:styleId="WW8Num30z6">
    <w:name w:val="WW8Num30z6"/>
    <w:rsid w:val="00087CE6"/>
  </w:style>
  <w:style w:type="character" w:customStyle="1" w:styleId="WW8Num30z7">
    <w:name w:val="WW8Num30z7"/>
    <w:rsid w:val="00087CE6"/>
  </w:style>
  <w:style w:type="character" w:customStyle="1" w:styleId="WW8Num30z8">
    <w:name w:val="WW8Num30z8"/>
    <w:rsid w:val="00087CE6"/>
  </w:style>
  <w:style w:type="character" w:customStyle="1" w:styleId="WW8Num32z4">
    <w:name w:val="WW8Num32z4"/>
    <w:rsid w:val="00087CE6"/>
  </w:style>
  <w:style w:type="character" w:customStyle="1" w:styleId="WW8Num32z5">
    <w:name w:val="WW8Num32z5"/>
    <w:rsid w:val="00087CE6"/>
  </w:style>
  <w:style w:type="character" w:customStyle="1" w:styleId="WW8Num32z6">
    <w:name w:val="WW8Num32z6"/>
    <w:rsid w:val="00087CE6"/>
  </w:style>
  <w:style w:type="character" w:customStyle="1" w:styleId="WW8Num32z7">
    <w:name w:val="WW8Num32z7"/>
    <w:rsid w:val="00087CE6"/>
  </w:style>
  <w:style w:type="character" w:customStyle="1" w:styleId="WW8Num32z8">
    <w:name w:val="WW8Num32z8"/>
    <w:rsid w:val="00087CE6"/>
  </w:style>
  <w:style w:type="character" w:customStyle="1" w:styleId="WW8Num33z1">
    <w:name w:val="WW8Num33z1"/>
    <w:rsid w:val="00087CE6"/>
  </w:style>
  <w:style w:type="character" w:customStyle="1" w:styleId="WW8Num33z2">
    <w:name w:val="WW8Num33z2"/>
    <w:rsid w:val="00087CE6"/>
  </w:style>
  <w:style w:type="character" w:customStyle="1" w:styleId="WW8Num33z5">
    <w:name w:val="WW8Num33z5"/>
    <w:rsid w:val="00087CE6"/>
  </w:style>
  <w:style w:type="character" w:customStyle="1" w:styleId="WW8Num33z6">
    <w:name w:val="WW8Num33z6"/>
    <w:rsid w:val="00087CE6"/>
  </w:style>
  <w:style w:type="character" w:customStyle="1" w:styleId="WW8Num33z7">
    <w:name w:val="WW8Num33z7"/>
    <w:rsid w:val="00087CE6"/>
  </w:style>
  <w:style w:type="character" w:customStyle="1" w:styleId="WW8Num33z8">
    <w:name w:val="WW8Num33z8"/>
    <w:rsid w:val="00087CE6"/>
  </w:style>
  <w:style w:type="character" w:customStyle="1" w:styleId="WW8Num35z2">
    <w:name w:val="WW8Num35z2"/>
    <w:rsid w:val="00087CE6"/>
  </w:style>
  <w:style w:type="character" w:customStyle="1" w:styleId="WW8Num35z4">
    <w:name w:val="WW8Num35z4"/>
    <w:rsid w:val="00087CE6"/>
  </w:style>
  <w:style w:type="character" w:customStyle="1" w:styleId="WW8Num35z5">
    <w:name w:val="WW8Num35z5"/>
    <w:rsid w:val="00087CE6"/>
  </w:style>
  <w:style w:type="character" w:customStyle="1" w:styleId="WW8Num35z6">
    <w:name w:val="WW8Num35z6"/>
    <w:rsid w:val="00087CE6"/>
  </w:style>
  <w:style w:type="character" w:customStyle="1" w:styleId="WW8Num35z7">
    <w:name w:val="WW8Num35z7"/>
    <w:rsid w:val="00087CE6"/>
  </w:style>
  <w:style w:type="character" w:customStyle="1" w:styleId="WW8Num35z8">
    <w:name w:val="WW8Num35z8"/>
    <w:rsid w:val="00087CE6"/>
  </w:style>
  <w:style w:type="character" w:customStyle="1" w:styleId="WW8Num37z2">
    <w:name w:val="WW8Num37z2"/>
    <w:rsid w:val="00087CE6"/>
  </w:style>
  <w:style w:type="character" w:customStyle="1" w:styleId="WW8Num37z4">
    <w:name w:val="WW8Num37z4"/>
    <w:rsid w:val="00087CE6"/>
  </w:style>
  <w:style w:type="character" w:customStyle="1" w:styleId="WW8Num37z5">
    <w:name w:val="WW8Num37z5"/>
    <w:rsid w:val="00087CE6"/>
  </w:style>
  <w:style w:type="character" w:customStyle="1" w:styleId="WW8Num37z6">
    <w:name w:val="WW8Num37z6"/>
    <w:rsid w:val="00087CE6"/>
  </w:style>
  <w:style w:type="character" w:customStyle="1" w:styleId="WW8Num37z7">
    <w:name w:val="WW8Num37z7"/>
    <w:rsid w:val="00087CE6"/>
  </w:style>
  <w:style w:type="character" w:customStyle="1" w:styleId="WW8Num37z8">
    <w:name w:val="WW8Num37z8"/>
    <w:rsid w:val="00087CE6"/>
  </w:style>
  <w:style w:type="character" w:customStyle="1" w:styleId="WW8Num38z1">
    <w:name w:val="WW8Num38z1"/>
    <w:rsid w:val="00087CE6"/>
  </w:style>
  <w:style w:type="character" w:customStyle="1" w:styleId="WW8Num38z2">
    <w:name w:val="WW8Num38z2"/>
    <w:rsid w:val="00087CE6"/>
  </w:style>
  <w:style w:type="character" w:customStyle="1" w:styleId="WW8Num38z3">
    <w:name w:val="WW8Num38z3"/>
    <w:rsid w:val="00087CE6"/>
  </w:style>
  <w:style w:type="character" w:customStyle="1" w:styleId="WW8Num38z4">
    <w:name w:val="WW8Num38z4"/>
    <w:rsid w:val="00087CE6"/>
  </w:style>
  <w:style w:type="character" w:customStyle="1" w:styleId="WW8Num38z5">
    <w:name w:val="WW8Num38z5"/>
    <w:rsid w:val="00087CE6"/>
  </w:style>
  <w:style w:type="character" w:customStyle="1" w:styleId="WW8Num38z6">
    <w:name w:val="WW8Num38z6"/>
    <w:rsid w:val="00087CE6"/>
  </w:style>
  <w:style w:type="character" w:customStyle="1" w:styleId="WW8Num38z7">
    <w:name w:val="WW8Num38z7"/>
    <w:rsid w:val="00087CE6"/>
  </w:style>
  <w:style w:type="character" w:customStyle="1" w:styleId="WW8Num38z8">
    <w:name w:val="WW8Num38z8"/>
    <w:rsid w:val="00087CE6"/>
  </w:style>
  <w:style w:type="character" w:customStyle="1" w:styleId="WW8Num40z1">
    <w:name w:val="WW8Num40z1"/>
    <w:rsid w:val="00087CE6"/>
    <w:rPr>
      <w:rFonts w:ascii="Courier New" w:hAnsi="Courier New"/>
    </w:rPr>
  </w:style>
  <w:style w:type="character" w:customStyle="1" w:styleId="WW8Num40z2">
    <w:name w:val="WW8Num40z2"/>
    <w:rsid w:val="00087CE6"/>
    <w:rPr>
      <w:rFonts w:ascii="Wingdings" w:hAnsi="Wingdings"/>
    </w:rPr>
  </w:style>
  <w:style w:type="character" w:customStyle="1" w:styleId="WW8Num41z1">
    <w:name w:val="WW8Num41z1"/>
    <w:rsid w:val="00087CE6"/>
  </w:style>
  <w:style w:type="character" w:customStyle="1" w:styleId="WW8Num41z2">
    <w:name w:val="WW8Num41z2"/>
    <w:rsid w:val="00087CE6"/>
  </w:style>
  <w:style w:type="character" w:customStyle="1" w:styleId="WW8Num41z3">
    <w:name w:val="WW8Num41z3"/>
    <w:rsid w:val="00087CE6"/>
  </w:style>
  <w:style w:type="character" w:customStyle="1" w:styleId="WW8Num41z4">
    <w:name w:val="WW8Num41z4"/>
    <w:rsid w:val="00087CE6"/>
  </w:style>
  <w:style w:type="character" w:customStyle="1" w:styleId="WW8Num41z5">
    <w:name w:val="WW8Num41z5"/>
    <w:rsid w:val="00087CE6"/>
  </w:style>
  <w:style w:type="character" w:customStyle="1" w:styleId="WW8Num41z6">
    <w:name w:val="WW8Num41z6"/>
    <w:rsid w:val="00087CE6"/>
  </w:style>
  <w:style w:type="character" w:customStyle="1" w:styleId="WW8Num41z7">
    <w:name w:val="WW8Num41z7"/>
    <w:rsid w:val="00087CE6"/>
  </w:style>
  <w:style w:type="character" w:customStyle="1" w:styleId="WW8Num41z8">
    <w:name w:val="WW8Num41z8"/>
    <w:rsid w:val="00087CE6"/>
  </w:style>
  <w:style w:type="character" w:customStyle="1" w:styleId="WW8Num43z1">
    <w:name w:val="WW8Num43z1"/>
    <w:rsid w:val="00087CE6"/>
  </w:style>
  <w:style w:type="character" w:customStyle="1" w:styleId="WW8Num43z2">
    <w:name w:val="WW8Num43z2"/>
    <w:rsid w:val="00087CE6"/>
  </w:style>
  <w:style w:type="character" w:customStyle="1" w:styleId="WW8Num43z3">
    <w:name w:val="WW8Num43z3"/>
    <w:rsid w:val="00087CE6"/>
  </w:style>
  <w:style w:type="character" w:customStyle="1" w:styleId="WW8Num43z4">
    <w:name w:val="WW8Num43z4"/>
    <w:rsid w:val="00087CE6"/>
  </w:style>
  <w:style w:type="character" w:customStyle="1" w:styleId="WW8Num43z5">
    <w:name w:val="WW8Num43z5"/>
    <w:rsid w:val="00087CE6"/>
  </w:style>
  <w:style w:type="character" w:customStyle="1" w:styleId="WW8Num43z6">
    <w:name w:val="WW8Num43z6"/>
    <w:rsid w:val="00087CE6"/>
  </w:style>
  <w:style w:type="character" w:customStyle="1" w:styleId="WW8Num43z7">
    <w:name w:val="WW8Num43z7"/>
    <w:rsid w:val="00087CE6"/>
  </w:style>
  <w:style w:type="character" w:customStyle="1" w:styleId="WW8Num43z8">
    <w:name w:val="WW8Num43z8"/>
    <w:rsid w:val="00087CE6"/>
  </w:style>
  <w:style w:type="character" w:customStyle="1" w:styleId="WW8Num44z2">
    <w:name w:val="WW8Num44z2"/>
    <w:rsid w:val="00087CE6"/>
    <w:rPr>
      <w:rFonts w:ascii="Wingdings" w:hAnsi="Wingdings"/>
    </w:rPr>
  </w:style>
  <w:style w:type="character" w:customStyle="1" w:styleId="WW8Num46z2">
    <w:name w:val="WW8Num46z2"/>
    <w:rsid w:val="00087CE6"/>
    <w:rPr>
      <w:rFonts w:ascii="Wingdings" w:hAnsi="Wingdings"/>
    </w:rPr>
  </w:style>
  <w:style w:type="character" w:customStyle="1" w:styleId="WW8Num47z2">
    <w:name w:val="WW8Num47z2"/>
    <w:rsid w:val="00087CE6"/>
    <w:rPr>
      <w:rFonts w:ascii="Wingdings" w:hAnsi="Wingdings"/>
    </w:rPr>
  </w:style>
  <w:style w:type="character" w:customStyle="1" w:styleId="WW8NumSt31z0">
    <w:name w:val="WW8NumSt31z0"/>
    <w:rsid w:val="00087CE6"/>
    <w:rPr>
      <w:rFonts w:ascii="Times New Roman" w:hAnsi="Times New Roman"/>
      <w:sz w:val="20"/>
    </w:rPr>
  </w:style>
  <w:style w:type="character" w:customStyle="1" w:styleId="FootnoteCharacters">
    <w:name w:val="Footnote Characters"/>
    <w:rsid w:val="00087CE6"/>
    <w:rPr>
      <w:vertAlign w:val="superscript"/>
    </w:rPr>
  </w:style>
  <w:style w:type="character" w:customStyle="1" w:styleId="1fffffff6">
    <w:name w:val="Знак примечания1"/>
    <w:rsid w:val="00087CE6"/>
    <w:rPr>
      <w:sz w:val="16"/>
    </w:rPr>
  </w:style>
  <w:style w:type="character" w:customStyle="1" w:styleId="EndnoteCharacters">
    <w:name w:val="Endnote Characters"/>
    <w:rsid w:val="00087CE6"/>
    <w:rPr>
      <w:vertAlign w:val="superscript"/>
    </w:rPr>
  </w:style>
  <w:style w:type="paragraph" w:customStyle="1" w:styleId="LO-Normal1">
    <w:name w:val="LO-Normal1"/>
    <w:rsid w:val="00087CE6"/>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087CE6"/>
    <w:pPr>
      <w:shd w:val="clear" w:color="auto" w:fill="000080"/>
      <w:suppressAutoHyphens/>
    </w:pPr>
    <w:rPr>
      <w:rFonts w:ascii="Tahoma" w:hAnsi="Tahoma" w:cs="Tahoma"/>
      <w:lang w:eastAsia="zh-CN"/>
    </w:rPr>
  </w:style>
  <w:style w:type="paragraph" w:customStyle="1" w:styleId="22f2">
    <w:name w:val="Список 22"/>
    <w:basedOn w:val="a3"/>
    <w:rsid w:val="00087CE6"/>
    <w:pPr>
      <w:suppressAutoHyphens/>
      <w:ind w:left="566" w:hanging="283"/>
    </w:pPr>
    <w:rPr>
      <w:lang w:eastAsia="zh-CN"/>
    </w:rPr>
  </w:style>
  <w:style w:type="paragraph" w:customStyle="1" w:styleId="31f0">
    <w:name w:val="Список 31"/>
    <w:basedOn w:val="a3"/>
    <w:rsid w:val="00087CE6"/>
    <w:pPr>
      <w:suppressAutoHyphens/>
      <w:ind w:left="849" w:hanging="283"/>
    </w:pPr>
    <w:rPr>
      <w:lang w:eastAsia="zh-CN"/>
    </w:rPr>
  </w:style>
  <w:style w:type="paragraph" w:customStyle="1" w:styleId="1fffffff7">
    <w:name w:val="Обычный отступ1"/>
    <w:basedOn w:val="a3"/>
    <w:rsid w:val="00087CE6"/>
    <w:pPr>
      <w:suppressAutoHyphens/>
      <w:ind w:firstLine="720"/>
      <w:jc w:val="both"/>
    </w:pPr>
    <w:rPr>
      <w:sz w:val="28"/>
      <w:szCs w:val="20"/>
      <w:lang w:eastAsia="zh-CN"/>
    </w:rPr>
  </w:style>
  <w:style w:type="paragraph" w:customStyle="1" w:styleId="2ffffd">
    <w:name w:val="Нумерованный список2"/>
    <w:basedOn w:val="a3"/>
    <w:rsid w:val="00087CE6"/>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087CE6"/>
    <w:pPr>
      <w:suppressAutoHyphens/>
      <w:ind w:firstLine="210"/>
    </w:pPr>
    <w:rPr>
      <w:sz w:val="20"/>
      <w:lang w:eastAsia="zh-CN"/>
    </w:rPr>
  </w:style>
  <w:style w:type="paragraph" w:customStyle="1" w:styleId="21ff2">
    <w:name w:val="Нумерованный список 21"/>
    <w:basedOn w:val="a3"/>
    <w:rsid w:val="00087CE6"/>
    <w:pPr>
      <w:tabs>
        <w:tab w:val="left" w:pos="720"/>
      </w:tabs>
      <w:suppressAutoHyphens/>
      <w:ind w:left="720" w:hanging="360"/>
    </w:pPr>
    <w:rPr>
      <w:lang w:eastAsia="zh-CN"/>
    </w:rPr>
  </w:style>
  <w:style w:type="paragraph" w:customStyle="1" w:styleId="42a">
    <w:name w:val="Список 42"/>
    <w:basedOn w:val="a3"/>
    <w:rsid w:val="00087CE6"/>
    <w:pPr>
      <w:suppressAutoHyphens/>
      <w:ind w:left="1132" w:hanging="283"/>
    </w:pPr>
    <w:rPr>
      <w:lang w:eastAsia="zh-CN"/>
    </w:rPr>
  </w:style>
  <w:style w:type="paragraph" w:customStyle="1" w:styleId="22f3">
    <w:name w:val="Маркированный список 22"/>
    <w:basedOn w:val="a3"/>
    <w:rsid w:val="00087CE6"/>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087CE6"/>
    <w:pPr>
      <w:tabs>
        <w:tab w:val="left" w:pos="708"/>
      </w:tabs>
      <w:suppressAutoHyphens/>
      <w:jc w:val="both"/>
    </w:pPr>
    <w:rPr>
      <w:bCs/>
      <w:iCs/>
      <w:sz w:val="28"/>
      <w:szCs w:val="28"/>
      <w:lang w:eastAsia="zh-CN"/>
    </w:rPr>
  </w:style>
  <w:style w:type="paragraph" w:customStyle="1" w:styleId="2ffffe">
    <w:name w:val="Текст примечания2"/>
    <w:basedOn w:val="a3"/>
    <w:rsid w:val="00087CE6"/>
    <w:pPr>
      <w:suppressAutoHyphens/>
    </w:pPr>
    <w:rPr>
      <w:sz w:val="20"/>
      <w:szCs w:val="20"/>
      <w:lang w:eastAsia="zh-CN"/>
    </w:rPr>
  </w:style>
  <w:style w:type="paragraph" w:customStyle="1" w:styleId="2fffff">
    <w:name w:val="Название объекта2"/>
    <w:basedOn w:val="a3"/>
    <w:next w:val="a3"/>
    <w:rsid w:val="00087CE6"/>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087CE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087CE6"/>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087CE6"/>
    <w:pPr>
      <w:suppressAutoHyphens/>
      <w:ind w:firstLine="210"/>
    </w:pPr>
    <w:rPr>
      <w:rFonts w:cs="PragmaticaCTT"/>
      <w:sz w:val="20"/>
      <w:lang w:eastAsia="zh-CN"/>
    </w:rPr>
  </w:style>
  <w:style w:type="paragraph" w:customStyle="1" w:styleId="WW-Heading">
    <w:name w:val="WW-Heading"/>
    <w:rsid w:val="00087CE6"/>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087CE6"/>
    <w:pPr>
      <w:suppressAutoHyphens/>
      <w:spacing w:before="280" w:after="280"/>
    </w:pPr>
    <w:rPr>
      <w:lang w:eastAsia="zh-CN"/>
    </w:rPr>
  </w:style>
  <w:style w:type="paragraph" w:customStyle="1" w:styleId="1fffffffa">
    <w:name w:val="Текст макроса1"/>
    <w:rsid w:val="00087CE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087CE6"/>
    <w:pPr>
      <w:suppressAutoHyphens/>
      <w:ind w:left="720" w:hanging="360"/>
    </w:pPr>
    <w:rPr>
      <w:lang w:eastAsia="zh-CN"/>
    </w:rPr>
  </w:style>
  <w:style w:type="paragraph" w:customStyle="1" w:styleId="WW-TextBody">
    <w:name w:val="WW-Text Body"/>
    <w:basedOn w:val="a3"/>
    <w:rsid w:val="00087CE6"/>
    <w:pPr>
      <w:suppressAutoHyphens/>
      <w:spacing w:after="120"/>
    </w:pPr>
    <w:rPr>
      <w:lang w:val="en-US" w:eastAsia="zh-CN"/>
    </w:rPr>
  </w:style>
  <w:style w:type="paragraph" w:customStyle="1" w:styleId="WW-Heading4">
    <w:name w:val="WW-Heading 4"/>
    <w:basedOn w:val="a3"/>
    <w:next w:val="a3"/>
    <w:rsid w:val="00087CE6"/>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087CE6"/>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087CE6"/>
    <w:pPr>
      <w:suppressAutoHyphens/>
      <w:spacing w:after="120"/>
      <w:ind w:left="566"/>
    </w:pPr>
    <w:rPr>
      <w:sz w:val="20"/>
      <w:szCs w:val="20"/>
      <w:lang w:eastAsia="zh-CN"/>
    </w:rPr>
  </w:style>
  <w:style w:type="paragraph" w:customStyle="1" w:styleId="31f2">
    <w:name w:val="Нумерованный список 31"/>
    <w:basedOn w:val="a3"/>
    <w:rsid w:val="00087CE6"/>
    <w:pPr>
      <w:tabs>
        <w:tab w:val="left" w:pos="360"/>
      </w:tabs>
      <w:suppressAutoHyphens/>
      <w:ind w:left="360" w:hanging="360"/>
    </w:pPr>
    <w:rPr>
      <w:lang w:eastAsia="zh-CN"/>
    </w:rPr>
  </w:style>
  <w:style w:type="paragraph" w:customStyle="1" w:styleId="TableContents">
    <w:name w:val="Table Contents"/>
    <w:basedOn w:val="a3"/>
    <w:rsid w:val="00087CE6"/>
    <w:pPr>
      <w:suppressLineNumbers/>
      <w:suppressAutoHyphens/>
    </w:pPr>
    <w:rPr>
      <w:lang w:eastAsia="zh-CN"/>
    </w:rPr>
  </w:style>
  <w:style w:type="paragraph" w:customStyle="1" w:styleId="TableHeading">
    <w:name w:val="Table Heading"/>
    <w:basedOn w:val="TableContents"/>
    <w:rsid w:val="00087CE6"/>
    <w:pPr>
      <w:jc w:val="center"/>
    </w:pPr>
    <w:rPr>
      <w:b/>
      <w:bCs/>
    </w:rPr>
  </w:style>
  <w:style w:type="character" w:customStyle="1" w:styleId="InternetLink">
    <w:name w:val="Internet Link"/>
    <w:rsid w:val="00087CE6"/>
    <w:rPr>
      <w:color w:val="0000FF"/>
      <w:u w:val="single"/>
    </w:rPr>
  </w:style>
  <w:style w:type="character" w:customStyle="1" w:styleId="23d">
    <w:name w:val="Основной текст с отступом 2 Знак3"/>
    <w:rsid w:val="00087CE6"/>
    <w:rPr>
      <w:rFonts w:ascii="Microsoft Sans Serif" w:hAnsi="Microsoft Sans Serif"/>
      <w:b/>
      <w:spacing w:val="10"/>
      <w:sz w:val="26"/>
    </w:rPr>
  </w:style>
  <w:style w:type="character" w:customStyle="1" w:styleId="34b">
    <w:name w:val="Основной текст с отступом 3 Знак4"/>
    <w:locked/>
    <w:rsid w:val="00087CE6"/>
    <w:rPr>
      <w:rFonts w:ascii="Times New Roman" w:hAnsi="Times New Roman"/>
      <w:sz w:val="24"/>
      <w:lang w:val="en-US"/>
    </w:rPr>
  </w:style>
  <w:style w:type="character" w:customStyle="1" w:styleId="ListLabel7">
    <w:name w:val="ListLabel 7"/>
    <w:rsid w:val="00087CE6"/>
  </w:style>
  <w:style w:type="character" w:customStyle="1" w:styleId="ListLabel8">
    <w:name w:val="ListLabel 8"/>
    <w:rsid w:val="00087CE6"/>
  </w:style>
  <w:style w:type="character" w:customStyle="1" w:styleId="ListLabel9">
    <w:name w:val="ListLabel 9"/>
    <w:rsid w:val="00087CE6"/>
  </w:style>
  <w:style w:type="character" w:customStyle="1" w:styleId="ListLabel10">
    <w:name w:val="ListLabel 10"/>
    <w:rsid w:val="00087CE6"/>
  </w:style>
  <w:style w:type="character" w:customStyle="1" w:styleId="ListLabel11">
    <w:name w:val="ListLabel 11"/>
    <w:rsid w:val="00087CE6"/>
  </w:style>
  <w:style w:type="character" w:customStyle="1" w:styleId="ListLabel12">
    <w:name w:val="ListLabel 12"/>
    <w:rsid w:val="00087CE6"/>
  </w:style>
  <w:style w:type="character" w:customStyle="1" w:styleId="ListLabel13">
    <w:name w:val="ListLabel 13"/>
    <w:rsid w:val="00087CE6"/>
  </w:style>
  <w:style w:type="character" w:customStyle="1" w:styleId="ListLabel14">
    <w:name w:val="ListLabel 14"/>
    <w:rsid w:val="00087CE6"/>
  </w:style>
  <w:style w:type="character" w:customStyle="1" w:styleId="ListLabel15">
    <w:name w:val="ListLabel 15"/>
    <w:rsid w:val="00087CE6"/>
  </w:style>
  <w:style w:type="character" w:customStyle="1" w:styleId="ListLabel16">
    <w:name w:val="ListLabel 16"/>
    <w:rsid w:val="00087CE6"/>
  </w:style>
  <w:style w:type="character" w:customStyle="1" w:styleId="ListLabel17">
    <w:name w:val="ListLabel 17"/>
    <w:rsid w:val="00087CE6"/>
  </w:style>
  <w:style w:type="character" w:customStyle="1" w:styleId="ListLabel18">
    <w:name w:val="ListLabel 18"/>
    <w:rsid w:val="00087CE6"/>
  </w:style>
  <w:style w:type="character" w:customStyle="1" w:styleId="ListLabel19">
    <w:name w:val="ListLabel 19"/>
    <w:rsid w:val="00087CE6"/>
  </w:style>
  <w:style w:type="character" w:customStyle="1" w:styleId="ListLabel20">
    <w:name w:val="ListLabel 20"/>
    <w:rsid w:val="00087CE6"/>
  </w:style>
  <w:style w:type="character" w:customStyle="1" w:styleId="ListLabel21">
    <w:name w:val="ListLabel 21"/>
    <w:rsid w:val="00087CE6"/>
  </w:style>
  <w:style w:type="character" w:customStyle="1" w:styleId="ListLabel22">
    <w:name w:val="ListLabel 22"/>
    <w:rsid w:val="00087CE6"/>
  </w:style>
  <w:style w:type="character" w:customStyle="1" w:styleId="ListLabel23">
    <w:name w:val="ListLabel 23"/>
    <w:rsid w:val="00087CE6"/>
  </w:style>
  <w:style w:type="character" w:customStyle="1" w:styleId="ListLabel24">
    <w:name w:val="ListLabel 24"/>
    <w:rsid w:val="00087CE6"/>
  </w:style>
  <w:style w:type="character" w:customStyle="1" w:styleId="ListLabel25">
    <w:name w:val="ListLabel 25"/>
    <w:rsid w:val="00087CE6"/>
  </w:style>
  <w:style w:type="character" w:customStyle="1" w:styleId="ListLabel26">
    <w:name w:val="ListLabel 26"/>
    <w:rsid w:val="00087CE6"/>
  </w:style>
  <w:style w:type="character" w:customStyle="1" w:styleId="ListLabel27">
    <w:name w:val="ListLabel 27"/>
    <w:rsid w:val="00087CE6"/>
  </w:style>
  <w:style w:type="character" w:customStyle="1" w:styleId="ListLabel28">
    <w:name w:val="ListLabel 28"/>
    <w:rsid w:val="00087CE6"/>
  </w:style>
  <w:style w:type="character" w:customStyle="1" w:styleId="ListLabel29">
    <w:name w:val="ListLabel 29"/>
    <w:rsid w:val="00087CE6"/>
  </w:style>
  <w:style w:type="character" w:customStyle="1" w:styleId="ListLabel30">
    <w:name w:val="ListLabel 30"/>
    <w:rsid w:val="00087CE6"/>
  </w:style>
  <w:style w:type="character" w:customStyle="1" w:styleId="ListLabel31">
    <w:name w:val="ListLabel 31"/>
    <w:rsid w:val="00087CE6"/>
  </w:style>
  <w:style w:type="character" w:customStyle="1" w:styleId="ListLabel32">
    <w:name w:val="ListLabel 32"/>
    <w:rsid w:val="00087CE6"/>
  </w:style>
  <w:style w:type="character" w:customStyle="1" w:styleId="ListLabel33">
    <w:name w:val="ListLabel 33"/>
    <w:rsid w:val="00087CE6"/>
  </w:style>
  <w:style w:type="character" w:customStyle="1" w:styleId="ListLabel34">
    <w:name w:val="ListLabel 34"/>
    <w:rsid w:val="00087CE6"/>
    <w:rPr>
      <w:color w:val="00000A"/>
    </w:rPr>
  </w:style>
  <w:style w:type="character" w:customStyle="1" w:styleId="ListLabel35">
    <w:name w:val="ListLabel 35"/>
    <w:rsid w:val="00087CE6"/>
  </w:style>
  <w:style w:type="character" w:customStyle="1" w:styleId="ListLabel36">
    <w:name w:val="ListLabel 36"/>
    <w:rsid w:val="00087CE6"/>
  </w:style>
  <w:style w:type="character" w:customStyle="1" w:styleId="ListLabel37">
    <w:name w:val="ListLabel 37"/>
    <w:rsid w:val="00087CE6"/>
  </w:style>
  <w:style w:type="character" w:customStyle="1" w:styleId="ListLabel38">
    <w:name w:val="ListLabel 38"/>
    <w:rsid w:val="00087CE6"/>
  </w:style>
  <w:style w:type="character" w:customStyle="1" w:styleId="ListLabel39">
    <w:name w:val="ListLabel 39"/>
    <w:rsid w:val="00087CE6"/>
  </w:style>
  <w:style w:type="character" w:customStyle="1" w:styleId="ListLabel40">
    <w:name w:val="ListLabel 40"/>
    <w:rsid w:val="00087CE6"/>
  </w:style>
  <w:style w:type="character" w:customStyle="1" w:styleId="ListLabel41">
    <w:name w:val="ListLabel 41"/>
    <w:rsid w:val="00087CE6"/>
  </w:style>
  <w:style w:type="character" w:customStyle="1" w:styleId="ListLabel42">
    <w:name w:val="ListLabel 42"/>
    <w:rsid w:val="00087CE6"/>
  </w:style>
  <w:style w:type="character" w:customStyle="1" w:styleId="ListLabel43">
    <w:name w:val="ListLabel 43"/>
    <w:rsid w:val="00087CE6"/>
  </w:style>
  <w:style w:type="character" w:customStyle="1" w:styleId="ListLabel44">
    <w:name w:val="ListLabel 44"/>
    <w:rsid w:val="00087CE6"/>
  </w:style>
  <w:style w:type="character" w:customStyle="1" w:styleId="ListLabel45">
    <w:name w:val="ListLabel 45"/>
    <w:rsid w:val="00087CE6"/>
  </w:style>
  <w:style w:type="character" w:customStyle="1" w:styleId="ListLabel46">
    <w:name w:val="ListLabel 46"/>
    <w:rsid w:val="00087CE6"/>
  </w:style>
  <w:style w:type="character" w:customStyle="1" w:styleId="ListLabel47">
    <w:name w:val="ListLabel 47"/>
    <w:rsid w:val="00087CE6"/>
  </w:style>
  <w:style w:type="character" w:customStyle="1" w:styleId="ListLabel48">
    <w:name w:val="ListLabel 48"/>
    <w:rsid w:val="00087CE6"/>
  </w:style>
  <w:style w:type="character" w:customStyle="1" w:styleId="ListLabel49">
    <w:name w:val="ListLabel 49"/>
    <w:rsid w:val="00087CE6"/>
  </w:style>
  <w:style w:type="character" w:customStyle="1" w:styleId="ListLabel50">
    <w:name w:val="ListLabel 50"/>
    <w:rsid w:val="00087CE6"/>
  </w:style>
  <w:style w:type="character" w:customStyle="1" w:styleId="ListLabel51">
    <w:name w:val="ListLabel 51"/>
    <w:rsid w:val="00087CE6"/>
  </w:style>
  <w:style w:type="character" w:customStyle="1" w:styleId="ListLabel52">
    <w:name w:val="ListLabel 52"/>
    <w:rsid w:val="00087CE6"/>
  </w:style>
  <w:style w:type="character" w:customStyle="1" w:styleId="ListLabel53">
    <w:name w:val="ListLabel 53"/>
    <w:rsid w:val="00087CE6"/>
    <w:rPr>
      <w:color w:val="00000A"/>
      <w:position w:val="0"/>
      <w:sz w:val="24"/>
      <w:u w:val="none"/>
      <w:vertAlign w:val="baseline"/>
    </w:rPr>
  </w:style>
  <w:style w:type="character" w:customStyle="1" w:styleId="ListLabel54">
    <w:name w:val="ListLabel 54"/>
    <w:rsid w:val="00087CE6"/>
    <w:rPr>
      <w:position w:val="0"/>
      <w:sz w:val="20"/>
      <w:u w:val="none"/>
      <w:vertAlign w:val="baseline"/>
    </w:rPr>
  </w:style>
  <w:style w:type="character" w:customStyle="1" w:styleId="ListLabel55">
    <w:name w:val="ListLabel 55"/>
    <w:rsid w:val="00087CE6"/>
    <w:rPr>
      <w:position w:val="0"/>
      <w:sz w:val="20"/>
      <w:u w:val="none"/>
      <w:vertAlign w:val="baseline"/>
    </w:rPr>
  </w:style>
  <w:style w:type="character" w:customStyle="1" w:styleId="ListLabel56">
    <w:name w:val="ListLabel 56"/>
    <w:rsid w:val="00087CE6"/>
  </w:style>
  <w:style w:type="character" w:customStyle="1" w:styleId="ListLabel57">
    <w:name w:val="ListLabel 57"/>
    <w:rsid w:val="00087CE6"/>
  </w:style>
  <w:style w:type="character" w:customStyle="1" w:styleId="ListLabel58">
    <w:name w:val="ListLabel 58"/>
    <w:rsid w:val="00087CE6"/>
  </w:style>
  <w:style w:type="character" w:customStyle="1" w:styleId="ListLabel59">
    <w:name w:val="ListLabel 59"/>
    <w:rsid w:val="00087CE6"/>
  </w:style>
  <w:style w:type="character" w:customStyle="1" w:styleId="ListLabel60">
    <w:name w:val="ListLabel 60"/>
    <w:rsid w:val="00087CE6"/>
  </w:style>
  <w:style w:type="character" w:customStyle="1" w:styleId="ListLabel61">
    <w:name w:val="ListLabel 61"/>
    <w:rsid w:val="00087CE6"/>
  </w:style>
  <w:style w:type="character" w:customStyle="1" w:styleId="ListLabel62">
    <w:name w:val="ListLabel 62"/>
    <w:rsid w:val="00087CE6"/>
  </w:style>
  <w:style w:type="character" w:customStyle="1" w:styleId="ListLabel63">
    <w:name w:val="ListLabel 63"/>
    <w:rsid w:val="00087CE6"/>
    <w:rPr>
      <w:sz w:val="24"/>
    </w:rPr>
  </w:style>
  <w:style w:type="character" w:customStyle="1" w:styleId="ListLabel64">
    <w:name w:val="ListLabel 64"/>
    <w:rsid w:val="00087CE6"/>
  </w:style>
  <w:style w:type="character" w:customStyle="1" w:styleId="ListLabel65">
    <w:name w:val="ListLabel 65"/>
    <w:rsid w:val="00087CE6"/>
  </w:style>
  <w:style w:type="character" w:customStyle="1" w:styleId="ListLabel66">
    <w:name w:val="ListLabel 66"/>
    <w:rsid w:val="00087CE6"/>
  </w:style>
  <w:style w:type="character" w:customStyle="1" w:styleId="ListLabel67">
    <w:name w:val="ListLabel 67"/>
    <w:rsid w:val="00087CE6"/>
  </w:style>
  <w:style w:type="character" w:customStyle="1" w:styleId="ListLabel68">
    <w:name w:val="ListLabel 68"/>
    <w:rsid w:val="00087CE6"/>
  </w:style>
  <w:style w:type="character" w:customStyle="1" w:styleId="ListLabel69">
    <w:name w:val="ListLabel 69"/>
    <w:rsid w:val="00087CE6"/>
  </w:style>
  <w:style w:type="character" w:customStyle="1" w:styleId="ListLabel70">
    <w:name w:val="ListLabel 70"/>
    <w:rsid w:val="00087CE6"/>
  </w:style>
  <w:style w:type="character" w:customStyle="1" w:styleId="ListLabel71">
    <w:name w:val="ListLabel 71"/>
    <w:rsid w:val="00087CE6"/>
  </w:style>
  <w:style w:type="character" w:customStyle="1" w:styleId="ListLabel72">
    <w:name w:val="ListLabel 72"/>
    <w:rsid w:val="00087CE6"/>
  </w:style>
  <w:style w:type="character" w:customStyle="1" w:styleId="ListLabel73">
    <w:name w:val="ListLabel 73"/>
    <w:rsid w:val="00087CE6"/>
  </w:style>
  <w:style w:type="character" w:customStyle="1" w:styleId="ListLabel74">
    <w:name w:val="ListLabel 74"/>
    <w:rsid w:val="00087CE6"/>
  </w:style>
  <w:style w:type="character" w:customStyle="1" w:styleId="ListLabel75">
    <w:name w:val="ListLabel 75"/>
    <w:rsid w:val="00087CE6"/>
  </w:style>
  <w:style w:type="character" w:customStyle="1" w:styleId="ListLabel76">
    <w:name w:val="ListLabel 76"/>
    <w:rsid w:val="00087CE6"/>
  </w:style>
  <w:style w:type="character" w:customStyle="1" w:styleId="ListLabel77">
    <w:name w:val="ListLabel 77"/>
    <w:rsid w:val="00087CE6"/>
  </w:style>
  <w:style w:type="character" w:customStyle="1" w:styleId="ListLabel78">
    <w:name w:val="ListLabel 78"/>
    <w:rsid w:val="00087CE6"/>
    <w:rPr>
      <w:sz w:val="24"/>
    </w:rPr>
  </w:style>
  <w:style w:type="character" w:customStyle="1" w:styleId="ListLabel79">
    <w:name w:val="ListLabel 79"/>
    <w:rsid w:val="00087CE6"/>
  </w:style>
  <w:style w:type="character" w:customStyle="1" w:styleId="ListLabel80">
    <w:name w:val="ListLabel 80"/>
    <w:rsid w:val="00087CE6"/>
  </w:style>
  <w:style w:type="character" w:customStyle="1" w:styleId="ListLabel81">
    <w:name w:val="ListLabel 81"/>
    <w:rsid w:val="00087CE6"/>
  </w:style>
  <w:style w:type="character" w:customStyle="1" w:styleId="ListLabel82">
    <w:name w:val="ListLabel 82"/>
    <w:rsid w:val="00087CE6"/>
  </w:style>
  <w:style w:type="character" w:customStyle="1" w:styleId="ListLabel83">
    <w:name w:val="ListLabel 83"/>
    <w:rsid w:val="00087CE6"/>
  </w:style>
  <w:style w:type="character" w:customStyle="1" w:styleId="ListLabel84">
    <w:name w:val="ListLabel 84"/>
    <w:rsid w:val="00087CE6"/>
  </w:style>
  <w:style w:type="character" w:customStyle="1" w:styleId="ListLabel85">
    <w:name w:val="ListLabel 85"/>
    <w:rsid w:val="00087CE6"/>
  </w:style>
  <w:style w:type="character" w:customStyle="1" w:styleId="ListLabel86">
    <w:name w:val="ListLabel 86"/>
    <w:rsid w:val="00087CE6"/>
  </w:style>
  <w:style w:type="character" w:customStyle="1" w:styleId="ListLabel87">
    <w:name w:val="ListLabel 87"/>
    <w:rsid w:val="00087CE6"/>
  </w:style>
  <w:style w:type="character" w:customStyle="1" w:styleId="ListLabel88">
    <w:name w:val="ListLabel 88"/>
    <w:rsid w:val="00087CE6"/>
  </w:style>
  <w:style w:type="character" w:customStyle="1" w:styleId="ListLabel89">
    <w:name w:val="ListLabel 89"/>
    <w:rsid w:val="00087CE6"/>
  </w:style>
  <w:style w:type="character" w:customStyle="1" w:styleId="ListLabel90">
    <w:name w:val="ListLabel 90"/>
    <w:rsid w:val="00087CE6"/>
  </w:style>
  <w:style w:type="character" w:customStyle="1" w:styleId="ListLabel91">
    <w:name w:val="ListLabel 91"/>
    <w:rsid w:val="00087CE6"/>
  </w:style>
  <w:style w:type="character" w:customStyle="1" w:styleId="ListLabel92">
    <w:name w:val="ListLabel 92"/>
    <w:rsid w:val="00087CE6"/>
  </w:style>
  <w:style w:type="character" w:customStyle="1" w:styleId="ListLabel93">
    <w:name w:val="ListLabel 93"/>
    <w:rsid w:val="00087CE6"/>
  </w:style>
  <w:style w:type="character" w:customStyle="1" w:styleId="ListLabel94">
    <w:name w:val="ListLabel 94"/>
    <w:rsid w:val="00087CE6"/>
  </w:style>
  <w:style w:type="character" w:customStyle="1" w:styleId="ListLabel95">
    <w:name w:val="ListLabel 95"/>
    <w:rsid w:val="00087CE6"/>
  </w:style>
  <w:style w:type="character" w:customStyle="1" w:styleId="ListLabel96">
    <w:name w:val="ListLabel 96"/>
    <w:rsid w:val="00087CE6"/>
    <w:rPr>
      <w:sz w:val="24"/>
    </w:rPr>
  </w:style>
  <w:style w:type="character" w:customStyle="1" w:styleId="ListLabel97">
    <w:name w:val="ListLabel 97"/>
    <w:rsid w:val="00087CE6"/>
  </w:style>
  <w:style w:type="character" w:customStyle="1" w:styleId="ListLabel98">
    <w:name w:val="ListLabel 98"/>
    <w:rsid w:val="00087CE6"/>
  </w:style>
  <w:style w:type="character" w:customStyle="1" w:styleId="ListLabel99">
    <w:name w:val="ListLabel 99"/>
    <w:rsid w:val="00087CE6"/>
  </w:style>
  <w:style w:type="character" w:customStyle="1" w:styleId="ListLabel100">
    <w:name w:val="ListLabel 100"/>
    <w:rsid w:val="00087CE6"/>
  </w:style>
  <w:style w:type="character" w:customStyle="1" w:styleId="ListLabel101">
    <w:name w:val="ListLabel 101"/>
    <w:rsid w:val="00087CE6"/>
  </w:style>
  <w:style w:type="character" w:customStyle="1" w:styleId="ListLabel102">
    <w:name w:val="ListLabel 102"/>
    <w:rsid w:val="00087CE6"/>
  </w:style>
  <w:style w:type="character" w:customStyle="1" w:styleId="ListLabel103">
    <w:name w:val="ListLabel 103"/>
    <w:rsid w:val="00087CE6"/>
  </w:style>
  <w:style w:type="character" w:customStyle="1" w:styleId="ListLabel104">
    <w:name w:val="ListLabel 104"/>
    <w:rsid w:val="00087CE6"/>
  </w:style>
  <w:style w:type="character" w:customStyle="1" w:styleId="ListLabel105">
    <w:name w:val="ListLabel 105"/>
    <w:rsid w:val="00087CE6"/>
  </w:style>
  <w:style w:type="character" w:customStyle="1" w:styleId="ListLabel106">
    <w:name w:val="ListLabel 106"/>
    <w:rsid w:val="00087CE6"/>
  </w:style>
  <w:style w:type="character" w:customStyle="1" w:styleId="ListLabel107">
    <w:name w:val="ListLabel 107"/>
    <w:rsid w:val="00087CE6"/>
  </w:style>
  <w:style w:type="character" w:customStyle="1" w:styleId="ListLabel108">
    <w:name w:val="ListLabel 108"/>
    <w:rsid w:val="00087CE6"/>
  </w:style>
  <w:style w:type="character" w:customStyle="1" w:styleId="ListLabel109">
    <w:name w:val="ListLabel 109"/>
    <w:rsid w:val="00087CE6"/>
  </w:style>
  <w:style w:type="character" w:customStyle="1" w:styleId="ListLabel110">
    <w:name w:val="ListLabel 110"/>
    <w:rsid w:val="00087CE6"/>
  </w:style>
  <w:style w:type="character" w:customStyle="1" w:styleId="ListLabel111">
    <w:name w:val="ListLabel 111"/>
    <w:rsid w:val="00087CE6"/>
  </w:style>
  <w:style w:type="character" w:customStyle="1" w:styleId="ListLabel112">
    <w:name w:val="ListLabel 112"/>
    <w:rsid w:val="00087CE6"/>
  </w:style>
  <w:style w:type="character" w:customStyle="1" w:styleId="ListLabel113">
    <w:name w:val="ListLabel 113"/>
    <w:rsid w:val="00087CE6"/>
  </w:style>
  <w:style w:type="character" w:customStyle="1" w:styleId="ListLabel114">
    <w:name w:val="ListLabel 114"/>
    <w:rsid w:val="00087CE6"/>
    <w:rPr>
      <w:sz w:val="24"/>
    </w:rPr>
  </w:style>
  <w:style w:type="character" w:customStyle="1" w:styleId="ListLabel115">
    <w:name w:val="ListLabel 115"/>
    <w:rsid w:val="00087CE6"/>
  </w:style>
  <w:style w:type="character" w:customStyle="1" w:styleId="ListLabel116">
    <w:name w:val="ListLabel 116"/>
    <w:rsid w:val="00087CE6"/>
  </w:style>
  <w:style w:type="character" w:customStyle="1" w:styleId="ListLabel117">
    <w:name w:val="ListLabel 117"/>
    <w:rsid w:val="00087CE6"/>
  </w:style>
  <w:style w:type="character" w:customStyle="1" w:styleId="ListLabel118">
    <w:name w:val="ListLabel 118"/>
    <w:rsid w:val="00087CE6"/>
  </w:style>
  <w:style w:type="character" w:customStyle="1" w:styleId="ListLabel119">
    <w:name w:val="ListLabel 119"/>
    <w:rsid w:val="00087CE6"/>
  </w:style>
  <w:style w:type="character" w:customStyle="1" w:styleId="ListLabel120">
    <w:name w:val="ListLabel 120"/>
    <w:rsid w:val="00087CE6"/>
  </w:style>
  <w:style w:type="character" w:customStyle="1" w:styleId="ListLabel121">
    <w:name w:val="ListLabel 121"/>
    <w:rsid w:val="00087CE6"/>
  </w:style>
  <w:style w:type="character" w:customStyle="1" w:styleId="ListLabel122">
    <w:name w:val="ListLabel 122"/>
    <w:rsid w:val="00087CE6"/>
  </w:style>
  <w:style w:type="character" w:customStyle="1" w:styleId="ListLabel123">
    <w:name w:val="ListLabel 123"/>
    <w:rsid w:val="00087CE6"/>
  </w:style>
  <w:style w:type="character" w:customStyle="1" w:styleId="ListLabel124">
    <w:name w:val="ListLabel 124"/>
    <w:rsid w:val="00087CE6"/>
  </w:style>
  <w:style w:type="character" w:customStyle="1" w:styleId="ListLabel125">
    <w:name w:val="ListLabel 125"/>
    <w:rsid w:val="00087CE6"/>
  </w:style>
  <w:style w:type="character" w:customStyle="1" w:styleId="ListLabel126">
    <w:name w:val="ListLabel 126"/>
    <w:rsid w:val="00087CE6"/>
  </w:style>
  <w:style w:type="character" w:customStyle="1" w:styleId="ListLabel127">
    <w:name w:val="ListLabel 127"/>
    <w:rsid w:val="00087CE6"/>
  </w:style>
  <w:style w:type="character" w:customStyle="1" w:styleId="ListLabel128">
    <w:name w:val="ListLabel 128"/>
    <w:rsid w:val="00087CE6"/>
  </w:style>
  <w:style w:type="character" w:customStyle="1" w:styleId="ListLabel129">
    <w:name w:val="ListLabel 129"/>
    <w:rsid w:val="00087CE6"/>
  </w:style>
  <w:style w:type="character" w:customStyle="1" w:styleId="ListLabel130">
    <w:name w:val="ListLabel 130"/>
    <w:rsid w:val="00087CE6"/>
  </w:style>
  <w:style w:type="character" w:customStyle="1" w:styleId="ListLabel131">
    <w:name w:val="ListLabel 131"/>
    <w:rsid w:val="00087CE6"/>
  </w:style>
  <w:style w:type="character" w:customStyle="1" w:styleId="ListLabel132">
    <w:name w:val="ListLabel 132"/>
    <w:rsid w:val="00087CE6"/>
  </w:style>
  <w:style w:type="character" w:customStyle="1" w:styleId="ListLabel133">
    <w:name w:val="ListLabel 133"/>
    <w:rsid w:val="00087CE6"/>
  </w:style>
  <w:style w:type="character" w:customStyle="1" w:styleId="ListLabel134">
    <w:name w:val="ListLabel 134"/>
    <w:rsid w:val="00087CE6"/>
  </w:style>
  <w:style w:type="character" w:customStyle="1" w:styleId="ListLabel135">
    <w:name w:val="ListLabel 135"/>
    <w:rsid w:val="00087CE6"/>
  </w:style>
  <w:style w:type="character" w:customStyle="1" w:styleId="ListLabel136">
    <w:name w:val="ListLabel 136"/>
    <w:rsid w:val="00087CE6"/>
  </w:style>
  <w:style w:type="character" w:customStyle="1" w:styleId="ListLabel137">
    <w:name w:val="ListLabel 137"/>
    <w:rsid w:val="00087CE6"/>
  </w:style>
  <w:style w:type="character" w:customStyle="1" w:styleId="ListLabel138">
    <w:name w:val="ListLabel 138"/>
    <w:rsid w:val="00087CE6"/>
  </w:style>
  <w:style w:type="character" w:customStyle="1" w:styleId="ListLabel139">
    <w:name w:val="ListLabel 139"/>
    <w:rsid w:val="00087CE6"/>
  </w:style>
  <w:style w:type="character" w:customStyle="1" w:styleId="ListLabel140">
    <w:name w:val="ListLabel 140"/>
    <w:rsid w:val="00087CE6"/>
  </w:style>
  <w:style w:type="character" w:customStyle="1" w:styleId="ListLabel141">
    <w:name w:val="ListLabel 141"/>
    <w:rsid w:val="00087CE6"/>
  </w:style>
  <w:style w:type="character" w:customStyle="1" w:styleId="ListLabel142">
    <w:name w:val="ListLabel 142"/>
    <w:rsid w:val="00087CE6"/>
  </w:style>
  <w:style w:type="character" w:customStyle="1" w:styleId="ListLabel143">
    <w:name w:val="ListLabel 143"/>
    <w:rsid w:val="00087CE6"/>
  </w:style>
  <w:style w:type="character" w:customStyle="1" w:styleId="ListLabel144">
    <w:name w:val="ListLabel 144"/>
    <w:rsid w:val="00087CE6"/>
  </w:style>
  <w:style w:type="character" w:customStyle="1" w:styleId="ListLabel145">
    <w:name w:val="ListLabel 145"/>
    <w:rsid w:val="00087CE6"/>
  </w:style>
  <w:style w:type="character" w:customStyle="1" w:styleId="ListLabel146">
    <w:name w:val="ListLabel 146"/>
    <w:rsid w:val="00087CE6"/>
  </w:style>
  <w:style w:type="character" w:customStyle="1" w:styleId="ListLabel147">
    <w:name w:val="ListLabel 147"/>
    <w:rsid w:val="00087CE6"/>
  </w:style>
  <w:style w:type="character" w:customStyle="1" w:styleId="ListLabel148">
    <w:name w:val="ListLabel 148"/>
    <w:rsid w:val="00087CE6"/>
  </w:style>
  <w:style w:type="character" w:customStyle="1" w:styleId="ListLabel149">
    <w:name w:val="ListLabel 149"/>
    <w:rsid w:val="00087CE6"/>
  </w:style>
  <w:style w:type="character" w:customStyle="1" w:styleId="ListLabel150">
    <w:name w:val="ListLabel 150"/>
    <w:rsid w:val="00087CE6"/>
    <w:rPr>
      <w:sz w:val="24"/>
    </w:rPr>
  </w:style>
  <w:style w:type="character" w:customStyle="1" w:styleId="ListLabel151">
    <w:name w:val="ListLabel 151"/>
    <w:rsid w:val="00087CE6"/>
  </w:style>
  <w:style w:type="character" w:customStyle="1" w:styleId="ListLabel152">
    <w:name w:val="ListLabel 152"/>
    <w:rsid w:val="00087CE6"/>
  </w:style>
  <w:style w:type="character" w:customStyle="1" w:styleId="ListLabel153">
    <w:name w:val="ListLabel 153"/>
    <w:rsid w:val="00087CE6"/>
  </w:style>
  <w:style w:type="character" w:customStyle="1" w:styleId="ListLabel154">
    <w:name w:val="ListLabel 154"/>
    <w:rsid w:val="00087CE6"/>
  </w:style>
  <w:style w:type="character" w:customStyle="1" w:styleId="ListLabel155">
    <w:name w:val="ListLabel 155"/>
    <w:rsid w:val="00087CE6"/>
  </w:style>
  <w:style w:type="character" w:customStyle="1" w:styleId="ListLabel156">
    <w:name w:val="ListLabel 156"/>
    <w:rsid w:val="00087CE6"/>
  </w:style>
  <w:style w:type="character" w:customStyle="1" w:styleId="ListLabel157">
    <w:name w:val="ListLabel 157"/>
    <w:rsid w:val="00087CE6"/>
  </w:style>
  <w:style w:type="character" w:customStyle="1" w:styleId="ListLabel158">
    <w:name w:val="ListLabel 158"/>
    <w:rsid w:val="00087CE6"/>
  </w:style>
  <w:style w:type="character" w:customStyle="1" w:styleId="ListLabel159">
    <w:name w:val="ListLabel 159"/>
    <w:rsid w:val="00087CE6"/>
    <w:rPr>
      <w:sz w:val="24"/>
    </w:rPr>
  </w:style>
  <w:style w:type="character" w:customStyle="1" w:styleId="ListLabel160">
    <w:name w:val="ListLabel 160"/>
    <w:rsid w:val="00087CE6"/>
  </w:style>
  <w:style w:type="character" w:customStyle="1" w:styleId="ListLabel161">
    <w:name w:val="ListLabel 161"/>
    <w:rsid w:val="00087CE6"/>
  </w:style>
  <w:style w:type="character" w:customStyle="1" w:styleId="ListLabel162">
    <w:name w:val="ListLabel 162"/>
    <w:rsid w:val="00087CE6"/>
  </w:style>
  <w:style w:type="character" w:customStyle="1" w:styleId="ListLabel163">
    <w:name w:val="ListLabel 163"/>
    <w:rsid w:val="00087CE6"/>
  </w:style>
  <w:style w:type="character" w:customStyle="1" w:styleId="ListLabel164">
    <w:name w:val="ListLabel 164"/>
    <w:rsid w:val="00087CE6"/>
  </w:style>
  <w:style w:type="character" w:customStyle="1" w:styleId="ListLabel165">
    <w:name w:val="ListLabel 165"/>
    <w:rsid w:val="00087CE6"/>
  </w:style>
  <w:style w:type="character" w:customStyle="1" w:styleId="ListLabel166">
    <w:name w:val="ListLabel 166"/>
    <w:rsid w:val="00087CE6"/>
  </w:style>
  <w:style w:type="character" w:customStyle="1" w:styleId="ListLabel167">
    <w:name w:val="ListLabel 167"/>
    <w:rsid w:val="00087CE6"/>
  </w:style>
  <w:style w:type="character" w:customStyle="1" w:styleId="ListLabel168">
    <w:name w:val="ListLabel 168"/>
    <w:rsid w:val="00087CE6"/>
    <w:rPr>
      <w:sz w:val="24"/>
    </w:rPr>
  </w:style>
  <w:style w:type="character" w:customStyle="1" w:styleId="ListLabel169">
    <w:name w:val="ListLabel 169"/>
    <w:rsid w:val="00087CE6"/>
  </w:style>
  <w:style w:type="character" w:customStyle="1" w:styleId="ListLabel170">
    <w:name w:val="ListLabel 170"/>
    <w:rsid w:val="00087CE6"/>
  </w:style>
  <w:style w:type="character" w:customStyle="1" w:styleId="ListLabel171">
    <w:name w:val="ListLabel 171"/>
    <w:rsid w:val="00087CE6"/>
  </w:style>
  <w:style w:type="character" w:customStyle="1" w:styleId="ListLabel172">
    <w:name w:val="ListLabel 172"/>
    <w:rsid w:val="00087CE6"/>
  </w:style>
  <w:style w:type="character" w:customStyle="1" w:styleId="ListLabel173">
    <w:name w:val="ListLabel 173"/>
    <w:rsid w:val="00087CE6"/>
  </w:style>
  <w:style w:type="character" w:customStyle="1" w:styleId="ListLabel174">
    <w:name w:val="ListLabel 174"/>
    <w:rsid w:val="00087CE6"/>
  </w:style>
  <w:style w:type="character" w:customStyle="1" w:styleId="ListLabel175">
    <w:name w:val="ListLabel 175"/>
    <w:rsid w:val="00087CE6"/>
  </w:style>
  <w:style w:type="character" w:customStyle="1" w:styleId="ListLabel176">
    <w:name w:val="ListLabel 176"/>
    <w:rsid w:val="00087CE6"/>
  </w:style>
  <w:style w:type="character" w:customStyle="1" w:styleId="ListLabel177">
    <w:name w:val="ListLabel 177"/>
    <w:rsid w:val="00087CE6"/>
  </w:style>
  <w:style w:type="character" w:customStyle="1" w:styleId="ListLabel178">
    <w:name w:val="ListLabel 178"/>
    <w:rsid w:val="00087CE6"/>
  </w:style>
  <w:style w:type="character" w:customStyle="1" w:styleId="ListLabel179">
    <w:name w:val="ListLabel 179"/>
    <w:rsid w:val="00087CE6"/>
  </w:style>
  <w:style w:type="character" w:customStyle="1" w:styleId="ListLabel180">
    <w:name w:val="ListLabel 180"/>
    <w:rsid w:val="00087CE6"/>
  </w:style>
  <w:style w:type="character" w:customStyle="1" w:styleId="ListLabel181">
    <w:name w:val="ListLabel 181"/>
    <w:rsid w:val="00087CE6"/>
  </w:style>
  <w:style w:type="character" w:customStyle="1" w:styleId="ListLabel182">
    <w:name w:val="ListLabel 182"/>
    <w:rsid w:val="00087CE6"/>
  </w:style>
  <w:style w:type="character" w:customStyle="1" w:styleId="ListLabel183">
    <w:name w:val="ListLabel 183"/>
    <w:rsid w:val="00087CE6"/>
  </w:style>
  <w:style w:type="character" w:customStyle="1" w:styleId="ListLabel184">
    <w:name w:val="ListLabel 184"/>
    <w:rsid w:val="00087CE6"/>
  </w:style>
  <w:style w:type="character" w:customStyle="1" w:styleId="ListLabel185">
    <w:name w:val="ListLabel 185"/>
    <w:rsid w:val="00087CE6"/>
  </w:style>
  <w:style w:type="character" w:customStyle="1" w:styleId="ListLabel186">
    <w:name w:val="ListLabel 186"/>
    <w:rsid w:val="00087CE6"/>
    <w:rPr>
      <w:sz w:val="20"/>
    </w:rPr>
  </w:style>
  <w:style w:type="character" w:customStyle="1" w:styleId="ListLabel187">
    <w:name w:val="ListLabel 187"/>
    <w:rsid w:val="00087CE6"/>
  </w:style>
  <w:style w:type="character" w:customStyle="1" w:styleId="ListLabel188">
    <w:name w:val="ListLabel 188"/>
    <w:rsid w:val="00087CE6"/>
  </w:style>
  <w:style w:type="character" w:customStyle="1" w:styleId="ListLabel189">
    <w:name w:val="ListLabel 189"/>
    <w:rsid w:val="00087CE6"/>
  </w:style>
  <w:style w:type="character" w:customStyle="1" w:styleId="ListLabel190">
    <w:name w:val="ListLabel 190"/>
    <w:rsid w:val="00087CE6"/>
  </w:style>
  <w:style w:type="character" w:customStyle="1" w:styleId="ListLabel191">
    <w:name w:val="ListLabel 191"/>
    <w:rsid w:val="00087CE6"/>
  </w:style>
  <w:style w:type="character" w:customStyle="1" w:styleId="ListLabel192">
    <w:name w:val="ListLabel 192"/>
    <w:rsid w:val="00087CE6"/>
  </w:style>
  <w:style w:type="character" w:customStyle="1" w:styleId="ListLabel193">
    <w:name w:val="ListLabel 193"/>
    <w:rsid w:val="00087CE6"/>
  </w:style>
  <w:style w:type="character" w:customStyle="1" w:styleId="ListLabel194">
    <w:name w:val="ListLabel 194"/>
    <w:rsid w:val="00087CE6"/>
  </w:style>
  <w:style w:type="character" w:customStyle="1" w:styleId="ListLabel195">
    <w:name w:val="ListLabel 195"/>
    <w:rsid w:val="00087CE6"/>
    <w:rPr>
      <w:sz w:val="20"/>
    </w:rPr>
  </w:style>
  <w:style w:type="character" w:customStyle="1" w:styleId="ListLabel196">
    <w:name w:val="ListLabel 196"/>
    <w:rsid w:val="00087CE6"/>
  </w:style>
  <w:style w:type="character" w:customStyle="1" w:styleId="ListLabel197">
    <w:name w:val="ListLabel 197"/>
    <w:rsid w:val="00087CE6"/>
  </w:style>
  <w:style w:type="character" w:customStyle="1" w:styleId="ListLabel198">
    <w:name w:val="ListLabel 198"/>
    <w:rsid w:val="00087CE6"/>
  </w:style>
  <w:style w:type="character" w:customStyle="1" w:styleId="ListLabel199">
    <w:name w:val="ListLabel 199"/>
    <w:rsid w:val="00087CE6"/>
  </w:style>
  <w:style w:type="character" w:customStyle="1" w:styleId="ListLabel200">
    <w:name w:val="ListLabel 200"/>
    <w:rsid w:val="00087CE6"/>
  </w:style>
  <w:style w:type="character" w:customStyle="1" w:styleId="ListLabel201">
    <w:name w:val="ListLabel 201"/>
    <w:rsid w:val="00087CE6"/>
  </w:style>
  <w:style w:type="character" w:customStyle="1" w:styleId="ListLabel202">
    <w:name w:val="ListLabel 202"/>
    <w:rsid w:val="00087CE6"/>
  </w:style>
  <w:style w:type="character" w:customStyle="1" w:styleId="ListLabel203">
    <w:name w:val="ListLabel 203"/>
    <w:rsid w:val="00087CE6"/>
  </w:style>
  <w:style w:type="character" w:customStyle="1" w:styleId="ListLabel204">
    <w:name w:val="ListLabel 204"/>
    <w:rsid w:val="00087CE6"/>
  </w:style>
  <w:style w:type="character" w:customStyle="1" w:styleId="ListLabel205">
    <w:name w:val="ListLabel 205"/>
    <w:rsid w:val="00087CE6"/>
  </w:style>
  <w:style w:type="character" w:customStyle="1" w:styleId="ListLabel206">
    <w:name w:val="ListLabel 206"/>
    <w:rsid w:val="00087CE6"/>
  </w:style>
  <w:style w:type="character" w:customStyle="1" w:styleId="ListLabel207">
    <w:name w:val="ListLabel 207"/>
    <w:rsid w:val="00087CE6"/>
  </w:style>
  <w:style w:type="character" w:customStyle="1" w:styleId="ListLabel208">
    <w:name w:val="ListLabel 208"/>
    <w:rsid w:val="00087CE6"/>
  </w:style>
  <w:style w:type="character" w:customStyle="1" w:styleId="ListLabel209">
    <w:name w:val="ListLabel 209"/>
    <w:rsid w:val="00087CE6"/>
  </w:style>
  <w:style w:type="character" w:customStyle="1" w:styleId="ListLabel210">
    <w:name w:val="ListLabel 210"/>
    <w:rsid w:val="00087CE6"/>
  </w:style>
  <w:style w:type="character" w:customStyle="1" w:styleId="ListLabel211">
    <w:name w:val="ListLabel 211"/>
    <w:rsid w:val="00087CE6"/>
  </w:style>
  <w:style w:type="character" w:customStyle="1" w:styleId="ListLabel212">
    <w:name w:val="ListLabel 212"/>
    <w:rsid w:val="00087CE6"/>
  </w:style>
  <w:style w:type="character" w:customStyle="1" w:styleId="ListLabel213">
    <w:name w:val="ListLabel 213"/>
    <w:rsid w:val="00087CE6"/>
  </w:style>
  <w:style w:type="character" w:customStyle="1" w:styleId="ListLabel214">
    <w:name w:val="ListLabel 214"/>
    <w:rsid w:val="00087CE6"/>
  </w:style>
  <w:style w:type="character" w:customStyle="1" w:styleId="ListLabel215">
    <w:name w:val="ListLabel 215"/>
    <w:rsid w:val="00087CE6"/>
  </w:style>
  <w:style w:type="character" w:customStyle="1" w:styleId="ListLabel216">
    <w:name w:val="ListLabel 216"/>
    <w:rsid w:val="00087CE6"/>
  </w:style>
  <w:style w:type="character" w:customStyle="1" w:styleId="ListLabel217">
    <w:name w:val="ListLabel 217"/>
    <w:rsid w:val="00087CE6"/>
  </w:style>
  <w:style w:type="character" w:customStyle="1" w:styleId="ListLabel218">
    <w:name w:val="ListLabel 218"/>
    <w:rsid w:val="00087CE6"/>
  </w:style>
  <w:style w:type="character" w:customStyle="1" w:styleId="ListLabel219">
    <w:name w:val="ListLabel 219"/>
    <w:rsid w:val="00087CE6"/>
  </w:style>
  <w:style w:type="character" w:customStyle="1" w:styleId="ListLabel220">
    <w:name w:val="ListLabel 220"/>
    <w:rsid w:val="00087CE6"/>
  </w:style>
  <w:style w:type="character" w:customStyle="1" w:styleId="ListLabel221">
    <w:name w:val="ListLabel 221"/>
    <w:rsid w:val="00087CE6"/>
  </w:style>
  <w:style w:type="character" w:customStyle="1" w:styleId="ListLabel222">
    <w:name w:val="ListLabel 222"/>
    <w:rsid w:val="00087CE6"/>
  </w:style>
  <w:style w:type="character" w:customStyle="1" w:styleId="ListLabel223">
    <w:name w:val="ListLabel 223"/>
    <w:rsid w:val="00087CE6"/>
  </w:style>
  <w:style w:type="character" w:customStyle="1" w:styleId="ListLabel224">
    <w:name w:val="ListLabel 224"/>
    <w:rsid w:val="00087CE6"/>
  </w:style>
  <w:style w:type="character" w:customStyle="1" w:styleId="ListLabel225">
    <w:name w:val="ListLabel 225"/>
    <w:rsid w:val="00087CE6"/>
  </w:style>
  <w:style w:type="character" w:customStyle="1" w:styleId="ListLabel226">
    <w:name w:val="ListLabel 226"/>
    <w:rsid w:val="00087CE6"/>
    <w:rPr>
      <w:b/>
      <w:sz w:val="20"/>
    </w:rPr>
  </w:style>
  <w:style w:type="character" w:customStyle="1" w:styleId="ListLabel227">
    <w:name w:val="ListLabel 227"/>
    <w:rsid w:val="00087CE6"/>
  </w:style>
  <w:style w:type="character" w:customStyle="1" w:styleId="ListLabel228">
    <w:name w:val="ListLabel 228"/>
    <w:rsid w:val="00087CE6"/>
  </w:style>
  <w:style w:type="character" w:customStyle="1" w:styleId="ListLabel229">
    <w:name w:val="ListLabel 229"/>
    <w:rsid w:val="00087CE6"/>
  </w:style>
  <w:style w:type="character" w:customStyle="1" w:styleId="ListLabel230">
    <w:name w:val="ListLabel 230"/>
    <w:rsid w:val="00087CE6"/>
  </w:style>
  <w:style w:type="character" w:customStyle="1" w:styleId="ListLabel231">
    <w:name w:val="ListLabel 231"/>
    <w:rsid w:val="00087CE6"/>
  </w:style>
  <w:style w:type="character" w:customStyle="1" w:styleId="ListLabel232">
    <w:name w:val="ListLabel 232"/>
    <w:rsid w:val="00087CE6"/>
  </w:style>
  <w:style w:type="character" w:customStyle="1" w:styleId="ListLabel233">
    <w:name w:val="ListLabel 233"/>
    <w:rsid w:val="00087CE6"/>
  </w:style>
  <w:style w:type="character" w:customStyle="1" w:styleId="ListLabel234">
    <w:name w:val="ListLabel 234"/>
    <w:rsid w:val="00087CE6"/>
  </w:style>
  <w:style w:type="character" w:customStyle="1" w:styleId="ListLabel235">
    <w:name w:val="ListLabel 235"/>
    <w:rsid w:val="00087CE6"/>
    <w:rPr>
      <w:sz w:val="20"/>
    </w:rPr>
  </w:style>
  <w:style w:type="character" w:customStyle="1" w:styleId="ListLabel236">
    <w:name w:val="ListLabel 236"/>
    <w:rsid w:val="00087CE6"/>
  </w:style>
  <w:style w:type="character" w:customStyle="1" w:styleId="ListLabel237">
    <w:name w:val="ListLabel 237"/>
    <w:rsid w:val="00087CE6"/>
  </w:style>
  <w:style w:type="character" w:customStyle="1" w:styleId="ListLabel238">
    <w:name w:val="ListLabel 238"/>
    <w:rsid w:val="00087CE6"/>
  </w:style>
  <w:style w:type="character" w:customStyle="1" w:styleId="ListLabel239">
    <w:name w:val="ListLabel 239"/>
    <w:rsid w:val="00087CE6"/>
  </w:style>
  <w:style w:type="character" w:customStyle="1" w:styleId="ListLabel240">
    <w:name w:val="ListLabel 240"/>
    <w:rsid w:val="00087CE6"/>
  </w:style>
  <w:style w:type="character" w:customStyle="1" w:styleId="ListLabel241">
    <w:name w:val="ListLabel 241"/>
    <w:rsid w:val="00087CE6"/>
  </w:style>
  <w:style w:type="character" w:customStyle="1" w:styleId="ListLabel242">
    <w:name w:val="ListLabel 242"/>
    <w:rsid w:val="00087CE6"/>
  </w:style>
  <w:style w:type="character" w:customStyle="1" w:styleId="ListLabel243">
    <w:name w:val="ListLabel 243"/>
    <w:rsid w:val="00087CE6"/>
  </w:style>
  <w:style w:type="character" w:customStyle="1" w:styleId="ListLabel244">
    <w:name w:val="ListLabel 244"/>
    <w:rsid w:val="00087CE6"/>
    <w:rPr>
      <w:sz w:val="20"/>
    </w:rPr>
  </w:style>
  <w:style w:type="character" w:customStyle="1" w:styleId="ListLabel245">
    <w:name w:val="ListLabel 245"/>
    <w:rsid w:val="00087CE6"/>
  </w:style>
  <w:style w:type="character" w:customStyle="1" w:styleId="ListLabel246">
    <w:name w:val="ListLabel 246"/>
    <w:rsid w:val="00087CE6"/>
  </w:style>
  <w:style w:type="character" w:customStyle="1" w:styleId="ListLabel247">
    <w:name w:val="ListLabel 247"/>
    <w:rsid w:val="00087CE6"/>
  </w:style>
  <w:style w:type="character" w:customStyle="1" w:styleId="ListLabel248">
    <w:name w:val="ListLabel 248"/>
    <w:rsid w:val="00087CE6"/>
  </w:style>
  <w:style w:type="character" w:customStyle="1" w:styleId="ListLabel249">
    <w:name w:val="ListLabel 249"/>
    <w:rsid w:val="00087CE6"/>
  </w:style>
  <w:style w:type="character" w:customStyle="1" w:styleId="ListLabel250">
    <w:name w:val="ListLabel 250"/>
    <w:rsid w:val="00087CE6"/>
  </w:style>
  <w:style w:type="character" w:customStyle="1" w:styleId="ListLabel251">
    <w:name w:val="ListLabel 251"/>
    <w:rsid w:val="00087CE6"/>
  </w:style>
  <w:style w:type="character" w:customStyle="1" w:styleId="ListLabel252">
    <w:name w:val="ListLabel 252"/>
    <w:rsid w:val="00087CE6"/>
  </w:style>
  <w:style w:type="character" w:customStyle="1" w:styleId="ListLabel253">
    <w:name w:val="ListLabel 253"/>
    <w:rsid w:val="00087CE6"/>
    <w:rPr>
      <w:sz w:val="20"/>
    </w:rPr>
  </w:style>
  <w:style w:type="character" w:customStyle="1" w:styleId="ListLabel254">
    <w:name w:val="ListLabel 254"/>
    <w:rsid w:val="00087CE6"/>
  </w:style>
  <w:style w:type="character" w:customStyle="1" w:styleId="ListLabel255">
    <w:name w:val="ListLabel 255"/>
    <w:rsid w:val="00087CE6"/>
  </w:style>
  <w:style w:type="character" w:customStyle="1" w:styleId="ListLabel256">
    <w:name w:val="ListLabel 256"/>
    <w:rsid w:val="00087CE6"/>
  </w:style>
  <w:style w:type="character" w:customStyle="1" w:styleId="ListLabel257">
    <w:name w:val="ListLabel 257"/>
    <w:rsid w:val="00087CE6"/>
  </w:style>
  <w:style w:type="character" w:customStyle="1" w:styleId="ListLabel258">
    <w:name w:val="ListLabel 258"/>
    <w:rsid w:val="00087CE6"/>
  </w:style>
  <w:style w:type="character" w:customStyle="1" w:styleId="ListLabel259">
    <w:name w:val="ListLabel 259"/>
    <w:rsid w:val="00087CE6"/>
  </w:style>
  <w:style w:type="character" w:customStyle="1" w:styleId="ListLabel260">
    <w:name w:val="ListLabel 260"/>
    <w:rsid w:val="00087CE6"/>
  </w:style>
  <w:style w:type="character" w:customStyle="1" w:styleId="ListLabel261">
    <w:name w:val="ListLabel 261"/>
    <w:rsid w:val="00087CE6"/>
  </w:style>
  <w:style w:type="character" w:customStyle="1" w:styleId="ListLabel262">
    <w:name w:val="ListLabel 262"/>
    <w:rsid w:val="00087CE6"/>
    <w:rPr>
      <w:sz w:val="20"/>
    </w:rPr>
  </w:style>
  <w:style w:type="character" w:customStyle="1" w:styleId="ListLabel263">
    <w:name w:val="ListLabel 263"/>
    <w:rsid w:val="00087CE6"/>
  </w:style>
  <w:style w:type="character" w:customStyle="1" w:styleId="ListLabel264">
    <w:name w:val="ListLabel 264"/>
    <w:rsid w:val="00087CE6"/>
  </w:style>
  <w:style w:type="character" w:customStyle="1" w:styleId="ListLabel265">
    <w:name w:val="ListLabel 265"/>
    <w:rsid w:val="00087CE6"/>
  </w:style>
  <w:style w:type="character" w:customStyle="1" w:styleId="ListLabel266">
    <w:name w:val="ListLabel 266"/>
    <w:rsid w:val="00087CE6"/>
  </w:style>
  <w:style w:type="character" w:customStyle="1" w:styleId="ListLabel267">
    <w:name w:val="ListLabel 267"/>
    <w:rsid w:val="00087CE6"/>
  </w:style>
  <w:style w:type="character" w:customStyle="1" w:styleId="ListLabel268">
    <w:name w:val="ListLabel 268"/>
    <w:rsid w:val="00087CE6"/>
  </w:style>
  <w:style w:type="character" w:customStyle="1" w:styleId="ListLabel269">
    <w:name w:val="ListLabel 269"/>
    <w:rsid w:val="00087CE6"/>
  </w:style>
  <w:style w:type="character" w:customStyle="1" w:styleId="ListLabel270">
    <w:name w:val="ListLabel 270"/>
    <w:rsid w:val="00087CE6"/>
  </w:style>
  <w:style w:type="character" w:customStyle="1" w:styleId="ListLabel271">
    <w:name w:val="ListLabel 271"/>
    <w:rsid w:val="00087CE6"/>
    <w:rPr>
      <w:sz w:val="20"/>
    </w:rPr>
  </w:style>
  <w:style w:type="character" w:customStyle="1" w:styleId="ListLabel272">
    <w:name w:val="ListLabel 272"/>
    <w:rsid w:val="00087CE6"/>
  </w:style>
  <w:style w:type="character" w:customStyle="1" w:styleId="ListLabel273">
    <w:name w:val="ListLabel 273"/>
    <w:rsid w:val="00087CE6"/>
  </w:style>
  <w:style w:type="character" w:customStyle="1" w:styleId="ListLabel274">
    <w:name w:val="ListLabel 274"/>
    <w:rsid w:val="00087CE6"/>
  </w:style>
  <w:style w:type="character" w:customStyle="1" w:styleId="ListLabel275">
    <w:name w:val="ListLabel 275"/>
    <w:rsid w:val="00087CE6"/>
  </w:style>
  <w:style w:type="character" w:customStyle="1" w:styleId="ListLabel276">
    <w:name w:val="ListLabel 276"/>
    <w:rsid w:val="00087CE6"/>
  </w:style>
  <w:style w:type="character" w:customStyle="1" w:styleId="ListLabel277">
    <w:name w:val="ListLabel 277"/>
    <w:rsid w:val="00087CE6"/>
  </w:style>
  <w:style w:type="character" w:customStyle="1" w:styleId="ListLabel278">
    <w:name w:val="ListLabel 278"/>
    <w:rsid w:val="00087CE6"/>
  </w:style>
  <w:style w:type="character" w:customStyle="1" w:styleId="ListLabel279">
    <w:name w:val="ListLabel 279"/>
    <w:rsid w:val="00087CE6"/>
  </w:style>
  <w:style w:type="character" w:customStyle="1" w:styleId="ListLabel280">
    <w:name w:val="ListLabel 280"/>
    <w:rsid w:val="00087CE6"/>
    <w:rPr>
      <w:sz w:val="20"/>
    </w:rPr>
  </w:style>
  <w:style w:type="character" w:customStyle="1" w:styleId="ListLabel281">
    <w:name w:val="ListLabel 281"/>
    <w:rsid w:val="00087CE6"/>
  </w:style>
  <w:style w:type="character" w:customStyle="1" w:styleId="ListLabel282">
    <w:name w:val="ListLabel 282"/>
    <w:rsid w:val="00087CE6"/>
  </w:style>
  <w:style w:type="character" w:customStyle="1" w:styleId="ListLabel283">
    <w:name w:val="ListLabel 283"/>
    <w:rsid w:val="00087CE6"/>
  </w:style>
  <w:style w:type="character" w:customStyle="1" w:styleId="ListLabel284">
    <w:name w:val="ListLabel 284"/>
    <w:rsid w:val="00087CE6"/>
  </w:style>
  <w:style w:type="character" w:customStyle="1" w:styleId="ListLabel285">
    <w:name w:val="ListLabel 285"/>
    <w:rsid w:val="00087CE6"/>
  </w:style>
  <w:style w:type="character" w:customStyle="1" w:styleId="ListLabel286">
    <w:name w:val="ListLabel 286"/>
    <w:rsid w:val="00087CE6"/>
  </w:style>
  <w:style w:type="character" w:customStyle="1" w:styleId="ListLabel287">
    <w:name w:val="ListLabel 287"/>
    <w:rsid w:val="00087CE6"/>
  </w:style>
  <w:style w:type="character" w:customStyle="1" w:styleId="ListLabel288">
    <w:name w:val="ListLabel 288"/>
    <w:rsid w:val="00087CE6"/>
  </w:style>
  <w:style w:type="character" w:customStyle="1" w:styleId="ListLabel289">
    <w:name w:val="ListLabel 289"/>
    <w:rsid w:val="00087CE6"/>
    <w:rPr>
      <w:b/>
      <w:color w:val="00000A"/>
      <w:sz w:val="20"/>
    </w:rPr>
  </w:style>
  <w:style w:type="character" w:customStyle="1" w:styleId="ListLabel290">
    <w:name w:val="ListLabel 290"/>
    <w:rsid w:val="00087CE6"/>
  </w:style>
  <w:style w:type="character" w:customStyle="1" w:styleId="ListLabel291">
    <w:name w:val="ListLabel 291"/>
    <w:rsid w:val="00087CE6"/>
  </w:style>
  <w:style w:type="character" w:customStyle="1" w:styleId="ListLabel292">
    <w:name w:val="ListLabel 292"/>
    <w:rsid w:val="00087CE6"/>
  </w:style>
  <w:style w:type="character" w:customStyle="1" w:styleId="ListLabel293">
    <w:name w:val="ListLabel 293"/>
    <w:rsid w:val="00087CE6"/>
  </w:style>
  <w:style w:type="character" w:customStyle="1" w:styleId="ListLabel294">
    <w:name w:val="ListLabel 294"/>
    <w:rsid w:val="00087CE6"/>
  </w:style>
  <w:style w:type="character" w:customStyle="1" w:styleId="ListLabel295">
    <w:name w:val="ListLabel 295"/>
    <w:rsid w:val="00087CE6"/>
  </w:style>
  <w:style w:type="character" w:customStyle="1" w:styleId="ListLabel296">
    <w:name w:val="ListLabel 296"/>
    <w:rsid w:val="00087CE6"/>
  </w:style>
  <w:style w:type="character" w:customStyle="1" w:styleId="ListLabel297">
    <w:name w:val="ListLabel 297"/>
    <w:rsid w:val="00087CE6"/>
  </w:style>
  <w:style w:type="character" w:customStyle="1" w:styleId="ListLabel298">
    <w:name w:val="ListLabel 298"/>
    <w:rsid w:val="00087CE6"/>
    <w:rPr>
      <w:b/>
      <w:color w:val="00000A"/>
      <w:sz w:val="20"/>
    </w:rPr>
  </w:style>
  <w:style w:type="character" w:customStyle="1" w:styleId="Bullets">
    <w:name w:val="Bullets"/>
    <w:rsid w:val="00087CE6"/>
    <w:rPr>
      <w:rFonts w:ascii="OpenSymbol" w:hAnsi="OpenSymbol"/>
    </w:rPr>
  </w:style>
  <w:style w:type="character" w:customStyle="1" w:styleId="StrongEmphasis">
    <w:name w:val="Strong Emphasis"/>
    <w:rsid w:val="00087CE6"/>
    <w:rPr>
      <w:b/>
    </w:rPr>
  </w:style>
  <w:style w:type="character" w:customStyle="1" w:styleId="ListLabel299">
    <w:name w:val="ListLabel 299"/>
    <w:rsid w:val="00087CE6"/>
    <w:rPr>
      <w:sz w:val="20"/>
    </w:rPr>
  </w:style>
  <w:style w:type="character" w:customStyle="1" w:styleId="ListLabel300">
    <w:name w:val="ListLabel 300"/>
    <w:rsid w:val="00087CE6"/>
  </w:style>
  <w:style w:type="character" w:customStyle="1" w:styleId="ListLabel301">
    <w:name w:val="ListLabel 301"/>
    <w:rsid w:val="00087CE6"/>
  </w:style>
  <w:style w:type="character" w:customStyle="1" w:styleId="ListLabel302">
    <w:name w:val="ListLabel 302"/>
    <w:rsid w:val="00087CE6"/>
  </w:style>
  <w:style w:type="character" w:customStyle="1" w:styleId="ListLabel303">
    <w:name w:val="ListLabel 303"/>
    <w:rsid w:val="00087CE6"/>
  </w:style>
  <w:style w:type="character" w:customStyle="1" w:styleId="ListLabel304">
    <w:name w:val="ListLabel 304"/>
    <w:rsid w:val="00087CE6"/>
  </w:style>
  <w:style w:type="character" w:customStyle="1" w:styleId="ListLabel305">
    <w:name w:val="ListLabel 305"/>
    <w:rsid w:val="00087CE6"/>
  </w:style>
  <w:style w:type="character" w:customStyle="1" w:styleId="ListLabel306">
    <w:name w:val="ListLabel 306"/>
    <w:rsid w:val="00087CE6"/>
  </w:style>
  <w:style w:type="character" w:customStyle="1" w:styleId="ListLabel307">
    <w:name w:val="ListLabel 307"/>
    <w:rsid w:val="00087CE6"/>
  </w:style>
  <w:style w:type="character" w:customStyle="1" w:styleId="ListLabel308">
    <w:name w:val="ListLabel 308"/>
    <w:rsid w:val="00087CE6"/>
    <w:rPr>
      <w:sz w:val="20"/>
    </w:rPr>
  </w:style>
  <w:style w:type="character" w:customStyle="1" w:styleId="ListLabel309">
    <w:name w:val="ListLabel 309"/>
    <w:rsid w:val="00087CE6"/>
    <w:rPr>
      <w:sz w:val="20"/>
    </w:rPr>
  </w:style>
  <w:style w:type="character" w:customStyle="1" w:styleId="ListLabel310">
    <w:name w:val="ListLabel 310"/>
    <w:rsid w:val="00087CE6"/>
  </w:style>
  <w:style w:type="character" w:customStyle="1" w:styleId="ListLabel311">
    <w:name w:val="ListLabel 311"/>
    <w:rsid w:val="00087CE6"/>
  </w:style>
  <w:style w:type="character" w:customStyle="1" w:styleId="ListLabel312">
    <w:name w:val="ListLabel 312"/>
    <w:rsid w:val="00087CE6"/>
  </w:style>
  <w:style w:type="character" w:customStyle="1" w:styleId="ListLabel313">
    <w:name w:val="ListLabel 313"/>
    <w:rsid w:val="00087CE6"/>
  </w:style>
  <w:style w:type="character" w:customStyle="1" w:styleId="ListLabel314">
    <w:name w:val="ListLabel 314"/>
    <w:rsid w:val="00087CE6"/>
  </w:style>
  <w:style w:type="character" w:customStyle="1" w:styleId="ListLabel315">
    <w:name w:val="ListLabel 315"/>
    <w:rsid w:val="00087CE6"/>
  </w:style>
  <w:style w:type="character" w:customStyle="1" w:styleId="ListLabel316">
    <w:name w:val="ListLabel 316"/>
    <w:rsid w:val="00087CE6"/>
  </w:style>
  <w:style w:type="character" w:customStyle="1" w:styleId="ListLabel317">
    <w:name w:val="ListLabel 317"/>
    <w:rsid w:val="00087CE6"/>
  </w:style>
  <w:style w:type="character" w:customStyle="1" w:styleId="ListLabel318">
    <w:name w:val="ListLabel 318"/>
    <w:rsid w:val="00087CE6"/>
    <w:rPr>
      <w:sz w:val="20"/>
    </w:rPr>
  </w:style>
  <w:style w:type="character" w:customStyle="1" w:styleId="ListLabel319">
    <w:name w:val="ListLabel 319"/>
    <w:rsid w:val="00087CE6"/>
  </w:style>
  <w:style w:type="character" w:customStyle="1" w:styleId="ListLabel320">
    <w:name w:val="ListLabel 320"/>
    <w:rsid w:val="00087CE6"/>
  </w:style>
  <w:style w:type="character" w:customStyle="1" w:styleId="ListLabel321">
    <w:name w:val="ListLabel 321"/>
    <w:rsid w:val="00087CE6"/>
  </w:style>
  <w:style w:type="character" w:customStyle="1" w:styleId="ListLabel322">
    <w:name w:val="ListLabel 322"/>
    <w:rsid w:val="00087CE6"/>
  </w:style>
  <w:style w:type="character" w:customStyle="1" w:styleId="ListLabel323">
    <w:name w:val="ListLabel 323"/>
    <w:rsid w:val="00087CE6"/>
  </w:style>
  <w:style w:type="character" w:customStyle="1" w:styleId="ListLabel324">
    <w:name w:val="ListLabel 324"/>
    <w:rsid w:val="00087CE6"/>
  </w:style>
  <w:style w:type="character" w:customStyle="1" w:styleId="ListLabel325">
    <w:name w:val="ListLabel 325"/>
    <w:rsid w:val="00087CE6"/>
  </w:style>
  <w:style w:type="character" w:customStyle="1" w:styleId="ListLabel326">
    <w:name w:val="ListLabel 326"/>
    <w:rsid w:val="00087CE6"/>
  </w:style>
  <w:style w:type="character" w:customStyle="1" w:styleId="ListLabel327">
    <w:name w:val="ListLabel 327"/>
    <w:rsid w:val="00087CE6"/>
    <w:rPr>
      <w:b/>
      <w:sz w:val="20"/>
    </w:rPr>
  </w:style>
  <w:style w:type="character" w:customStyle="1" w:styleId="ListLabel328">
    <w:name w:val="ListLabel 328"/>
    <w:rsid w:val="00087CE6"/>
  </w:style>
  <w:style w:type="character" w:customStyle="1" w:styleId="ListLabel329">
    <w:name w:val="ListLabel 329"/>
    <w:rsid w:val="00087CE6"/>
  </w:style>
  <w:style w:type="character" w:customStyle="1" w:styleId="ListLabel330">
    <w:name w:val="ListLabel 330"/>
    <w:rsid w:val="00087CE6"/>
  </w:style>
  <w:style w:type="character" w:customStyle="1" w:styleId="ListLabel331">
    <w:name w:val="ListLabel 331"/>
    <w:rsid w:val="00087CE6"/>
  </w:style>
  <w:style w:type="character" w:customStyle="1" w:styleId="ListLabel332">
    <w:name w:val="ListLabel 332"/>
    <w:rsid w:val="00087CE6"/>
  </w:style>
  <w:style w:type="character" w:customStyle="1" w:styleId="ListLabel333">
    <w:name w:val="ListLabel 333"/>
    <w:rsid w:val="00087CE6"/>
  </w:style>
  <w:style w:type="character" w:customStyle="1" w:styleId="ListLabel334">
    <w:name w:val="ListLabel 334"/>
    <w:rsid w:val="00087CE6"/>
  </w:style>
  <w:style w:type="character" w:customStyle="1" w:styleId="ListLabel335">
    <w:name w:val="ListLabel 335"/>
    <w:rsid w:val="00087CE6"/>
  </w:style>
  <w:style w:type="character" w:customStyle="1" w:styleId="ListLabel336">
    <w:name w:val="ListLabel 336"/>
    <w:rsid w:val="00087CE6"/>
    <w:rPr>
      <w:sz w:val="20"/>
    </w:rPr>
  </w:style>
  <w:style w:type="character" w:customStyle="1" w:styleId="ListLabel337">
    <w:name w:val="ListLabel 337"/>
    <w:rsid w:val="00087CE6"/>
  </w:style>
  <w:style w:type="character" w:customStyle="1" w:styleId="ListLabel338">
    <w:name w:val="ListLabel 338"/>
    <w:rsid w:val="00087CE6"/>
  </w:style>
  <w:style w:type="character" w:customStyle="1" w:styleId="ListLabel339">
    <w:name w:val="ListLabel 339"/>
    <w:rsid w:val="00087CE6"/>
  </w:style>
  <w:style w:type="character" w:customStyle="1" w:styleId="ListLabel340">
    <w:name w:val="ListLabel 340"/>
    <w:rsid w:val="00087CE6"/>
  </w:style>
  <w:style w:type="character" w:customStyle="1" w:styleId="ListLabel341">
    <w:name w:val="ListLabel 341"/>
    <w:rsid w:val="00087CE6"/>
  </w:style>
  <w:style w:type="character" w:customStyle="1" w:styleId="ListLabel342">
    <w:name w:val="ListLabel 342"/>
    <w:rsid w:val="00087CE6"/>
  </w:style>
  <w:style w:type="character" w:customStyle="1" w:styleId="ListLabel343">
    <w:name w:val="ListLabel 343"/>
    <w:rsid w:val="00087CE6"/>
  </w:style>
  <w:style w:type="character" w:customStyle="1" w:styleId="ListLabel344">
    <w:name w:val="ListLabel 344"/>
    <w:rsid w:val="00087CE6"/>
  </w:style>
  <w:style w:type="character" w:customStyle="1" w:styleId="ListLabel345">
    <w:name w:val="ListLabel 345"/>
    <w:rsid w:val="00087CE6"/>
    <w:rPr>
      <w:sz w:val="20"/>
    </w:rPr>
  </w:style>
  <w:style w:type="character" w:customStyle="1" w:styleId="ListLabel346">
    <w:name w:val="ListLabel 346"/>
    <w:rsid w:val="00087CE6"/>
  </w:style>
  <w:style w:type="character" w:customStyle="1" w:styleId="ListLabel347">
    <w:name w:val="ListLabel 347"/>
    <w:rsid w:val="00087CE6"/>
  </w:style>
  <w:style w:type="character" w:customStyle="1" w:styleId="ListLabel348">
    <w:name w:val="ListLabel 348"/>
    <w:rsid w:val="00087CE6"/>
  </w:style>
  <w:style w:type="character" w:customStyle="1" w:styleId="ListLabel349">
    <w:name w:val="ListLabel 349"/>
    <w:rsid w:val="00087CE6"/>
  </w:style>
  <w:style w:type="character" w:customStyle="1" w:styleId="ListLabel350">
    <w:name w:val="ListLabel 350"/>
    <w:rsid w:val="00087CE6"/>
  </w:style>
  <w:style w:type="character" w:customStyle="1" w:styleId="ListLabel351">
    <w:name w:val="ListLabel 351"/>
    <w:rsid w:val="00087CE6"/>
  </w:style>
  <w:style w:type="character" w:customStyle="1" w:styleId="ListLabel352">
    <w:name w:val="ListLabel 352"/>
    <w:rsid w:val="00087CE6"/>
  </w:style>
  <w:style w:type="character" w:customStyle="1" w:styleId="ListLabel353">
    <w:name w:val="ListLabel 353"/>
    <w:rsid w:val="00087CE6"/>
  </w:style>
  <w:style w:type="character" w:customStyle="1" w:styleId="ListLabel354">
    <w:name w:val="ListLabel 354"/>
    <w:rsid w:val="00087CE6"/>
    <w:rPr>
      <w:sz w:val="20"/>
    </w:rPr>
  </w:style>
  <w:style w:type="character" w:customStyle="1" w:styleId="ListLabel355">
    <w:name w:val="ListLabel 355"/>
    <w:rsid w:val="00087CE6"/>
  </w:style>
  <w:style w:type="character" w:customStyle="1" w:styleId="ListLabel356">
    <w:name w:val="ListLabel 356"/>
    <w:rsid w:val="00087CE6"/>
  </w:style>
  <w:style w:type="character" w:customStyle="1" w:styleId="ListLabel357">
    <w:name w:val="ListLabel 357"/>
    <w:rsid w:val="00087CE6"/>
  </w:style>
  <w:style w:type="character" w:customStyle="1" w:styleId="ListLabel358">
    <w:name w:val="ListLabel 358"/>
    <w:rsid w:val="00087CE6"/>
  </w:style>
  <w:style w:type="character" w:customStyle="1" w:styleId="ListLabel359">
    <w:name w:val="ListLabel 359"/>
    <w:rsid w:val="00087CE6"/>
  </w:style>
  <w:style w:type="character" w:customStyle="1" w:styleId="ListLabel360">
    <w:name w:val="ListLabel 360"/>
    <w:rsid w:val="00087CE6"/>
  </w:style>
  <w:style w:type="character" w:customStyle="1" w:styleId="ListLabel361">
    <w:name w:val="ListLabel 361"/>
    <w:rsid w:val="00087CE6"/>
  </w:style>
  <w:style w:type="character" w:customStyle="1" w:styleId="ListLabel362">
    <w:name w:val="ListLabel 362"/>
    <w:rsid w:val="00087CE6"/>
  </w:style>
  <w:style w:type="character" w:customStyle="1" w:styleId="ListLabel363">
    <w:name w:val="ListLabel 363"/>
    <w:rsid w:val="00087CE6"/>
    <w:rPr>
      <w:sz w:val="20"/>
    </w:rPr>
  </w:style>
  <w:style w:type="character" w:customStyle="1" w:styleId="ListLabel364">
    <w:name w:val="ListLabel 364"/>
    <w:rsid w:val="00087CE6"/>
  </w:style>
  <w:style w:type="character" w:customStyle="1" w:styleId="ListLabel365">
    <w:name w:val="ListLabel 365"/>
    <w:rsid w:val="00087CE6"/>
  </w:style>
  <w:style w:type="character" w:customStyle="1" w:styleId="ListLabel366">
    <w:name w:val="ListLabel 366"/>
    <w:rsid w:val="00087CE6"/>
  </w:style>
  <w:style w:type="character" w:customStyle="1" w:styleId="ListLabel367">
    <w:name w:val="ListLabel 367"/>
    <w:rsid w:val="00087CE6"/>
  </w:style>
  <w:style w:type="character" w:customStyle="1" w:styleId="ListLabel368">
    <w:name w:val="ListLabel 368"/>
    <w:rsid w:val="00087CE6"/>
  </w:style>
  <w:style w:type="character" w:customStyle="1" w:styleId="ListLabel369">
    <w:name w:val="ListLabel 369"/>
    <w:rsid w:val="00087CE6"/>
  </w:style>
  <w:style w:type="character" w:customStyle="1" w:styleId="ListLabel370">
    <w:name w:val="ListLabel 370"/>
    <w:rsid w:val="00087CE6"/>
  </w:style>
  <w:style w:type="character" w:customStyle="1" w:styleId="ListLabel371">
    <w:name w:val="ListLabel 371"/>
    <w:rsid w:val="00087CE6"/>
  </w:style>
  <w:style w:type="character" w:customStyle="1" w:styleId="ListLabel372">
    <w:name w:val="ListLabel 372"/>
    <w:rsid w:val="00087CE6"/>
    <w:rPr>
      <w:sz w:val="20"/>
    </w:rPr>
  </w:style>
  <w:style w:type="character" w:customStyle="1" w:styleId="ListLabel373">
    <w:name w:val="ListLabel 373"/>
    <w:rsid w:val="00087CE6"/>
  </w:style>
  <w:style w:type="character" w:customStyle="1" w:styleId="ListLabel374">
    <w:name w:val="ListLabel 374"/>
    <w:rsid w:val="00087CE6"/>
  </w:style>
  <w:style w:type="character" w:customStyle="1" w:styleId="ListLabel375">
    <w:name w:val="ListLabel 375"/>
    <w:rsid w:val="00087CE6"/>
  </w:style>
  <w:style w:type="character" w:customStyle="1" w:styleId="ListLabel376">
    <w:name w:val="ListLabel 376"/>
    <w:rsid w:val="00087CE6"/>
  </w:style>
  <w:style w:type="character" w:customStyle="1" w:styleId="ListLabel377">
    <w:name w:val="ListLabel 377"/>
    <w:rsid w:val="00087CE6"/>
  </w:style>
  <w:style w:type="character" w:customStyle="1" w:styleId="ListLabel378">
    <w:name w:val="ListLabel 378"/>
    <w:rsid w:val="00087CE6"/>
  </w:style>
  <w:style w:type="character" w:customStyle="1" w:styleId="ListLabel379">
    <w:name w:val="ListLabel 379"/>
    <w:rsid w:val="00087CE6"/>
  </w:style>
  <w:style w:type="character" w:customStyle="1" w:styleId="ListLabel380">
    <w:name w:val="ListLabel 380"/>
    <w:rsid w:val="00087CE6"/>
  </w:style>
  <w:style w:type="character" w:customStyle="1" w:styleId="ListLabel381">
    <w:name w:val="ListLabel 381"/>
    <w:rsid w:val="00087CE6"/>
    <w:rPr>
      <w:b/>
      <w:color w:val="00000A"/>
      <w:sz w:val="20"/>
    </w:rPr>
  </w:style>
  <w:style w:type="character" w:customStyle="1" w:styleId="ListLabel382">
    <w:name w:val="ListLabel 382"/>
    <w:rsid w:val="00087CE6"/>
  </w:style>
  <w:style w:type="character" w:customStyle="1" w:styleId="ListLabel383">
    <w:name w:val="ListLabel 383"/>
    <w:rsid w:val="00087CE6"/>
  </w:style>
  <w:style w:type="character" w:customStyle="1" w:styleId="ListLabel384">
    <w:name w:val="ListLabel 384"/>
    <w:rsid w:val="00087CE6"/>
  </w:style>
  <w:style w:type="character" w:customStyle="1" w:styleId="ListLabel385">
    <w:name w:val="ListLabel 385"/>
    <w:rsid w:val="00087CE6"/>
  </w:style>
  <w:style w:type="character" w:customStyle="1" w:styleId="ListLabel386">
    <w:name w:val="ListLabel 386"/>
    <w:rsid w:val="00087CE6"/>
  </w:style>
  <w:style w:type="character" w:customStyle="1" w:styleId="ListLabel387">
    <w:name w:val="ListLabel 387"/>
    <w:rsid w:val="00087CE6"/>
  </w:style>
  <w:style w:type="character" w:customStyle="1" w:styleId="ListLabel388">
    <w:name w:val="ListLabel 388"/>
    <w:rsid w:val="00087CE6"/>
  </w:style>
  <w:style w:type="character" w:customStyle="1" w:styleId="ListLabel389">
    <w:name w:val="ListLabel 389"/>
    <w:rsid w:val="00087CE6"/>
  </w:style>
  <w:style w:type="character" w:customStyle="1" w:styleId="ListLabel390">
    <w:name w:val="ListLabel 390"/>
    <w:rsid w:val="00087CE6"/>
    <w:rPr>
      <w:b/>
      <w:color w:val="00000A"/>
      <w:sz w:val="20"/>
    </w:rPr>
  </w:style>
  <w:style w:type="character" w:customStyle="1" w:styleId="ListLabel391">
    <w:name w:val="ListLabel 391"/>
    <w:rsid w:val="00087CE6"/>
  </w:style>
  <w:style w:type="character" w:customStyle="1" w:styleId="ListLabel392">
    <w:name w:val="ListLabel 392"/>
    <w:rsid w:val="00087CE6"/>
  </w:style>
  <w:style w:type="character" w:customStyle="1" w:styleId="ListLabel393">
    <w:name w:val="ListLabel 393"/>
    <w:rsid w:val="00087CE6"/>
  </w:style>
  <w:style w:type="character" w:customStyle="1" w:styleId="ListLabel394">
    <w:name w:val="ListLabel 394"/>
    <w:rsid w:val="00087CE6"/>
  </w:style>
  <w:style w:type="character" w:customStyle="1" w:styleId="ListLabel395">
    <w:name w:val="ListLabel 395"/>
    <w:rsid w:val="00087CE6"/>
  </w:style>
  <w:style w:type="character" w:customStyle="1" w:styleId="ListLabel396">
    <w:name w:val="ListLabel 396"/>
    <w:rsid w:val="00087CE6"/>
  </w:style>
  <w:style w:type="character" w:customStyle="1" w:styleId="ListLabel397">
    <w:name w:val="ListLabel 397"/>
    <w:rsid w:val="00087CE6"/>
  </w:style>
  <w:style w:type="character" w:customStyle="1" w:styleId="ListLabel398">
    <w:name w:val="ListLabel 398"/>
    <w:rsid w:val="00087CE6"/>
  </w:style>
  <w:style w:type="paragraph" w:customStyle="1" w:styleId="Caption1">
    <w:name w:val="Caption1"/>
    <w:basedOn w:val="a3"/>
    <w:rsid w:val="00087CE6"/>
    <w:pPr>
      <w:suppressLineNumbers/>
      <w:spacing w:before="120" w:after="120"/>
    </w:pPr>
    <w:rPr>
      <w:rFonts w:cs="FreeSans"/>
      <w:i/>
      <w:iCs/>
      <w:color w:val="00000A"/>
    </w:rPr>
  </w:style>
  <w:style w:type="paragraph" w:customStyle="1" w:styleId="Footer1">
    <w:name w:val="Footer1"/>
    <w:basedOn w:val="a3"/>
    <w:rsid w:val="00087CE6"/>
    <w:pPr>
      <w:tabs>
        <w:tab w:val="center" w:pos="4677"/>
        <w:tab w:val="right" w:pos="9355"/>
      </w:tabs>
    </w:pPr>
    <w:rPr>
      <w:color w:val="00000A"/>
    </w:rPr>
  </w:style>
  <w:style w:type="paragraph" w:customStyle="1" w:styleId="Header2">
    <w:name w:val="Header2"/>
    <w:basedOn w:val="a3"/>
    <w:rsid w:val="00087CE6"/>
    <w:pPr>
      <w:tabs>
        <w:tab w:val="center" w:pos="4677"/>
        <w:tab w:val="right" w:pos="9355"/>
      </w:tabs>
    </w:pPr>
    <w:rPr>
      <w:color w:val="00000A"/>
    </w:rPr>
  </w:style>
  <w:style w:type="paragraph" w:customStyle="1" w:styleId="TOC11">
    <w:name w:val="TOC 11"/>
    <w:basedOn w:val="a3"/>
    <w:rsid w:val="00087CE6"/>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087CE6"/>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087CE6"/>
    <w:pPr>
      <w:ind w:left="238"/>
    </w:pPr>
    <w:rPr>
      <w:color w:val="00000A"/>
    </w:rPr>
  </w:style>
  <w:style w:type="paragraph" w:customStyle="1" w:styleId="1fffffffc">
    <w:name w:val="ͮ𬠫1"/>
    <w:rsid w:val="00087CE6"/>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087CE6"/>
    <w:pPr>
      <w:ind w:left="480"/>
    </w:pPr>
    <w:rPr>
      <w:color w:val="00000A"/>
    </w:rPr>
  </w:style>
  <w:style w:type="paragraph" w:customStyle="1" w:styleId="TOC41">
    <w:name w:val="TOC 41"/>
    <w:basedOn w:val="a3"/>
    <w:rsid w:val="00087CE6"/>
    <w:pPr>
      <w:widowControl w:val="0"/>
      <w:tabs>
        <w:tab w:val="left" w:pos="502"/>
        <w:tab w:val="left" w:pos="3330"/>
      </w:tabs>
      <w:ind w:left="502" w:hanging="720"/>
    </w:pPr>
    <w:rPr>
      <w:color w:val="00000A"/>
    </w:rPr>
  </w:style>
  <w:style w:type="paragraph" w:customStyle="1" w:styleId="TOC51">
    <w:name w:val="TOC 51"/>
    <w:basedOn w:val="a3"/>
    <w:rsid w:val="00087CE6"/>
    <w:pPr>
      <w:spacing w:after="100" w:line="276" w:lineRule="auto"/>
      <w:ind w:left="880"/>
    </w:pPr>
    <w:rPr>
      <w:rFonts w:ascii="Calibri" w:hAnsi="Calibri"/>
      <w:color w:val="00000A"/>
      <w:sz w:val="22"/>
      <w:szCs w:val="22"/>
    </w:rPr>
  </w:style>
  <w:style w:type="paragraph" w:customStyle="1" w:styleId="TOC61">
    <w:name w:val="TOC 61"/>
    <w:basedOn w:val="a3"/>
    <w:rsid w:val="00087CE6"/>
    <w:pPr>
      <w:spacing w:after="100" w:line="276" w:lineRule="auto"/>
      <w:ind w:left="1100"/>
    </w:pPr>
    <w:rPr>
      <w:rFonts w:ascii="Calibri" w:hAnsi="Calibri"/>
      <w:color w:val="00000A"/>
      <w:sz w:val="22"/>
      <w:szCs w:val="22"/>
    </w:rPr>
  </w:style>
  <w:style w:type="paragraph" w:customStyle="1" w:styleId="TOC71">
    <w:name w:val="TOC 71"/>
    <w:basedOn w:val="a3"/>
    <w:rsid w:val="00087CE6"/>
    <w:pPr>
      <w:spacing w:after="100" w:line="276" w:lineRule="auto"/>
      <w:ind w:left="1320"/>
    </w:pPr>
    <w:rPr>
      <w:rFonts w:ascii="Calibri" w:hAnsi="Calibri"/>
      <w:color w:val="00000A"/>
      <w:sz w:val="22"/>
      <w:szCs w:val="22"/>
    </w:rPr>
  </w:style>
  <w:style w:type="paragraph" w:customStyle="1" w:styleId="TOC81">
    <w:name w:val="TOC 81"/>
    <w:basedOn w:val="a3"/>
    <w:rsid w:val="00087CE6"/>
    <w:pPr>
      <w:spacing w:after="100" w:line="276" w:lineRule="auto"/>
      <w:ind w:left="1540"/>
    </w:pPr>
    <w:rPr>
      <w:rFonts w:ascii="Calibri" w:hAnsi="Calibri"/>
      <w:color w:val="00000A"/>
      <w:sz w:val="22"/>
      <w:szCs w:val="22"/>
    </w:rPr>
  </w:style>
  <w:style w:type="paragraph" w:customStyle="1" w:styleId="TOC91">
    <w:name w:val="TOC 91"/>
    <w:basedOn w:val="a3"/>
    <w:rsid w:val="00087CE6"/>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087CE6"/>
    <w:rPr>
      <w:color w:val="00000A"/>
    </w:rPr>
  </w:style>
  <w:style w:type="paragraph" w:customStyle="1" w:styleId="9b">
    <w:name w:val="Стиль9"/>
    <w:rsid w:val="00087C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087CE6"/>
    <w:rPr>
      <w:sz w:val="16"/>
    </w:rPr>
  </w:style>
  <w:style w:type="paragraph" w:customStyle="1" w:styleId="7f0">
    <w:name w:val="Знак7"/>
    <w:basedOn w:val="a3"/>
    <w:rsid w:val="00087CE6"/>
    <w:pPr>
      <w:spacing w:after="160" w:line="240" w:lineRule="exact"/>
    </w:pPr>
    <w:rPr>
      <w:rFonts w:ascii="Verdana" w:hAnsi="Verdana"/>
      <w:sz w:val="20"/>
      <w:szCs w:val="20"/>
      <w:lang w:val="en-US" w:eastAsia="en-US"/>
    </w:rPr>
  </w:style>
  <w:style w:type="character" w:customStyle="1" w:styleId="6230">
    <w:name w:val="Знак Знак623"/>
    <w:rsid w:val="00087CE6"/>
    <w:rPr>
      <w:rFonts w:ascii="Cambria" w:hAnsi="Cambria"/>
      <w:b/>
      <w:kern w:val="1"/>
      <w:sz w:val="32"/>
      <w:lang w:val="ru-RU" w:eastAsia="ar-SA" w:bidi="ar-SA"/>
    </w:rPr>
  </w:style>
  <w:style w:type="paragraph" w:customStyle="1" w:styleId="TOCHeading1">
    <w:name w:val="TOC Heading1"/>
    <w:basedOn w:val="11"/>
    <w:next w:val="a3"/>
    <w:rsid w:val="00087CE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087CE6"/>
    <w:rPr>
      <w:i/>
      <w:color w:val="000000"/>
      <w:sz w:val="24"/>
    </w:rPr>
  </w:style>
  <w:style w:type="character" w:customStyle="1" w:styleId="IntenseQuoteChar5">
    <w:name w:val="Intense Quote Char5"/>
    <w:locked/>
    <w:rsid w:val="00087CE6"/>
    <w:rPr>
      <w:b/>
      <w:i/>
      <w:color w:val="4F81BD"/>
      <w:sz w:val="24"/>
    </w:rPr>
  </w:style>
  <w:style w:type="paragraph" w:customStyle="1" w:styleId="11ff0">
    <w:name w:val="Знак Знак Знак Знак Знак Знак Знак Знак Знак Знак Знак Знак Знак11"/>
    <w:basedOn w:val="a3"/>
    <w:rsid w:val="00087CE6"/>
    <w:pPr>
      <w:spacing w:after="160" w:line="240" w:lineRule="exact"/>
    </w:pPr>
    <w:rPr>
      <w:rFonts w:ascii="Verdana" w:hAnsi="Verdana"/>
      <w:lang w:val="en-US" w:eastAsia="en-US"/>
    </w:rPr>
  </w:style>
  <w:style w:type="paragraph" w:customStyle="1" w:styleId="BodyText221">
    <w:name w:val="Body Text 221"/>
    <w:basedOn w:val="a3"/>
    <w:rsid w:val="00087CE6"/>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087CE6"/>
    <w:pPr>
      <w:suppressAutoHyphens/>
      <w:ind w:firstLine="454"/>
    </w:pPr>
    <w:rPr>
      <w:b/>
      <w:caps/>
      <w:lang w:eastAsia="zh-CN"/>
    </w:rPr>
  </w:style>
  <w:style w:type="paragraph" w:customStyle="1" w:styleId="Heading212">
    <w:name w:val="Heading 212"/>
    <w:basedOn w:val="a3"/>
    <w:next w:val="a3"/>
    <w:rsid w:val="00087CE6"/>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087CE6"/>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087CE6"/>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087CE6"/>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087CE6"/>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087CE6"/>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087CE6"/>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087CE6"/>
    <w:rPr>
      <w:rFonts w:ascii="Cambria" w:hAnsi="Cambria"/>
      <w:b/>
      <w:i/>
      <w:sz w:val="28"/>
    </w:rPr>
  </w:style>
  <w:style w:type="character" w:customStyle="1" w:styleId="7110">
    <w:name w:val="Знак Знак711"/>
    <w:rsid w:val="00087CE6"/>
    <w:rPr>
      <w:sz w:val="16"/>
      <w:lang w:val="ru-RU" w:eastAsia="ru-RU"/>
    </w:rPr>
  </w:style>
  <w:style w:type="character" w:customStyle="1" w:styleId="1890">
    <w:name w:val="Знак Знак189"/>
    <w:rsid w:val="00087CE6"/>
    <w:rPr>
      <w:rFonts w:ascii="Courier New" w:hAnsi="Courier New"/>
    </w:rPr>
  </w:style>
  <w:style w:type="character" w:customStyle="1" w:styleId="931">
    <w:name w:val="Знак Знак93"/>
    <w:locked/>
    <w:rsid w:val="00087CE6"/>
    <w:rPr>
      <w:rFonts w:ascii="Tahoma" w:hAnsi="Tahoma"/>
      <w:lang w:val="ru-RU" w:eastAsia="ru-RU"/>
    </w:rPr>
  </w:style>
  <w:style w:type="character" w:customStyle="1" w:styleId="1330">
    <w:name w:val="Знак Знак133"/>
    <w:locked/>
    <w:rsid w:val="00087CE6"/>
    <w:rPr>
      <w:lang w:val="ru-RU" w:eastAsia="ar-SA" w:bidi="ar-SA"/>
    </w:rPr>
  </w:style>
  <w:style w:type="character" w:customStyle="1" w:styleId="1133">
    <w:name w:val="Знак Знак113"/>
    <w:locked/>
    <w:rsid w:val="00087CE6"/>
    <w:rPr>
      <w:sz w:val="28"/>
      <w:lang w:val="ru-RU" w:eastAsia="ru-RU"/>
    </w:rPr>
  </w:style>
  <w:style w:type="character" w:customStyle="1" w:styleId="1192">
    <w:name w:val="Знак1 Знак Знак19"/>
    <w:locked/>
    <w:rsid w:val="00087CE6"/>
    <w:rPr>
      <w:rFonts w:ascii="Times New Roman" w:hAnsi="Times New Roman"/>
      <w:sz w:val="24"/>
      <w:lang w:eastAsia="ru-RU"/>
    </w:rPr>
  </w:style>
  <w:style w:type="character" w:customStyle="1" w:styleId="694">
    <w:name w:val="Знак6 Знак Знак9"/>
    <w:rsid w:val="00087CE6"/>
    <w:rPr>
      <w:sz w:val="24"/>
      <w:lang w:val="ru-RU" w:eastAsia="ru-RU"/>
    </w:rPr>
  </w:style>
  <w:style w:type="character" w:customStyle="1" w:styleId="QuoteChar6">
    <w:name w:val="Quote Char6"/>
    <w:locked/>
    <w:rsid w:val="00087CE6"/>
    <w:rPr>
      <w:rFonts w:ascii="Times New Roman" w:hAnsi="Times New Roman"/>
      <w:i/>
      <w:color w:val="000000"/>
      <w:sz w:val="24"/>
    </w:rPr>
  </w:style>
  <w:style w:type="character" w:customStyle="1" w:styleId="IntenseQuoteChar6">
    <w:name w:val="Intense Quote Char6"/>
    <w:locked/>
    <w:rsid w:val="00087CE6"/>
    <w:rPr>
      <w:rFonts w:ascii="Times New Roman" w:hAnsi="Times New Roman"/>
      <w:b/>
      <w:i/>
      <w:color w:val="4F81BD"/>
      <w:sz w:val="24"/>
    </w:rPr>
  </w:style>
  <w:style w:type="character" w:customStyle="1" w:styleId="821">
    <w:name w:val="Знак Знак82"/>
    <w:locked/>
    <w:rsid w:val="00087CE6"/>
    <w:rPr>
      <w:rFonts w:ascii="Arial" w:hAnsi="Arial"/>
      <w:sz w:val="24"/>
      <w:lang w:val="ru-RU" w:eastAsia="ru-RU"/>
    </w:rPr>
  </w:style>
  <w:style w:type="character" w:customStyle="1" w:styleId="2012">
    <w:name w:val="Знак Знак2012"/>
    <w:rsid w:val="00087CE6"/>
    <w:rPr>
      <w:rFonts w:ascii="Arial" w:hAnsi="Arial"/>
      <w:sz w:val="22"/>
    </w:rPr>
  </w:style>
  <w:style w:type="character" w:customStyle="1" w:styleId="2014">
    <w:name w:val="Знак Знак2014"/>
    <w:rsid w:val="00087CE6"/>
    <w:rPr>
      <w:rFonts w:ascii="Arial" w:hAnsi="Arial"/>
      <w:sz w:val="22"/>
    </w:rPr>
  </w:style>
  <w:style w:type="paragraph" w:customStyle="1" w:styleId="89">
    <w:name w:val="Абзац списка8"/>
    <w:basedOn w:val="a3"/>
    <w:rsid w:val="00087CE6"/>
    <w:pPr>
      <w:spacing w:after="200" w:line="276" w:lineRule="auto"/>
      <w:ind w:left="720"/>
    </w:pPr>
    <w:rPr>
      <w:rFonts w:ascii="Calibri" w:hAnsi="Calibri"/>
      <w:sz w:val="22"/>
      <w:szCs w:val="22"/>
      <w:lang w:eastAsia="en-US"/>
    </w:rPr>
  </w:style>
  <w:style w:type="paragraph" w:customStyle="1" w:styleId="14a">
    <w:name w:val="Обычный14"/>
    <w:rsid w:val="00087CE6"/>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087CE6"/>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087CE6"/>
    <w:pPr>
      <w:keepNext/>
      <w:widowControl/>
      <w:snapToGrid/>
      <w:ind w:left="0" w:firstLine="0"/>
      <w:outlineLvl w:val="2"/>
    </w:pPr>
    <w:rPr>
      <w:sz w:val="24"/>
    </w:rPr>
  </w:style>
  <w:style w:type="paragraph" w:customStyle="1" w:styleId="8a">
    <w:name w:val="Основной текст8"/>
    <w:basedOn w:val="14a"/>
    <w:rsid w:val="00087CE6"/>
    <w:pPr>
      <w:widowControl/>
      <w:snapToGrid/>
      <w:spacing w:line="360" w:lineRule="auto"/>
      <w:ind w:left="0" w:firstLine="0"/>
    </w:pPr>
    <w:rPr>
      <w:sz w:val="24"/>
    </w:rPr>
  </w:style>
  <w:style w:type="numbering" w:customStyle="1" w:styleId="224">
    <w:name w:val="Стиль Стиль нумерованный + многоуровневый224"/>
    <w:rsid w:val="00087CE6"/>
    <w:pPr>
      <w:numPr>
        <w:numId w:val="35"/>
      </w:numPr>
    </w:pPr>
  </w:style>
  <w:style w:type="paragraph" w:styleId="affe">
    <w:name w:val="Title"/>
    <w:basedOn w:val="a3"/>
    <w:next w:val="a3"/>
    <w:link w:val="54"/>
    <w:qFormat/>
    <w:rsid w:val="00087CE6"/>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087CE6"/>
    <w:rPr>
      <w:rFonts w:asciiTheme="majorHAnsi" w:eastAsiaTheme="majorEastAsia" w:hAnsiTheme="majorHAnsi" w:cstheme="majorBidi"/>
      <w:spacing w:val="-10"/>
      <w:kern w:val="28"/>
      <w:sz w:val="56"/>
      <w:szCs w:val="56"/>
      <w:lang w:eastAsia="ru-RU"/>
    </w:rPr>
  </w:style>
  <w:style w:type="character" w:customStyle="1" w:styleId="layout">
    <w:name w:val="layout"/>
    <w:basedOn w:val="a4"/>
    <w:rsid w:val="00F05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43805">
      <w:bodyDiv w:val="1"/>
      <w:marLeft w:val="0"/>
      <w:marRight w:val="0"/>
      <w:marTop w:val="0"/>
      <w:marBottom w:val="0"/>
      <w:divBdr>
        <w:top w:val="none" w:sz="0" w:space="0" w:color="auto"/>
        <w:left w:val="none" w:sz="0" w:space="0" w:color="auto"/>
        <w:bottom w:val="none" w:sz="0" w:space="0" w:color="auto"/>
        <w:right w:val="none" w:sz="0" w:space="0" w:color="auto"/>
      </w:divBdr>
    </w:div>
    <w:div w:id="480733454">
      <w:bodyDiv w:val="1"/>
      <w:marLeft w:val="0"/>
      <w:marRight w:val="0"/>
      <w:marTop w:val="0"/>
      <w:marBottom w:val="0"/>
      <w:divBdr>
        <w:top w:val="none" w:sz="0" w:space="0" w:color="auto"/>
        <w:left w:val="none" w:sz="0" w:space="0" w:color="auto"/>
        <w:bottom w:val="none" w:sz="0" w:space="0" w:color="auto"/>
        <w:right w:val="none" w:sz="0" w:space="0" w:color="auto"/>
      </w:divBdr>
    </w:div>
    <w:div w:id="991059299">
      <w:bodyDiv w:val="1"/>
      <w:marLeft w:val="0"/>
      <w:marRight w:val="0"/>
      <w:marTop w:val="0"/>
      <w:marBottom w:val="0"/>
      <w:divBdr>
        <w:top w:val="none" w:sz="0" w:space="0" w:color="auto"/>
        <w:left w:val="none" w:sz="0" w:space="0" w:color="auto"/>
        <w:bottom w:val="none" w:sz="0" w:space="0" w:color="auto"/>
        <w:right w:val="none" w:sz="0" w:space="0" w:color="auto"/>
      </w:divBdr>
    </w:div>
    <w:div w:id="21102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18</Pages>
  <Words>8262</Words>
  <Characters>47094</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cp:lastPrinted>2023-01-25T12:25:00Z</cp:lastPrinted>
  <dcterms:created xsi:type="dcterms:W3CDTF">2022-01-28T09:15:00Z</dcterms:created>
  <dcterms:modified xsi:type="dcterms:W3CDTF">2023-04-24T15:44:00Z</dcterms:modified>
</cp:coreProperties>
</file>